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4B8" w:rsidRPr="00365321" w:rsidRDefault="00C204B8" w:rsidP="00C204B8">
      <w:pPr>
        <w:jc w:val="center"/>
        <w:rPr>
          <w:b/>
          <w:sz w:val="28"/>
          <w:szCs w:val="28"/>
        </w:rPr>
      </w:pPr>
      <w:r w:rsidRPr="00365321">
        <w:rPr>
          <w:b/>
          <w:sz w:val="28"/>
          <w:szCs w:val="28"/>
        </w:rPr>
        <w:t>Автономная некоммерческая организация высшего образования</w:t>
      </w:r>
    </w:p>
    <w:p w:rsidR="00C204B8" w:rsidRPr="00365321" w:rsidRDefault="00C204B8" w:rsidP="00C204B8">
      <w:pPr>
        <w:jc w:val="center"/>
        <w:rPr>
          <w:b/>
          <w:sz w:val="28"/>
          <w:szCs w:val="28"/>
        </w:rPr>
      </w:pPr>
      <w:r w:rsidRPr="00365321">
        <w:rPr>
          <w:b/>
          <w:sz w:val="28"/>
          <w:szCs w:val="28"/>
        </w:rPr>
        <w:t>«Открытый университет экономики, управления и права»</w:t>
      </w:r>
    </w:p>
    <w:p w:rsidR="00C204B8" w:rsidRPr="00365321" w:rsidRDefault="00C204B8" w:rsidP="00C204B8">
      <w:pPr>
        <w:jc w:val="center"/>
        <w:rPr>
          <w:sz w:val="28"/>
          <w:szCs w:val="28"/>
        </w:rPr>
      </w:pPr>
      <w:r w:rsidRPr="00365321">
        <w:rPr>
          <w:b/>
          <w:sz w:val="28"/>
          <w:szCs w:val="28"/>
        </w:rPr>
        <w:t>(АНО ВО ОУЭП)</w:t>
      </w:r>
    </w:p>
    <w:p w:rsidR="00C204B8" w:rsidRPr="00365321" w:rsidRDefault="00C204B8" w:rsidP="00C204B8">
      <w:pPr>
        <w:tabs>
          <w:tab w:val="left" w:pos="900"/>
          <w:tab w:val="left" w:pos="1080"/>
        </w:tabs>
        <w:suppressAutoHyphens/>
        <w:ind w:firstLine="709"/>
        <w:jc w:val="both"/>
        <w:rPr>
          <w:b/>
          <w:sz w:val="20"/>
          <w:szCs w:val="20"/>
        </w:rPr>
      </w:pPr>
    </w:p>
    <w:p w:rsidR="00C204B8" w:rsidRPr="00365321" w:rsidRDefault="00C204B8" w:rsidP="00C204B8">
      <w:pPr>
        <w:tabs>
          <w:tab w:val="left" w:pos="900"/>
          <w:tab w:val="left" w:pos="1080"/>
        </w:tabs>
        <w:suppressAutoHyphens/>
        <w:ind w:firstLine="709"/>
        <w:jc w:val="both"/>
        <w:rPr>
          <w:b/>
          <w:sz w:val="20"/>
          <w:szCs w:val="20"/>
        </w:rPr>
      </w:pPr>
    </w:p>
    <w:p w:rsidR="00C204B8" w:rsidRPr="00365321" w:rsidRDefault="00C204B8" w:rsidP="00C204B8">
      <w:pPr>
        <w:tabs>
          <w:tab w:val="left" w:pos="900"/>
          <w:tab w:val="left" w:pos="1080"/>
        </w:tabs>
        <w:suppressAutoHyphens/>
        <w:ind w:firstLine="709"/>
        <w:jc w:val="both"/>
        <w:rPr>
          <w:b/>
          <w:sz w:val="20"/>
          <w:szCs w:val="20"/>
        </w:rPr>
      </w:pPr>
    </w:p>
    <w:p w:rsidR="00C204B8" w:rsidRPr="00365321" w:rsidRDefault="00C204B8" w:rsidP="00C204B8">
      <w:pPr>
        <w:tabs>
          <w:tab w:val="left" w:pos="900"/>
          <w:tab w:val="left" w:pos="1080"/>
        </w:tabs>
        <w:suppressAutoHyphens/>
        <w:ind w:firstLine="709"/>
        <w:jc w:val="both"/>
        <w:rPr>
          <w:b/>
          <w:sz w:val="20"/>
          <w:szCs w:val="20"/>
        </w:rPr>
      </w:pPr>
    </w:p>
    <w:p w:rsidR="00C204B8" w:rsidRPr="000C11EC" w:rsidRDefault="00C204B8" w:rsidP="00C204B8">
      <w:pPr>
        <w:tabs>
          <w:tab w:val="left" w:pos="900"/>
          <w:tab w:val="left" w:pos="1080"/>
        </w:tabs>
        <w:suppressAutoHyphens/>
        <w:ind w:firstLine="709"/>
        <w:jc w:val="right"/>
        <w:rPr>
          <w:b/>
          <w:sz w:val="20"/>
          <w:szCs w:val="20"/>
        </w:rPr>
      </w:pPr>
      <w:r w:rsidRPr="000C11EC">
        <w:rPr>
          <w:b/>
          <w:sz w:val="20"/>
          <w:szCs w:val="20"/>
        </w:rPr>
        <w:t>УТВЕРЖДАЮ:</w:t>
      </w:r>
    </w:p>
    <w:p w:rsidR="00C204B8" w:rsidRPr="000C11EC" w:rsidRDefault="00C204B8" w:rsidP="00C204B8">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C204B8" w:rsidRPr="000C11EC" w:rsidRDefault="00C204B8" w:rsidP="00C204B8">
      <w:pPr>
        <w:tabs>
          <w:tab w:val="left" w:pos="900"/>
          <w:tab w:val="left" w:pos="1080"/>
        </w:tabs>
        <w:suppressAutoHyphens/>
        <w:ind w:firstLine="709"/>
        <w:jc w:val="right"/>
        <w:rPr>
          <w:sz w:val="20"/>
          <w:szCs w:val="20"/>
        </w:rPr>
      </w:pPr>
    </w:p>
    <w:p w:rsidR="00C204B8" w:rsidRPr="000C11EC" w:rsidRDefault="00C204B8" w:rsidP="00C204B8">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204B8" w:rsidRPr="000C11EC" w:rsidRDefault="00C204B8" w:rsidP="00C204B8">
      <w:pPr>
        <w:tabs>
          <w:tab w:val="left" w:pos="900"/>
          <w:tab w:val="left" w:pos="1080"/>
        </w:tabs>
        <w:suppressAutoHyphens/>
        <w:ind w:firstLine="709"/>
        <w:jc w:val="right"/>
        <w:rPr>
          <w:sz w:val="20"/>
          <w:szCs w:val="20"/>
        </w:rPr>
      </w:pPr>
      <w:r w:rsidRPr="000C11EC">
        <w:rPr>
          <w:sz w:val="20"/>
          <w:szCs w:val="20"/>
        </w:rPr>
        <w:t>19 апреля 2023 г.</w:t>
      </w:r>
    </w:p>
    <w:p w:rsidR="00C204B8" w:rsidRPr="000C11EC" w:rsidRDefault="00C204B8" w:rsidP="00C204B8">
      <w:pPr>
        <w:tabs>
          <w:tab w:val="left" w:pos="900"/>
          <w:tab w:val="left" w:pos="1080"/>
        </w:tabs>
        <w:suppressAutoHyphens/>
        <w:ind w:firstLine="709"/>
        <w:jc w:val="right"/>
        <w:rPr>
          <w:sz w:val="20"/>
          <w:szCs w:val="20"/>
        </w:rPr>
      </w:pPr>
    </w:p>
    <w:p w:rsidR="00C204B8" w:rsidRPr="000C11EC" w:rsidRDefault="00C204B8" w:rsidP="00C204B8">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C204B8" w:rsidRPr="000C11EC" w:rsidRDefault="00C204B8" w:rsidP="00C204B8">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C204B8" w:rsidRDefault="00C204B8" w:rsidP="006C1185">
      <w:pPr>
        <w:tabs>
          <w:tab w:val="left" w:pos="900"/>
          <w:tab w:val="left" w:pos="1080"/>
        </w:tabs>
        <w:suppressAutoHyphens/>
        <w:ind w:firstLine="709"/>
        <w:jc w:val="center"/>
        <w:rPr>
          <w:b/>
        </w:rPr>
      </w:pPr>
    </w:p>
    <w:p w:rsidR="00C204B8" w:rsidRDefault="00C204B8" w:rsidP="006C1185">
      <w:pPr>
        <w:tabs>
          <w:tab w:val="left" w:pos="900"/>
          <w:tab w:val="left" w:pos="1080"/>
        </w:tabs>
        <w:suppressAutoHyphens/>
        <w:ind w:firstLine="709"/>
        <w:jc w:val="center"/>
        <w:rPr>
          <w:b/>
        </w:rPr>
      </w:pPr>
    </w:p>
    <w:p w:rsidR="00C204B8" w:rsidRDefault="00C204B8" w:rsidP="006C1185">
      <w:pPr>
        <w:tabs>
          <w:tab w:val="left" w:pos="900"/>
          <w:tab w:val="left" w:pos="1080"/>
        </w:tabs>
        <w:suppressAutoHyphens/>
        <w:ind w:firstLine="709"/>
        <w:jc w:val="center"/>
        <w:rPr>
          <w:b/>
        </w:rPr>
      </w:pPr>
    </w:p>
    <w:p w:rsidR="006C1185" w:rsidRPr="003D14DD" w:rsidRDefault="006C1185" w:rsidP="006C1185">
      <w:pPr>
        <w:tabs>
          <w:tab w:val="left" w:pos="900"/>
          <w:tab w:val="left" w:pos="1080"/>
        </w:tabs>
        <w:suppressAutoHyphens/>
        <w:ind w:firstLine="709"/>
        <w:jc w:val="center"/>
        <w:rPr>
          <w:b/>
        </w:rPr>
      </w:pPr>
      <w:r w:rsidRPr="003D14DD">
        <w:rPr>
          <w:b/>
        </w:rPr>
        <w:t>РАБОЧАЯ ПРОГРАММА</w:t>
      </w:r>
    </w:p>
    <w:p w:rsidR="006C1185" w:rsidRPr="003D14DD" w:rsidRDefault="006C1185" w:rsidP="006C1185">
      <w:pPr>
        <w:jc w:val="center"/>
        <w:rPr>
          <w:b/>
        </w:rPr>
      </w:pPr>
    </w:p>
    <w:p w:rsidR="006C1185" w:rsidRPr="003D14DD" w:rsidRDefault="006C1185" w:rsidP="006C1185">
      <w:pPr>
        <w:jc w:val="center"/>
        <w:rPr>
          <w:b/>
        </w:rPr>
      </w:pPr>
      <w:r w:rsidRPr="003D14DD">
        <w:rPr>
          <w:b/>
        </w:rPr>
        <w:t>по дисциплине</w:t>
      </w:r>
    </w:p>
    <w:p w:rsidR="006C1185" w:rsidRPr="003D14DD" w:rsidRDefault="006C1185" w:rsidP="006C1185">
      <w:pPr>
        <w:jc w:val="center"/>
      </w:pPr>
    </w:p>
    <w:p w:rsidR="006C1185" w:rsidRPr="003D14DD" w:rsidRDefault="006C1185" w:rsidP="004B408B">
      <w:pPr>
        <w:tabs>
          <w:tab w:val="left" w:pos="900"/>
          <w:tab w:val="left" w:pos="1080"/>
        </w:tabs>
        <w:suppressAutoHyphens/>
        <w:ind w:firstLine="709"/>
        <w:jc w:val="center"/>
      </w:pPr>
      <w:r w:rsidRPr="003D14DD">
        <w:t>Наименование дисциплины ФТД.02 Социология интернета</w:t>
      </w:r>
    </w:p>
    <w:p w:rsidR="006C1185" w:rsidRPr="003D14DD" w:rsidRDefault="006C1185" w:rsidP="004B408B">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6C1185" w:rsidRPr="003D14DD" w:rsidRDefault="006C1185" w:rsidP="004B408B">
      <w:pPr>
        <w:jc w:val="center"/>
        <w:rPr>
          <w:sz w:val="20"/>
          <w:szCs w:val="20"/>
        </w:rPr>
      </w:pPr>
    </w:p>
    <w:p w:rsidR="006C1185" w:rsidRPr="003D14DD" w:rsidRDefault="006C1185" w:rsidP="006C1185">
      <w:pPr>
        <w:jc w:val="center"/>
        <w:rPr>
          <w:sz w:val="20"/>
          <w:szCs w:val="20"/>
        </w:rPr>
      </w:pPr>
    </w:p>
    <w:p w:rsidR="006C1185" w:rsidRPr="003D14DD" w:rsidRDefault="006C1185" w:rsidP="006C1185">
      <w:pPr>
        <w:jc w:val="center"/>
        <w:rPr>
          <w:sz w:val="20"/>
          <w:szCs w:val="20"/>
        </w:rPr>
      </w:pPr>
    </w:p>
    <w:p w:rsidR="006C1185" w:rsidRPr="003D14DD" w:rsidRDefault="006C1185" w:rsidP="006C1185">
      <w:pPr>
        <w:jc w:val="center"/>
        <w:rPr>
          <w:sz w:val="20"/>
          <w:szCs w:val="20"/>
        </w:rPr>
      </w:pPr>
    </w:p>
    <w:p w:rsidR="006C1185" w:rsidRPr="003D14DD" w:rsidRDefault="006C1185" w:rsidP="006C1185">
      <w:pPr>
        <w:jc w:val="right"/>
        <w:rPr>
          <w:sz w:val="20"/>
          <w:szCs w:val="20"/>
        </w:rPr>
      </w:pPr>
    </w:p>
    <w:p w:rsidR="006C1185" w:rsidRDefault="006C1185" w:rsidP="006C1185">
      <w:pPr>
        <w:jc w:val="right"/>
        <w:rPr>
          <w:sz w:val="20"/>
          <w:szCs w:val="20"/>
        </w:rPr>
      </w:pPr>
    </w:p>
    <w:p w:rsidR="00C204B8" w:rsidRPr="003D14DD" w:rsidRDefault="00C204B8" w:rsidP="006C1185">
      <w:pPr>
        <w:jc w:val="right"/>
        <w:rPr>
          <w:sz w:val="20"/>
          <w:szCs w:val="20"/>
        </w:rPr>
      </w:pPr>
    </w:p>
    <w:p w:rsidR="006C1185" w:rsidRPr="003D14DD" w:rsidRDefault="006C1185" w:rsidP="006C1185">
      <w:pPr>
        <w:tabs>
          <w:tab w:val="left" w:pos="900"/>
          <w:tab w:val="left" w:pos="1080"/>
        </w:tabs>
        <w:suppressAutoHyphens/>
        <w:ind w:firstLine="709"/>
        <w:jc w:val="right"/>
        <w:rPr>
          <w:sz w:val="20"/>
          <w:szCs w:val="20"/>
        </w:rPr>
      </w:pPr>
    </w:p>
    <w:p w:rsidR="006C1185" w:rsidRPr="003D14DD" w:rsidRDefault="006C1185" w:rsidP="006C1185">
      <w:pPr>
        <w:jc w:val="right"/>
        <w:rPr>
          <w:sz w:val="20"/>
          <w:szCs w:val="20"/>
        </w:rPr>
      </w:pPr>
    </w:p>
    <w:p w:rsidR="006C1185" w:rsidRPr="003D14DD" w:rsidRDefault="006C1185" w:rsidP="006C1185">
      <w:pPr>
        <w:ind w:firstLine="680"/>
        <w:jc w:val="right"/>
        <w:rPr>
          <w:bCs/>
        </w:rPr>
      </w:pPr>
    </w:p>
    <w:p w:rsidR="006C1185" w:rsidRPr="003D14DD" w:rsidRDefault="006C1185" w:rsidP="006C1185">
      <w:pPr>
        <w:jc w:val="right"/>
      </w:pPr>
    </w:p>
    <w:p w:rsidR="006C1185" w:rsidRPr="003D14DD" w:rsidRDefault="006C1185" w:rsidP="006C1185">
      <w:pPr>
        <w:jc w:val="right"/>
      </w:pPr>
    </w:p>
    <w:p w:rsidR="006C1185" w:rsidRPr="003D14DD" w:rsidRDefault="006C1185" w:rsidP="006C1185">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6C1185" w:rsidRPr="003D14DD" w:rsidRDefault="006C1185" w:rsidP="006C1185">
      <w:pPr>
        <w:tabs>
          <w:tab w:val="left" w:pos="900"/>
          <w:tab w:val="left" w:pos="1080"/>
        </w:tabs>
        <w:suppressAutoHyphens/>
        <w:ind w:firstLine="709"/>
        <w:rPr>
          <w:sz w:val="20"/>
          <w:szCs w:val="20"/>
          <w:u w:val="single"/>
        </w:rPr>
      </w:pPr>
    </w:p>
    <w:p w:rsidR="006C1185" w:rsidRPr="003D14DD" w:rsidRDefault="006C1185" w:rsidP="006C1185">
      <w:pPr>
        <w:tabs>
          <w:tab w:val="left" w:pos="900"/>
          <w:tab w:val="left" w:pos="1080"/>
        </w:tabs>
        <w:suppressAutoHyphens/>
        <w:ind w:firstLine="709"/>
        <w:rPr>
          <w:sz w:val="20"/>
          <w:szCs w:val="20"/>
          <w:u w:val="single"/>
        </w:rPr>
      </w:pPr>
    </w:p>
    <w:p w:rsidR="006C1185" w:rsidRPr="003D14DD" w:rsidRDefault="006C1185" w:rsidP="006C1185">
      <w:pPr>
        <w:ind w:firstLine="680"/>
        <w:rPr>
          <w:b/>
          <w:sz w:val="20"/>
          <w:szCs w:val="20"/>
        </w:rPr>
      </w:pPr>
      <w:r w:rsidRPr="003D14DD">
        <w:rPr>
          <w:b/>
          <w:sz w:val="20"/>
          <w:szCs w:val="20"/>
        </w:rPr>
        <w:t>Разработчик:</w:t>
      </w:r>
    </w:p>
    <w:p w:rsidR="006C1185" w:rsidRPr="003D14DD" w:rsidRDefault="006C1185" w:rsidP="006C1185">
      <w:pPr>
        <w:tabs>
          <w:tab w:val="left" w:pos="900"/>
          <w:tab w:val="left" w:pos="1080"/>
        </w:tabs>
        <w:suppressAutoHyphens/>
        <w:ind w:firstLine="709"/>
        <w:rPr>
          <w:sz w:val="20"/>
          <w:szCs w:val="20"/>
          <w:u w:val="single"/>
        </w:rPr>
      </w:pPr>
      <w:r w:rsidRPr="003D14DD">
        <w:rPr>
          <w:bCs/>
          <w:sz w:val="20"/>
          <w:szCs w:val="20"/>
        </w:rPr>
        <w:t>Широкова М.Е., к.соц.н.</w:t>
      </w:r>
    </w:p>
    <w:p w:rsidR="006C1185" w:rsidRPr="003D14DD" w:rsidRDefault="006C1185" w:rsidP="006C1185">
      <w:pPr>
        <w:tabs>
          <w:tab w:val="left" w:pos="900"/>
          <w:tab w:val="left" w:pos="1080"/>
        </w:tabs>
        <w:suppressAutoHyphens/>
        <w:ind w:firstLine="709"/>
        <w:rPr>
          <w:sz w:val="20"/>
          <w:szCs w:val="20"/>
          <w:u w:val="single"/>
        </w:rPr>
      </w:pPr>
    </w:p>
    <w:p w:rsidR="006C1185" w:rsidRPr="003D14DD" w:rsidRDefault="006C1185" w:rsidP="006C1185">
      <w:pPr>
        <w:tabs>
          <w:tab w:val="left" w:pos="900"/>
          <w:tab w:val="left" w:pos="1080"/>
        </w:tabs>
        <w:suppressAutoHyphens/>
        <w:ind w:firstLine="709"/>
        <w:rPr>
          <w:sz w:val="20"/>
          <w:szCs w:val="20"/>
          <w:u w:val="single"/>
        </w:rPr>
      </w:pPr>
    </w:p>
    <w:p w:rsidR="006C1185" w:rsidRPr="003D14DD" w:rsidRDefault="006C1185" w:rsidP="006C1185">
      <w:pPr>
        <w:tabs>
          <w:tab w:val="left" w:pos="900"/>
          <w:tab w:val="left" w:pos="1080"/>
        </w:tabs>
        <w:suppressAutoHyphens/>
        <w:ind w:firstLine="709"/>
        <w:rPr>
          <w:sz w:val="20"/>
          <w:szCs w:val="20"/>
          <w:u w:val="single"/>
        </w:rPr>
      </w:pPr>
    </w:p>
    <w:p w:rsidR="006C1185" w:rsidRPr="003D14DD" w:rsidRDefault="006C1185" w:rsidP="006C1185">
      <w:pPr>
        <w:tabs>
          <w:tab w:val="left" w:pos="900"/>
        </w:tabs>
        <w:ind w:firstLine="709"/>
        <w:jc w:val="center"/>
        <w:rPr>
          <w:sz w:val="20"/>
          <w:szCs w:val="20"/>
        </w:rPr>
      </w:pPr>
    </w:p>
    <w:p w:rsidR="006C1185" w:rsidRPr="003D14DD" w:rsidRDefault="006C1185" w:rsidP="006C1185">
      <w:pPr>
        <w:tabs>
          <w:tab w:val="left" w:pos="900"/>
        </w:tabs>
        <w:ind w:firstLine="709"/>
        <w:jc w:val="center"/>
        <w:rPr>
          <w:sz w:val="20"/>
          <w:szCs w:val="20"/>
        </w:rPr>
      </w:pPr>
    </w:p>
    <w:p w:rsidR="006C1185" w:rsidRPr="003D14DD" w:rsidRDefault="006C1185" w:rsidP="006C1185">
      <w:pPr>
        <w:tabs>
          <w:tab w:val="left" w:pos="900"/>
        </w:tabs>
        <w:ind w:firstLine="709"/>
        <w:jc w:val="center"/>
        <w:rPr>
          <w:sz w:val="20"/>
          <w:szCs w:val="20"/>
        </w:rPr>
      </w:pPr>
    </w:p>
    <w:p w:rsidR="006C1185" w:rsidRPr="003D14DD" w:rsidRDefault="006C1185" w:rsidP="006C1185">
      <w:pPr>
        <w:ind w:firstLine="709"/>
        <w:jc w:val="center"/>
        <w:rPr>
          <w:sz w:val="20"/>
          <w:szCs w:val="20"/>
        </w:rPr>
      </w:pPr>
      <w:r w:rsidRPr="003D14DD">
        <w:rPr>
          <w:sz w:val="20"/>
          <w:szCs w:val="20"/>
        </w:rPr>
        <w:t>Москва 202</w:t>
      </w:r>
      <w:r w:rsidR="00C204B8">
        <w:rPr>
          <w:sz w:val="20"/>
          <w:szCs w:val="20"/>
        </w:rPr>
        <w:t>3</w:t>
      </w:r>
      <w:bookmarkStart w:id="0" w:name="_GoBack"/>
      <w:bookmarkEnd w:id="0"/>
    </w:p>
    <w:p w:rsidR="006C1185" w:rsidRPr="003D14DD" w:rsidRDefault="006C1185" w:rsidP="006C1185">
      <w:pPr>
        <w:tabs>
          <w:tab w:val="left" w:pos="900"/>
        </w:tabs>
        <w:ind w:firstLine="709"/>
        <w:jc w:val="center"/>
        <w:rPr>
          <w:sz w:val="20"/>
          <w:szCs w:val="20"/>
        </w:rPr>
      </w:pPr>
    </w:p>
    <w:p w:rsidR="006C1185" w:rsidRPr="003D14DD" w:rsidRDefault="006C1185" w:rsidP="006C1185">
      <w:pPr>
        <w:tabs>
          <w:tab w:val="left" w:pos="900"/>
        </w:tabs>
        <w:ind w:firstLine="709"/>
        <w:rPr>
          <w:b/>
          <w:sz w:val="20"/>
          <w:szCs w:val="20"/>
        </w:rPr>
      </w:pPr>
      <w:r w:rsidRPr="003D14DD">
        <w:rPr>
          <w:sz w:val="20"/>
          <w:szCs w:val="20"/>
        </w:rPr>
        <w:br w:type="page"/>
      </w:r>
    </w:p>
    <w:p w:rsidR="006C1185" w:rsidRPr="003D14DD" w:rsidRDefault="006C1185" w:rsidP="006C1185">
      <w:pPr>
        <w:pStyle w:val="5"/>
        <w:numPr>
          <w:ilvl w:val="0"/>
          <w:numId w:val="0"/>
        </w:numPr>
        <w:tabs>
          <w:tab w:val="left" w:pos="900"/>
        </w:tabs>
        <w:ind w:firstLine="709"/>
        <w:rPr>
          <w:b/>
          <w:sz w:val="20"/>
          <w:szCs w:val="20"/>
        </w:rPr>
      </w:pPr>
      <w:r w:rsidRPr="003D14DD">
        <w:rPr>
          <w:b/>
          <w:sz w:val="20"/>
          <w:szCs w:val="20"/>
        </w:rPr>
        <w:lastRenderedPageBreak/>
        <w:t>1. Цели и задачи дисциплины</w:t>
      </w:r>
    </w:p>
    <w:p w:rsidR="006C1185" w:rsidRPr="003D14DD" w:rsidRDefault="006C1185" w:rsidP="006C1185">
      <w:pPr>
        <w:tabs>
          <w:tab w:val="left" w:pos="900"/>
        </w:tabs>
        <w:ind w:firstLine="709"/>
        <w:jc w:val="both"/>
        <w:rPr>
          <w:sz w:val="20"/>
          <w:szCs w:val="20"/>
        </w:rPr>
      </w:pPr>
      <w:r w:rsidRPr="003D14DD">
        <w:rPr>
          <w:b/>
          <w:i/>
          <w:spacing w:val="-1"/>
          <w:sz w:val="20"/>
          <w:szCs w:val="20"/>
        </w:rPr>
        <w:t>Цель дисциплины</w:t>
      </w:r>
      <w:r w:rsidRPr="003D14DD">
        <w:rPr>
          <w:spacing w:val="-1"/>
          <w:sz w:val="20"/>
          <w:szCs w:val="20"/>
        </w:rPr>
        <w:t xml:space="preserve"> - </w:t>
      </w:r>
      <w:r w:rsidRPr="003D14DD">
        <w:rPr>
          <w:sz w:val="20"/>
          <w:szCs w:val="20"/>
        </w:rPr>
        <w:t>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6C1185" w:rsidRPr="003D14DD" w:rsidRDefault="006C1185" w:rsidP="006C1185">
      <w:pPr>
        <w:pStyle w:val="Default"/>
        <w:tabs>
          <w:tab w:val="left" w:pos="900"/>
        </w:tabs>
        <w:ind w:firstLine="709"/>
        <w:jc w:val="both"/>
        <w:rPr>
          <w:b/>
          <w:bCs/>
          <w:i/>
          <w:color w:val="auto"/>
          <w:sz w:val="20"/>
          <w:szCs w:val="20"/>
        </w:rPr>
      </w:pPr>
      <w:r w:rsidRPr="003D14DD">
        <w:rPr>
          <w:b/>
          <w:bCs/>
          <w:i/>
          <w:color w:val="auto"/>
          <w:sz w:val="20"/>
          <w:szCs w:val="20"/>
        </w:rPr>
        <w:t xml:space="preserve">Задачи дисциплины: </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выявить социальные истоки возникновения и развития Интернета;</w:t>
      </w:r>
    </w:p>
    <w:p w:rsidR="006C1185" w:rsidRPr="003D14DD" w:rsidRDefault="006C1185" w:rsidP="006C1185">
      <w:pPr>
        <w:pStyle w:val="5"/>
        <w:numPr>
          <w:ilvl w:val="0"/>
          <w:numId w:val="22"/>
        </w:numPr>
        <w:tabs>
          <w:tab w:val="left" w:pos="900"/>
          <w:tab w:val="left" w:pos="1492"/>
        </w:tabs>
        <w:ind w:left="0" w:firstLine="709"/>
        <w:rPr>
          <w:spacing w:val="-6"/>
          <w:sz w:val="20"/>
          <w:szCs w:val="20"/>
        </w:rPr>
      </w:pPr>
      <w:r w:rsidRPr="003D14DD">
        <w:rPr>
          <w:spacing w:val="-6"/>
          <w:sz w:val="20"/>
          <w:szCs w:val="20"/>
        </w:rPr>
        <w:t>рассмотреть Интернет как систему социальных связей, взаимодействий и отношений;</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сформировать целостное представление о современном состоянии и перспективах развития сети Интернет;</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определить влияние интернет-пространства на общественные, политические, экономические, социальные, культурные, религиозные и др. процессы;</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рассмотреть влияние развития Интернета на изменение системы социальной коммуникации;</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ознакомить с позитивными и негативными последствиями влияния Интернета на общество;</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научить самостоятельно применять технологии социологического исследования в сети Интернет.</w:t>
      </w:r>
    </w:p>
    <w:p w:rsidR="006C1185" w:rsidRPr="003D14DD" w:rsidRDefault="006C1185" w:rsidP="006C1185">
      <w:pPr>
        <w:pStyle w:val="af3"/>
        <w:tabs>
          <w:tab w:val="left" w:pos="900"/>
        </w:tabs>
        <w:ind w:firstLine="709"/>
        <w:jc w:val="both"/>
        <w:rPr>
          <w:rFonts w:ascii="Times New Roman" w:hAnsi="Times New Roman"/>
        </w:rPr>
      </w:pPr>
    </w:p>
    <w:p w:rsidR="006C1185" w:rsidRPr="003D14DD" w:rsidRDefault="006C1185" w:rsidP="006C1185">
      <w:pPr>
        <w:pStyle w:val="5"/>
        <w:numPr>
          <w:ilvl w:val="0"/>
          <w:numId w:val="0"/>
        </w:numPr>
        <w:tabs>
          <w:tab w:val="left" w:pos="900"/>
        </w:tabs>
        <w:ind w:firstLine="720"/>
        <w:rPr>
          <w:b/>
          <w:sz w:val="20"/>
          <w:szCs w:val="20"/>
        </w:rPr>
      </w:pPr>
      <w:r w:rsidRPr="003D14DD">
        <w:rPr>
          <w:b/>
          <w:sz w:val="20"/>
          <w:szCs w:val="20"/>
        </w:rPr>
        <w:t xml:space="preserve">2. Место дисциплины в структуре ОП </w:t>
      </w:r>
    </w:p>
    <w:p w:rsidR="006C1185" w:rsidRPr="003D14DD" w:rsidRDefault="006C1185" w:rsidP="006C1185">
      <w:pPr>
        <w:tabs>
          <w:tab w:val="left" w:pos="900"/>
          <w:tab w:val="left" w:pos="1134"/>
        </w:tabs>
        <w:ind w:firstLine="720"/>
        <w:rPr>
          <w:sz w:val="20"/>
          <w:szCs w:val="20"/>
        </w:rPr>
      </w:pPr>
      <w:r w:rsidRPr="003D14DD">
        <w:rPr>
          <w:sz w:val="20"/>
          <w:szCs w:val="20"/>
        </w:rPr>
        <w:t>Дисциплина «Социология интернета» относится к циклу ФТД (факультативные дисциплины).</w:t>
      </w:r>
    </w:p>
    <w:p w:rsidR="006C1185" w:rsidRPr="003D14DD" w:rsidRDefault="006C1185" w:rsidP="006C1185">
      <w:pPr>
        <w:tabs>
          <w:tab w:val="left" w:pos="900"/>
        </w:tabs>
        <w:suppressAutoHyphens/>
        <w:ind w:firstLine="720"/>
        <w:jc w:val="both"/>
        <w:rPr>
          <w:sz w:val="20"/>
          <w:szCs w:val="20"/>
        </w:rPr>
      </w:pPr>
    </w:p>
    <w:p w:rsidR="006C1185" w:rsidRPr="003D14DD" w:rsidRDefault="006C1185" w:rsidP="006C1185">
      <w:pPr>
        <w:pStyle w:val="af3"/>
        <w:tabs>
          <w:tab w:val="left" w:pos="240"/>
          <w:tab w:val="left" w:pos="840"/>
          <w:tab w:val="left" w:pos="900"/>
        </w:tabs>
        <w:autoSpaceDE/>
        <w:adjustRightInd/>
        <w:ind w:firstLine="720"/>
        <w:jc w:val="both"/>
        <w:rPr>
          <w:rFonts w:ascii="Times New Roman" w:hAnsi="Times New Roman"/>
          <w:b/>
        </w:rPr>
      </w:pPr>
      <w:r w:rsidRPr="003D14DD">
        <w:rPr>
          <w:rFonts w:ascii="Times New Roman" w:hAnsi="Times New Roman"/>
          <w:b/>
        </w:rPr>
        <w:t>3. Планируемые результаты обучения по дисциплине</w:t>
      </w:r>
    </w:p>
    <w:p w:rsidR="006C1185" w:rsidRPr="003D14DD" w:rsidRDefault="006C1185" w:rsidP="006C1185">
      <w:pPr>
        <w:tabs>
          <w:tab w:val="left" w:pos="900"/>
        </w:tabs>
        <w:ind w:firstLineChars="300" w:firstLine="600"/>
        <w:rPr>
          <w:sz w:val="20"/>
          <w:szCs w:val="20"/>
        </w:rPr>
      </w:pPr>
      <w:r w:rsidRPr="003D14DD">
        <w:rPr>
          <w:sz w:val="20"/>
          <w:szCs w:val="20"/>
        </w:rPr>
        <w:t>В результате изучения дисциплины обучающийся должен освоить:</w:t>
      </w:r>
    </w:p>
    <w:p w:rsidR="006C1185" w:rsidRPr="003D14DD" w:rsidRDefault="006C1185" w:rsidP="006C1185">
      <w:pPr>
        <w:tabs>
          <w:tab w:val="left" w:pos="900"/>
          <w:tab w:val="left" w:pos="1134"/>
        </w:tabs>
        <w:suppressAutoHyphens/>
        <w:overflowPunct w:val="0"/>
        <w:autoSpaceDE w:val="0"/>
        <w:autoSpaceDN w:val="0"/>
        <w:adjustRightInd w:val="0"/>
        <w:ind w:firstLineChars="300" w:firstLine="600"/>
        <w:jc w:val="both"/>
        <w:textAlignment w:val="baseline"/>
        <w:rPr>
          <w:i/>
          <w:sz w:val="20"/>
          <w:szCs w:val="20"/>
        </w:rPr>
      </w:pPr>
      <w:r w:rsidRPr="003D14DD">
        <w:rPr>
          <w:i/>
          <w:sz w:val="20"/>
          <w:szCs w:val="20"/>
        </w:rPr>
        <w:t>универсальную компетенцию:</w:t>
      </w:r>
    </w:p>
    <w:p w:rsidR="007463B2" w:rsidRDefault="007463B2" w:rsidP="00B0246C">
      <w:pPr>
        <w:tabs>
          <w:tab w:val="left" w:pos="900"/>
        </w:tabs>
        <w:suppressAutoHyphens/>
        <w:ind w:firstLineChars="300" w:firstLine="660"/>
        <w:jc w:val="both"/>
        <w:rPr>
          <w:b/>
          <w:i/>
          <w:sz w:val="20"/>
          <w:szCs w:val="20"/>
        </w:rPr>
      </w:pPr>
      <w:r w:rsidRPr="007463B2">
        <w:rPr>
          <w:sz w:val="22"/>
          <w:szCs w:val="22"/>
        </w:rPr>
        <w:t>УК-5. Способен анализировать и учитывать разнообразие культур в процессе межкультурного взаимодействия</w:t>
      </w:r>
      <w:r w:rsidRPr="003D14DD">
        <w:rPr>
          <w:b/>
          <w:i/>
          <w:sz w:val="20"/>
          <w:szCs w:val="20"/>
        </w:rPr>
        <w:t xml:space="preserve"> </w:t>
      </w:r>
    </w:p>
    <w:p w:rsidR="006C1185" w:rsidRPr="003D14DD" w:rsidRDefault="006C1185" w:rsidP="00B0246C">
      <w:pPr>
        <w:tabs>
          <w:tab w:val="left" w:pos="900"/>
        </w:tabs>
        <w:suppressAutoHyphens/>
        <w:ind w:firstLineChars="300" w:firstLine="60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6C1185" w:rsidRPr="003D14DD" w:rsidRDefault="006C1185" w:rsidP="006C1185">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700"/>
      </w:tblGrid>
      <w:tr w:rsidR="006C1185" w:rsidRPr="003D14DD" w:rsidTr="004D69F2">
        <w:tc>
          <w:tcPr>
            <w:tcW w:w="3348" w:type="dxa"/>
          </w:tcPr>
          <w:p w:rsidR="006C1185" w:rsidRPr="003D14DD" w:rsidRDefault="006C118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6C1185" w:rsidRPr="003D14DD" w:rsidRDefault="006C1185" w:rsidP="004D69F2">
            <w:pPr>
              <w:tabs>
                <w:tab w:val="left" w:pos="1080"/>
              </w:tabs>
              <w:jc w:val="center"/>
              <w:rPr>
                <w:b/>
                <w:sz w:val="20"/>
                <w:szCs w:val="20"/>
              </w:rPr>
            </w:pPr>
            <w:r w:rsidRPr="003D14DD">
              <w:rPr>
                <w:b/>
                <w:sz w:val="20"/>
                <w:szCs w:val="20"/>
              </w:rPr>
              <w:t>Индикаторы достижения компетенции</w:t>
            </w:r>
          </w:p>
        </w:tc>
        <w:tc>
          <w:tcPr>
            <w:tcW w:w="2700" w:type="dxa"/>
          </w:tcPr>
          <w:p w:rsidR="006C1185" w:rsidRPr="003D14DD" w:rsidRDefault="006C118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7463B2" w:rsidRPr="003D14DD" w:rsidTr="002C3DC8">
        <w:trPr>
          <w:trHeight w:val="2114"/>
        </w:trPr>
        <w:tc>
          <w:tcPr>
            <w:tcW w:w="3348" w:type="dxa"/>
            <w:vMerge w:val="restart"/>
            <w:tcBorders>
              <w:top w:val="single" w:sz="4" w:space="0" w:color="auto"/>
              <w:left w:val="single" w:sz="4" w:space="0" w:color="auto"/>
              <w:bottom w:val="single" w:sz="4" w:space="0" w:color="auto"/>
              <w:right w:val="single" w:sz="4" w:space="0" w:color="auto"/>
            </w:tcBorders>
          </w:tcPr>
          <w:p w:rsidR="007463B2" w:rsidRPr="007463B2" w:rsidRDefault="007463B2" w:rsidP="007463B2">
            <w:pPr>
              <w:rPr>
                <w:sz w:val="22"/>
                <w:szCs w:val="22"/>
              </w:rPr>
            </w:pPr>
            <w:r w:rsidRPr="007463B2">
              <w:rPr>
                <w:sz w:val="22"/>
                <w:szCs w:val="22"/>
              </w:rPr>
              <w:t>УК-5. Способен анализировать и учитывать разнообразие культур в процессе межкультурного взаимодействия</w:t>
            </w:r>
          </w:p>
        </w:tc>
        <w:tc>
          <w:tcPr>
            <w:tcW w:w="3600" w:type="dxa"/>
            <w:vMerge w:val="restart"/>
            <w:tcBorders>
              <w:top w:val="single" w:sz="4" w:space="0" w:color="auto"/>
              <w:left w:val="single" w:sz="4" w:space="0" w:color="auto"/>
              <w:bottom w:val="single" w:sz="4" w:space="0" w:color="auto"/>
              <w:right w:val="single" w:sz="4" w:space="0" w:color="auto"/>
            </w:tcBorders>
            <w:vAlign w:val="center"/>
          </w:tcPr>
          <w:p w:rsidR="007463B2" w:rsidRPr="007463B2" w:rsidRDefault="007463B2" w:rsidP="007463B2">
            <w:pPr>
              <w:pStyle w:val="1fffffffd"/>
              <w:ind w:firstLine="0"/>
              <w:rPr>
                <w:sz w:val="22"/>
                <w:szCs w:val="22"/>
              </w:rPr>
            </w:pPr>
            <w:r w:rsidRPr="007463B2">
              <w:rPr>
                <w:sz w:val="22"/>
                <w:szCs w:val="22"/>
              </w:rPr>
              <w:t xml:space="preserve">УК-5.1. Знать: </w:t>
            </w:r>
          </w:p>
          <w:p w:rsidR="007463B2" w:rsidRPr="007463B2" w:rsidRDefault="007463B2" w:rsidP="007463B2">
            <w:pPr>
              <w:pStyle w:val="1fffffffd"/>
              <w:ind w:firstLine="0"/>
              <w:rPr>
                <w:sz w:val="22"/>
                <w:szCs w:val="22"/>
              </w:rPr>
            </w:pPr>
            <w:r w:rsidRPr="007463B2">
              <w:rPr>
                <w:sz w:val="22"/>
                <w:szCs w:val="22"/>
              </w:rPr>
              <w:t>основные категории философии, законы исторического развития, основы межкультурной коммуникации, культурные особенности и традиции различных сообществ, социокультурные традиции различных народов</w:t>
            </w:r>
          </w:p>
          <w:p w:rsidR="007463B2" w:rsidRPr="007463B2" w:rsidRDefault="007463B2" w:rsidP="007463B2">
            <w:pPr>
              <w:pStyle w:val="1fffffffd"/>
              <w:ind w:firstLine="0"/>
              <w:rPr>
                <w:sz w:val="22"/>
                <w:szCs w:val="22"/>
              </w:rPr>
            </w:pPr>
            <w:r w:rsidRPr="007463B2">
              <w:rPr>
                <w:sz w:val="22"/>
                <w:szCs w:val="22"/>
              </w:rPr>
              <w:t>УК-5.2. Уметь:  вести коммуникацию с представителями иных национальностей и конфессий с соблюдением этических межкультурных норм,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r w:rsidRPr="007463B2">
              <w:rPr>
                <w:sz w:val="22"/>
                <w:szCs w:val="22"/>
              </w:rPr>
              <w:tab/>
            </w:r>
          </w:p>
          <w:p w:rsidR="007463B2" w:rsidRPr="007463B2" w:rsidRDefault="007463B2" w:rsidP="007463B2">
            <w:pPr>
              <w:pStyle w:val="1fffffffd"/>
              <w:ind w:firstLine="0"/>
              <w:rPr>
                <w:sz w:val="22"/>
                <w:szCs w:val="22"/>
              </w:rPr>
            </w:pPr>
            <w:r w:rsidRPr="007463B2">
              <w:rPr>
                <w:sz w:val="22"/>
                <w:szCs w:val="22"/>
              </w:rPr>
              <w:t xml:space="preserve">УК-5.3. Владеть: </w:t>
            </w:r>
          </w:p>
          <w:p w:rsidR="007463B2" w:rsidRPr="007463B2" w:rsidRDefault="007463B2" w:rsidP="007463B2">
            <w:pPr>
              <w:pStyle w:val="1fffffffd"/>
              <w:ind w:firstLine="0"/>
              <w:rPr>
                <w:sz w:val="22"/>
                <w:szCs w:val="22"/>
              </w:rPr>
            </w:pPr>
            <w:r w:rsidRPr="007463B2">
              <w:rPr>
                <w:sz w:val="22"/>
                <w:szCs w:val="22"/>
              </w:rPr>
              <w:t xml:space="preserve">навыками анализа философских и исторических фактов, оценки </w:t>
            </w:r>
            <w:r w:rsidRPr="007463B2">
              <w:rPr>
                <w:sz w:val="22"/>
                <w:szCs w:val="22"/>
              </w:rPr>
              <w:lastRenderedPageBreak/>
              <w:t>явлений культуры</w:t>
            </w:r>
          </w:p>
        </w:tc>
        <w:tc>
          <w:tcPr>
            <w:tcW w:w="2700" w:type="dxa"/>
          </w:tcPr>
          <w:p w:rsidR="007463B2" w:rsidRPr="003D14DD" w:rsidRDefault="007463B2" w:rsidP="007463B2">
            <w:pPr>
              <w:tabs>
                <w:tab w:val="left" w:pos="252"/>
                <w:tab w:val="left" w:pos="1080"/>
              </w:tabs>
              <w:rPr>
                <w:b/>
                <w:sz w:val="20"/>
                <w:szCs w:val="20"/>
                <w:u w:val="single"/>
              </w:rPr>
            </w:pPr>
            <w:r w:rsidRPr="003D14DD">
              <w:rPr>
                <w:b/>
                <w:sz w:val="20"/>
                <w:szCs w:val="20"/>
                <w:u w:val="single"/>
              </w:rPr>
              <w:lastRenderedPageBreak/>
              <w:t>Знать:</w:t>
            </w:r>
          </w:p>
          <w:p w:rsidR="007463B2" w:rsidRPr="003D14DD" w:rsidRDefault="007463B2" w:rsidP="007463B2">
            <w:pPr>
              <w:pStyle w:val="5"/>
              <w:numPr>
                <w:ilvl w:val="0"/>
                <w:numId w:val="20"/>
              </w:numPr>
              <w:tabs>
                <w:tab w:val="left" w:pos="282"/>
                <w:tab w:val="left" w:pos="1492"/>
              </w:tabs>
              <w:ind w:left="0" w:firstLine="0"/>
              <w:rPr>
                <w:rFonts w:eastAsia="Arial Unicode MS"/>
                <w:spacing w:val="4"/>
                <w:sz w:val="20"/>
                <w:szCs w:val="20"/>
              </w:rPr>
            </w:pPr>
            <w:r w:rsidRPr="003D14DD">
              <w:rPr>
                <w:rFonts w:eastAsia="Arial Unicode MS"/>
                <w:spacing w:val="4"/>
                <w:sz w:val="20"/>
                <w:szCs w:val="20"/>
              </w:rPr>
              <w:t xml:space="preserve">теоретические основы отраслевых социологических дисциплин; </w:t>
            </w:r>
          </w:p>
          <w:p w:rsidR="007463B2" w:rsidRPr="003D14DD" w:rsidRDefault="007463B2" w:rsidP="007463B2">
            <w:pPr>
              <w:pStyle w:val="5"/>
              <w:numPr>
                <w:ilvl w:val="0"/>
                <w:numId w:val="20"/>
              </w:numPr>
              <w:tabs>
                <w:tab w:val="left" w:pos="282"/>
                <w:tab w:val="left" w:pos="1492"/>
              </w:tabs>
              <w:ind w:left="0" w:firstLine="0"/>
              <w:rPr>
                <w:rFonts w:eastAsia="Arial Unicode MS"/>
                <w:spacing w:val="4"/>
                <w:sz w:val="20"/>
                <w:szCs w:val="20"/>
              </w:rPr>
            </w:pPr>
            <w:r w:rsidRPr="003D14DD">
              <w:rPr>
                <w:rFonts w:eastAsia="Arial Unicode MS"/>
                <w:spacing w:val="4"/>
                <w:sz w:val="20"/>
                <w:szCs w:val="20"/>
              </w:rPr>
              <w:t>теоретико-методологические основы социологического подхода к исследованию Интернет;</w:t>
            </w:r>
          </w:p>
          <w:p w:rsidR="007463B2" w:rsidRPr="003D14DD" w:rsidRDefault="007463B2" w:rsidP="007463B2">
            <w:pPr>
              <w:pStyle w:val="5"/>
              <w:numPr>
                <w:ilvl w:val="0"/>
                <w:numId w:val="20"/>
              </w:numPr>
              <w:tabs>
                <w:tab w:val="left" w:pos="282"/>
                <w:tab w:val="left" w:pos="1492"/>
              </w:tabs>
              <w:ind w:left="0" w:firstLine="0"/>
              <w:rPr>
                <w:rFonts w:eastAsia="Arial Unicode MS"/>
                <w:b/>
                <w:spacing w:val="4"/>
                <w:sz w:val="20"/>
                <w:szCs w:val="20"/>
              </w:rPr>
            </w:pPr>
            <w:r w:rsidRPr="003D14DD">
              <w:rPr>
                <w:rFonts w:eastAsia="Arial Unicode MS"/>
                <w:spacing w:val="4"/>
                <w:sz w:val="20"/>
                <w:szCs w:val="20"/>
              </w:rPr>
              <w:t>сущность, основные теоретические модели и концепции информационного общества, его особенности и отличие от других типов общества;</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 xml:space="preserve">основные принципы и специфические особенности организации сети Интернет; </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 xml:space="preserve">социальные предпосылки, условия и последствия возникновения и развития Интернета; </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 xml:space="preserve">основные службы, сервисы и ресурсы </w:t>
            </w:r>
            <w:r w:rsidRPr="003D14DD">
              <w:rPr>
                <w:rFonts w:eastAsia="Arial Unicode MS"/>
                <w:spacing w:val="4"/>
                <w:sz w:val="20"/>
                <w:szCs w:val="20"/>
              </w:rPr>
              <w:lastRenderedPageBreak/>
              <w:t xml:space="preserve">Интернета, а также системы управления ими; </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влияние Интернета на различные сферы общественной жизни и деятельности;</w:t>
            </w:r>
          </w:p>
          <w:p w:rsidR="007463B2" w:rsidRPr="003D14DD" w:rsidRDefault="007463B2" w:rsidP="007463B2">
            <w:pPr>
              <w:pStyle w:val="5"/>
              <w:numPr>
                <w:ilvl w:val="0"/>
                <w:numId w:val="20"/>
              </w:numPr>
              <w:tabs>
                <w:tab w:val="left" w:pos="282"/>
                <w:tab w:val="left" w:pos="1492"/>
              </w:tabs>
              <w:ind w:left="0" w:firstLine="0"/>
              <w:rPr>
                <w:rFonts w:eastAsia="Arial Unicode MS"/>
                <w:b/>
                <w:spacing w:val="4"/>
                <w:sz w:val="20"/>
                <w:szCs w:val="20"/>
              </w:rPr>
            </w:pPr>
            <w:r w:rsidRPr="003D14DD">
              <w:rPr>
                <w:rFonts w:eastAsia="Arial Unicode MS"/>
                <w:spacing w:val="4"/>
                <w:sz w:val="20"/>
                <w:szCs w:val="20"/>
              </w:rPr>
              <w:t>современное состояние интернет-исследований в России и мире;</w:t>
            </w:r>
          </w:p>
        </w:tc>
      </w:tr>
      <w:tr w:rsidR="006C1185" w:rsidRPr="003D14DD" w:rsidTr="004D69F2">
        <w:trPr>
          <w:trHeight w:val="2422"/>
        </w:trPr>
        <w:tc>
          <w:tcPr>
            <w:tcW w:w="3348" w:type="dxa"/>
            <w:vMerge/>
          </w:tcPr>
          <w:p w:rsidR="006C1185" w:rsidRPr="003D14DD" w:rsidRDefault="006C1185" w:rsidP="004D69F2">
            <w:pPr>
              <w:rPr>
                <w:sz w:val="20"/>
                <w:szCs w:val="20"/>
              </w:rPr>
            </w:pPr>
          </w:p>
        </w:tc>
        <w:tc>
          <w:tcPr>
            <w:tcW w:w="3600" w:type="dxa"/>
            <w:vMerge/>
          </w:tcPr>
          <w:p w:rsidR="006C1185" w:rsidRPr="003D14DD" w:rsidRDefault="006C1185" w:rsidP="004D69F2">
            <w:pPr>
              <w:rPr>
                <w:sz w:val="20"/>
                <w:szCs w:val="20"/>
              </w:rPr>
            </w:pPr>
          </w:p>
        </w:tc>
        <w:tc>
          <w:tcPr>
            <w:tcW w:w="2700" w:type="dxa"/>
          </w:tcPr>
          <w:p w:rsidR="006C1185" w:rsidRPr="003D14DD" w:rsidRDefault="006C1185" w:rsidP="004D69F2">
            <w:pPr>
              <w:tabs>
                <w:tab w:val="left" w:pos="252"/>
                <w:tab w:val="left" w:pos="1080"/>
              </w:tabs>
              <w:rPr>
                <w:b/>
                <w:sz w:val="20"/>
                <w:szCs w:val="20"/>
                <w:u w:val="single"/>
              </w:rPr>
            </w:pPr>
            <w:r w:rsidRPr="003D14DD">
              <w:rPr>
                <w:b/>
                <w:sz w:val="20"/>
                <w:szCs w:val="20"/>
                <w:u w:val="single"/>
              </w:rPr>
              <w:t>Уметь:</w:t>
            </w:r>
          </w:p>
          <w:p w:rsidR="006C1185" w:rsidRPr="003D14DD" w:rsidRDefault="006C1185" w:rsidP="006C1185">
            <w:pPr>
              <w:pStyle w:val="5"/>
              <w:numPr>
                <w:ilvl w:val="0"/>
                <w:numId w:val="21"/>
              </w:numPr>
              <w:tabs>
                <w:tab w:val="left" w:pos="282"/>
                <w:tab w:val="left" w:pos="1492"/>
              </w:tabs>
              <w:ind w:left="0" w:firstLine="0"/>
              <w:rPr>
                <w:rFonts w:eastAsia="Arial Unicode MS"/>
                <w:spacing w:val="4"/>
                <w:sz w:val="20"/>
                <w:szCs w:val="20"/>
              </w:rPr>
            </w:pPr>
            <w:r w:rsidRPr="003D14DD">
              <w:rPr>
                <w:b/>
                <w:sz w:val="20"/>
                <w:szCs w:val="20"/>
              </w:rPr>
              <w:t xml:space="preserve">  </w:t>
            </w:r>
            <w:r w:rsidRPr="003D14DD">
              <w:rPr>
                <w:rFonts w:eastAsia="Arial Unicode MS"/>
                <w:spacing w:val="4"/>
                <w:sz w:val="20"/>
                <w:szCs w:val="20"/>
              </w:rPr>
              <w:t>производить, отбирать, обрабатывать и анализировать данные о социальных процессах и социальных общностях;</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rFonts w:eastAsia="Arial Unicode MS"/>
                <w:spacing w:val="4"/>
                <w:sz w:val="20"/>
                <w:szCs w:val="20"/>
              </w:rPr>
              <w:t xml:space="preserve">проводить </w:t>
            </w:r>
            <w:r w:rsidRPr="003D14DD">
              <w:rPr>
                <w:sz w:val="20"/>
                <w:szCs w:val="20"/>
              </w:rPr>
              <w:t>сравнительный анализ позитивных и негативных сторон воздействия Интернета на общество;</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 xml:space="preserve">осуществлять поиск информационных </w:t>
            </w:r>
            <w:proofErr w:type="spellStart"/>
            <w:r w:rsidRPr="003D14DD">
              <w:rPr>
                <w:sz w:val="20"/>
                <w:szCs w:val="20"/>
              </w:rPr>
              <w:t>интернет-ресурсов</w:t>
            </w:r>
            <w:proofErr w:type="spellEnd"/>
            <w:r w:rsidRPr="003D14DD">
              <w:rPr>
                <w:sz w:val="20"/>
                <w:szCs w:val="20"/>
              </w:rPr>
              <w:t xml:space="preserve"> с использованием каталогов, рубрикаторов и поисковых систем;</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сформулировать замысел, концепцию, цели и задачи исследования интернет-аудитории с учетом специфики интернет-пространства;</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разрабатывать программу и необходимый инструментарий прикладного социологического исследования интернет-аудитории;</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 xml:space="preserve">создать и разместить в Интернете </w:t>
            </w:r>
            <w:proofErr w:type="spellStart"/>
            <w:r w:rsidRPr="003D14DD">
              <w:rPr>
                <w:sz w:val="20"/>
                <w:szCs w:val="20"/>
              </w:rPr>
              <w:t>web</w:t>
            </w:r>
            <w:proofErr w:type="spellEnd"/>
            <w:r w:rsidRPr="003D14DD">
              <w:rPr>
                <w:sz w:val="20"/>
                <w:szCs w:val="20"/>
              </w:rPr>
              <w:t>-опросник для проведения онлайн-опроса</w:t>
            </w:r>
          </w:p>
        </w:tc>
      </w:tr>
      <w:tr w:rsidR="006C1185" w:rsidRPr="003D14DD" w:rsidTr="004D69F2">
        <w:tc>
          <w:tcPr>
            <w:tcW w:w="3348" w:type="dxa"/>
            <w:vMerge/>
          </w:tcPr>
          <w:p w:rsidR="006C1185" w:rsidRPr="003D14DD" w:rsidRDefault="006C1185" w:rsidP="004D69F2">
            <w:pPr>
              <w:rPr>
                <w:sz w:val="20"/>
                <w:szCs w:val="20"/>
              </w:rPr>
            </w:pPr>
          </w:p>
        </w:tc>
        <w:tc>
          <w:tcPr>
            <w:tcW w:w="3600" w:type="dxa"/>
            <w:vMerge/>
          </w:tcPr>
          <w:p w:rsidR="006C1185" w:rsidRPr="003D14DD" w:rsidRDefault="006C1185" w:rsidP="004D69F2">
            <w:pPr>
              <w:rPr>
                <w:sz w:val="20"/>
                <w:szCs w:val="20"/>
              </w:rPr>
            </w:pPr>
          </w:p>
        </w:tc>
        <w:tc>
          <w:tcPr>
            <w:tcW w:w="2700" w:type="dxa"/>
          </w:tcPr>
          <w:p w:rsidR="006C1185" w:rsidRPr="003D14DD" w:rsidRDefault="006C1185" w:rsidP="004D69F2">
            <w:pPr>
              <w:tabs>
                <w:tab w:val="left" w:pos="252"/>
                <w:tab w:val="left" w:pos="1080"/>
              </w:tabs>
              <w:jc w:val="both"/>
              <w:rPr>
                <w:b/>
                <w:sz w:val="20"/>
                <w:szCs w:val="20"/>
                <w:u w:val="single"/>
              </w:rPr>
            </w:pPr>
            <w:r w:rsidRPr="003D14DD">
              <w:rPr>
                <w:b/>
                <w:sz w:val="20"/>
                <w:szCs w:val="20"/>
                <w:u w:val="single"/>
              </w:rPr>
              <w:t>Владеть:</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навыками получения профессиональной информации из различных типов источников, включая Интернет и зарубежную литературу;</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навыками профессионального взаимодействия в интернет-сообществе;</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приемами оценки достоверности информации, получаемой посредством сети Интернет;</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 xml:space="preserve">основами работы с прикладными программными продуктами и интернет-технологиями </w:t>
            </w:r>
            <w:r w:rsidRPr="003D14DD">
              <w:rPr>
                <w:rFonts w:eastAsia="Arial Unicode MS"/>
                <w:spacing w:val="4"/>
                <w:sz w:val="20"/>
                <w:szCs w:val="20"/>
              </w:rPr>
              <w:lastRenderedPageBreak/>
              <w:t>при проведении социологических исследований;</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методами сбора информации и формирования выборной совокупности с учетом специфики интернет-аудитории;</w:t>
            </w:r>
          </w:p>
          <w:p w:rsidR="006C1185" w:rsidRPr="003D14DD" w:rsidRDefault="006C1185" w:rsidP="006C1185">
            <w:pPr>
              <w:pStyle w:val="5"/>
              <w:numPr>
                <w:ilvl w:val="0"/>
                <w:numId w:val="24"/>
              </w:numPr>
              <w:tabs>
                <w:tab w:val="left" w:pos="282"/>
                <w:tab w:val="left" w:pos="360"/>
              </w:tabs>
              <w:ind w:left="0" w:firstLine="0"/>
              <w:jc w:val="both"/>
              <w:rPr>
                <w:sz w:val="20"/>
                <w:szCs w:val="20"/>
              </w:rPr>
            </w:pPr>
            <w:r w:rsidRPr="003D14DD">
              <w:rPr>
                <w:rFonts w:eastAsia="Arial Unicode MS"/>
                <w:spacing w:val="4"/>
                <w:sz w:val="20"/>
                <w:szCs w:val="20"/>
              </w:rPr>
              <w:t>технологиями компьютерной обработки и представления результатов социологических исследований.</w:t>
            </w:r>
          </w:p>
        </w:tc>
      </w:tr>
    </w:tbl>
    <w:p w:rsidR="006C1185" w:rsidRPr="003D14DD" w:rsidRDefault="006C1185" w:rsidP="006C1185">
      <w:pPr>
        <w:tabs>
          <w:tab w:val="left" w:pos="900"/>
        </w:tabs>
        <w:ind w:firstLine="709"/>
        <w:rPr>
          <w:b/>
          <w:sz w:val="20"/>
          <w:szCs w:val="20"/>
        </w:rPr>
      </w:pPr>
    </w:p>
    <w:p w:rsidR="006C1185" w:rsidRPr="003D14DD" w:rsidRDefault="006C1185" w:rsidP="006C118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«Социология интернета», являются необходимыми для изучения последующих дисциплин.</w:t>
      </w:r>
    </w:p>
    <w:p w:rsidR="006C1185" w:rsidRPr="003D14DD" w:rsidRDefault="006C1185" w:rsidP="006C1185">
      <w:pPr>
        <w:tabs>
          <w:tab w:val="left" w:pos="900"/>
          <w:tab w:val="left" w:pos="1080"/>
        </w:tabs>
        <w:suppressAutoHyphens/>
        <w:jc w:val="both"/>
        <w:rPr>
          <w:sz w:val="20"/>
          <w:szCs w:val="20"/>
        </w:rPr>
      </w:pPr>
    </w:p>
    <w:p w:rsidR="006C1185" w:rsidRPr="003D14DD" w:rsidRDefault="006C1185" w:rsidP="006C118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6C1185" w:rsidRPr="003D14DD" w:rsidRDefault="006C1185" w:rsidP="006C118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2"/>
        <w:gridCol w:w="2567"/>
        <w:gridCol w:w="2353"/>
        <w:gridCol w:w="2333"/>
      </w:tblGrid>
      <w:tr w:rsidR="006C1185" w:rsidRPr="003D14DD" w:rsidTr="004D69F2">
        <w:trPr>
          <w:tblHeader/>
        </w:trPr>
        <w:tc>
          <w:tcPr>
            <w:tcW w:w="2193" w:type="dxa"/>
            <w:vMerge w:val="restart"/>
            <w:vAlign w:val="center"/>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Компетенция</w:t>
            </w:r>
          </w:p>
        </w:tc>
        <w:tc>
          <w:tcPr>
            <w:tcW w:w="7661" w:type="dxa"/>
            <w:gridSpan w:val="3"/>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6C1185" w:rsidRPr="003D14DD" w:rsidTr="004D69F2">
        <w:trPr>
          <w:tblHeader/>
        </w:trPr>
        <w:tc>
          <w:tcPr>
            <w:tcW w:w="2193" w:type="dxa"/>
            <w:vMerge/>
          </w:tcPr>
          <w:p w:rsidR="006C1185" w:rsidRPr="003D14DD" w:rsidRDefault="006C1185" w:rsidP="004D69F2">
            <w:pPr>
              <w:suppressAutoHyphens/>
              <w:overflowPunct w:val="0"/>
              <w:autoSpaceDE w:val="0"/>
              <w:autoSpaceDN w:val="0"/>
              <w:adjustRightInd w:val="0"/>
              <w:jc w:val="both"/>
              <w:rPr>
                <w:sz w:val="20"/>
                <w:szCs w:val="20"/>
              </w:rPr>
            </w:pPr>
          </w:p>
        </w:tc>
        <w:tc>
          <w:tcPr>
            <w:tcW w:w="2646" w:type="dxa"/>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начальный</w:t>
            </w:r>
          </w:p>
        </w:tc>
        <w:tc>
          <w:tcPr>
            <w:tcW w:w="2531" w:type="dxa"/>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последующий</w:t>
            </w:r>
          </w:p>
        </w:tc>
        <w:tc>
          <w:tcPr>
            <w:tcW w:w="2484" w:type="dxa"/>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итоговый</w:t>
            </w:r>
          </w:p>
        </w:tc>
      </w:tr>
      <w:tr w:rsidR="006C1185" w:rsidRPr="003D14DD" w:rsidTr="004D69F2">
        <w:trPr>
          <w:trHeight w:val="70"/>
        </w:trPr>
        <w:tc>
          <w:tcPr>
            <w:tcW w:w="2193" w:type="dxa"/>
            <w:vMerge w:val="restart"/>
          </w:tcPr>
          <w:p w:rsidR="006C1185" w:rsidRPr="003D14DD" w:rsidRDefault="00B7707B" w:rsidP="004D69F2">
            <w:pPr>
              <w:suppressAutoHyphens/>
              <w:overflowPunct w:val="0"/>
              <w:autoSpaceDE w:val="0"/>
              <w:autoSpaceDN w:val="0"/>
              <w:adjustRightInd w:val="0"/>
              <w:jc w:val="both"/>
              <w:rPr>
                <w:sz w:val="20"/>
                <w:szCs w:val="20"/>
              </w:rPr>
            </w:pPr>
            <w:r w:rsidRPr="007463B2">
              <w:rPr>
                <w:sz w:val="22"/>
                <w:szCs w:val="22"/>
              </w:rPr>
              <w:t>УК-5. Способен анализировать и учитывать разнообразие культур в процессе межкультурного взаимодействия</w:t>
            </w:r>
          </w:p>
        </w:tc>
        <w:tc>
          <w:tcPr>
            <w:tcW w:w="2646" w:type="dxa"/>
            <w:vAlign w:val="center"/>
          </w:tcPr>
          <w:p w:rsidR="006C1185" w:rsidRPr="003D14DD" w:rsidRDefault="006C1185" w:rsidP="004D69F2">
            <w:pPr>
              <w:jc w:val="both"/>
              <w:rPr>
                <w:sz w:val="20"/>
                <w:szCs w:val="20"/>
              </w:rPr>
            </w:pPr>
            <w:r w:rsidRPr="003D14DD">
              <w:rPr>
                <w:sz w:val="20"/>
                <w:szCs w:val="20"/>
              </w:rPr>
              <w:t>Информационные и коммуникационные технологии в науке и образовании</w:t>
            </w:r>
          </w:p>
        </w:tc>
        <w:tc>
          <w:tcPr>
            <w:tcW w:w="2531" w:type="dxa"/>
            <w:vAlign w:val="center"/>
          </w:tcPr>
          <w:p w:rsidR="006C1185" w:rsidRPr="003D14DD" w:rsidRDefault="006C1185" w:rsidP="004D69F2">
            <w:pPr>
              <w:jc w:val="both"/>
              <w:rPr>
                <w:sz w:val="20"/>
                <w:szCs w:val="20"/>
              </w:rPr>
            </w:pPr>
            <w:r w:rsidRPr="003D14DD">
              <w:rPr>
                <w:sz w:val="20"/>
                <w:szCs w:val="20"/>
              </w:rPr>
              <w:t>Методика обучения информационным технологиям</w:t>
            </w:r>
          </w:p>
        </w:tc>
        <w:tc>
          <w:tcPr>
            <w:tcW w:w="2484" w:type="dxa"/>
            <w:vAlign w:val="center"/>
          </w:tcPr>
          <w:p w:rsidR="006C1185" w:rsidRPr="003D14DD" w:rsidRDefault="006C1185" w:rsidP="004D69F2">
            <w:pPr>
              <w:jc w:val="both"/>
              <w:rPr>
                <w:sz w:val="20"/>
                <w:szCs w:val="20"/>
              </w:rPr>
            </w:pPr>
            <w:r w:rsidRPr="003D14DD">
              <w:rPr>
                <w:sz w:val="20"/>
                <w:szCs w:val="20"/>
              </w:rPr>
              <w:t xml:space="preserve">Производственная практика, научно-исследовательская работа </w:t>
            </w:r>
          </w:p>
        </w:tc>
      </w:tr>
      <w:tr w:rsidR="006C1185" w:rsidRPr="003D14DD" w:rsidTr="004D69F2">
        <w:trPr>
          <w:trHeight w:val="231"/>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Деловой иностранный язык</w:t>
            </w:r>
          </w:p>
        </w:tc>
        <w:tc>
          <w:tcPr>
            <w:tcW w:w="2531" w:type="dxa"/>
            <w:vAlign w:val="center"/>
          </w:tcPr>
          <w:p w:rsidR="006C1185" w:rsidRPr="003D14DD" w:rsidRDefault="006C1185" w:rsidP="004D69F2">
            <w:pPr>
              <w:jc w:val="both"/>
              <w:rPr>
                <w:sz w:val="20"/>
                <w:szCs w:val="20"/>
              </w:rPr>
            </w:pPr>
            <w:r w:rsidRPr="003D14DD">
              <w:rPr>
                <w:sz w:val="20"/>
                <w:szCs w:val="20"/>
              </w:rPr>
              <w:t>Производственная практика, педагогическая</w:t>
            </w:r>
          </w:p>
        </w:tc>
        <w:tc>
          <w:tcPr>
            <w:tcW w:w="2484" w:type="dxa"/>
            <w:vAlign w:val="center"/>
          </w:tcPr>
          <w:p w:rsidR="006C1185" w:rsidRPr="003D14DD" w:rsidRDefault="006C1185" w:rsidP="004D69F2">
            <w:pPr>
              <w:jc w:val="both"/>
              <w:rPr>
                <w:sz w:val="20"/>
                <w:szCs w:val="20"/>
              </w:rPr>
            </w:pPr>
            <w:r w:rsidRPr="003D14DD">
              <w:rPr>
                <w:sz w:val="20"/>
                <w:szCs w:val="20"/>
              </w:rPr>
              <w:t xml:space="preserve">Выполнение и защита выпускной квалификационной работы </w:t>
            </w:r>
          </w:p>
        </w:tc>
      </w:tr>
      <w:tr w:rsidR="006C1185" w:rsidRPr="003D14DD" w:rsidTr="004D69F2">
        <w:trPr>
          <w:trHeight w:val="231"/>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Телекоммуникационные образовательные технологии</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r w:rsidR="006C1185" w:rsidRPr="003D14DD" w:rsidTr="004D69F2">
        <w:trPr>
          <w:trHeight w:val="230"/>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Учебная практика, ознакомительная</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r w:rsidR="006C1185" w:rsidRPr="003D14DD" w:rsidTr="004D69F2">
        <w:trPr>
          <w:trHeight w:val="176"/>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r w:rsidR="006C1185" w:rsidRPr="003D14DD" w:rsidTr="004D69F2">
        <w:trPr>
          <w:trHeight w:val="204"/>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Социология интернета</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bl>
    <w:p w:rsidR="006C1185" w:rsidRPr="003D14DD" w:rsidRDefault="006C1185" w:rsidP="006C1185">
      <w:pPr>
        <w:tabs>
          <w:tab w:val="left" w:pos="900"/>
        </w:tabs>
        <w:ind w:firstLine="709"/>
        <w:rPr>
          <w:b/>
          <w:sz w:val="20"/>
          <w:szCs w:val="20"/>
        </w:rPr>
      </w:pPr>
    </w:p>
    <w:p w:rsidR="006C1185" w:rsidRPr="003D14DD" w:rsidRDefault="006C1185" w:rsidP="006C1185">
      <w:pPr>
        <w:tabs>
          <w:tab w:val="left" w:pos="900"/>
        </w:tabs>
        <w:ind w:firstLine="709"/>
        <w:rPr>
          <w:b/>
          <w:sz w:val="20"/>
          <w:szCs w:val="20"/>
        </w:rPr>
      </w:pPr>
      <w:r w:rsidRPr="003D14DD">
        <w:rPr>
          <w:b/>
          <w:sz w:val="20"/>
          <w:szCs w:val="20"/>
        </w:rPr>
        <w:t xml:space="preserve">4. Объем дисциплины и виды учебной работы </w:t>
      </w:r>
    </w:p>
    <w:p w:rsidR="006C1185" w:rsidRPr="003D14DD" w:rsidRDefault="006C1185" w:rsidP="006C1185">
      <w:pPr>
        <w:ind w:firstLine="680"/>
        <w:rPr>
          <w:b/>
          <w:sz w:val="20"/>
          <w:szCs w:val="20"/>
        </w:rPr>
      </w:pPr>
    </w:p>
    <w:p w:rsidR="006C1185" w:rsidRPr="003D14DD" w:rsidRDefault="006C1185" w:rsidP="006C118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6C1185" w:rsidRPr="003D14DD" w:rsidRDefault="006C1185" w:rsidP="006C1185">
      <w:pPr>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6C1185" w:rsidRPr="003D14DD" w:rsidTr="004D69F2">
        <w:tc>
          <w:tcPr>
            <w:tcW w:w="766" w:type="dxa"/>
            <w:vMerge w:val="restart"/>
            <w:vAlign w:val="center"/>
          </w:tcPr>
          <w:p w:rsidR="006C1185" w:rsidRPr="003D14DD" w:rsidRDefault="006C1185"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6C1185" w:rsidRPr="003D14DD" w:rsidRDefault="006C118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6C1185" w:rsidRPr="003D14DD" w:rsidRDefault="006C118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6C1185" w:rsidRPr="003D14DD" w:rsidTr="004D69F2">
        <w:tc>
          <w:tcPr>
            <w:tcW w:w="766" w:type="dxa"/>
            <w:vMerge/>
          </w:tcPr>
          <w:p w:rsidR="006C1185" w:rsidRPr="003D14DD" w:rsidRDefault="006C1185" w:rsidP="004D69F2">
            <w:pPr>
              <w:tabs>
                <w:tab w:val="left" w:pos="900"/>
              </w:tabs>
              <w:rPr>
                <w:b/>
                <w:sz w:val="20"/>
                <w:szCs w:val="20"/>
              </w:rPr>
            </w:pPr>
          </w:p>
        </w:tc>
        <w:tc>
          <w:tcPr>
            <w:tcW w:w="4742" w:type="dxa"/>
            <w:vMerge/>
          </w:tcPr>
          <w:p w:rsidR="006C1185" w:rsidRPr="003D14DD" w:rsidRDefault="006C1185" w:rsidP="004D69F2">
            <w:pPr>
              <w:tabs>
                <w:tab w:val="left" w:pos="900"/>
              </w:tabs>
              <w:rPr>
                <w:b/>
                <w:sz w:val="20"/>
                <w:szCs w:val="20"/>
              </w:rPr>
            </w:pPr>
          </w:p>
        </w:tc>
        <w:tc>
          <w:tcPr>
            <w:tcW w:w="2139" w:type="dxa"/>
            <w:gridSpan w:val="2"/>
            <w:vAlign w:val="center"/>
          </w:tcPr>
          <w:p w:rsidR="006C1185" w:rsidRPr="003D14DD" w:rsidRDefault="006C1185" w:rsidP="004D69F2">
            <w:pPr>
              <w:pStyle w:val="afff7"/>
              <w:suppressAutoHyphens/>
              <w:snapToGrid w:val="0"/>
              <w:jc w:val="center"/>
              <w:rPr>
                <w:b/>
                <w:sz w:val="20"/>
                <w:szCs w:val="20"/>
              </w:rPr>
            </w:pPr>
            <w:r w:rsidRPr="003D14DD">
              <w:rPr>
                <w:b/>
                <w:sz w:val="20"/>
                <w:szCs w:val="20"/>
              </w:rPr>
              <w:t>Очная</w:t>
            </w:r>
          </w:p>
        </w:tc>
        <w:tc>
          <w:tcPr>
            <w:tcW w:w="2139" w:type="dxa"/>
            <w:gridSpan w:val="2"/>
          </w:tcPr>
          <w:p w:rsidR="006C1185" w:rsidRPr="003D14DD" w:rsidRDefault="006C1185" w:rsidP="004D69F2">
            <w:pPr>
              <w:pStyle w:val="afff7"/>
              <w:suppressAutoHyphens/>
              <w:snapToGrid w:val="0"/>
              <w:jc w:val="center"/>
              <w:rPr>
                <w:b/>
                <w:sz w:val="20"/>
                <w:szCs w:val="20"/>
              </w:rPr>
            </w:pPr>
            <w:r w:rsidRPr="003D14DD">
              <w:rPr>
                <w:b/>
                <w:sz w:val="20"/>
                <w:szCs w:val="20"/>
              </w:rPr>
              <w:t>Заочная</w:t>
            </w:r>
          </w:p>
        </w:tc>
      </w:tr>
      <w:tr w:rsidR="006C1185" w:rsidRPr="003D14DD" w:rsidTr="004D69F2">
        <w:tc>
          <w:tcPr>
            <w:tcW w:w="766" w:type="dxa"/>
            <w:vMerge/>
          </w:tcPr>
          <w:p w:rsidR="006C1185" w:rsidRPr="003D14DD" w:rsidRDefault="006C1185" w:rsidP="004D69F2">
            <w:pPr>
              <w:tabs>
                <w:tab w:val="left" w:pos="900"/>
              </w:tabs>
              <w:rPr>
                <w:b/>
                <w:sz w:val="20"/>
                <w:szCs w:val="20"/>
              </w:rPr>
            </w:pPr>
          </w:p>
        </w:tc>
        <w:tc>
          <w:tcPr>
            <w:tcW w:w="4742" w:type="dxa"/>
            <w:vMerge/>
          </w:tcPr>
          <w:p w:rsidR="006C1185" w:rsidRPr="003D14DD" w:rsidRDefault="006C1185" w:rsidP="004D69F2">
            <w:pPr>
              <w:tabs>
                <w:tab w:val="left" w:pos="900"/>
              </w:tabs>
              <w:rPr>
                <w:b/>
                <w:sz w:val="20"/>
                <w:szCs w:val="20"/>
              </w:rPr>
            </w:pPr>
          </w:p>
        </w:tc>
        <w:tc>
          <w:tcPr>
            <w:tcW w:w="1069" w:type="dxa"/>
            <w:vAlign w:val="center"/>
          </w:tcPr>
          <w:p w:rsidR="006C1185" w:rsidRPr="003D14DD" w:rsidRDefault="006C1185" w:rsidP="004D69F2">
            <w:pPr>
              <w:tabs>
                <w:tab w:val="left" w:pos="900"/>
              </w:tabs>
              <w:jc w:val="center"/>
              <w:rPr>
                <w:b/>
                <w:sz w:val="20"/>
                <w:szCs w:val="20"/>
              </w:rPr>
            </w:pPr>
            <w:r w:rsidRPr="003D14DD">
              <w:rPr>
                <w:b/>
                <w:sz w:val="20"/>
                <w:szCs w:val="20"/>
              </w:rPr>
              <w:t>всего</w:t>
            </w:r>
          </w:p>
        </w:tc>
        <w:tc>
          <w:tcPr>
            <w:tcW w:w="1070" w:type="dxa"/>
            <w:vAlign w:val="center"/>
          </w:tcPr>
          <w:p w:rsidR="006C1185" w:rsidRPr="003D14DD" w:rsidRDefault="006C1185" w:rsidP="004D69F2">
            <w:pPr>
              <w:tabs>
                <w:tab w:val="left" w:pos="900"/>
              </w:tabs>
              <w:jc w:val="center"/>
              <w:rPr>
                <w:b/>
                <w:sz w:val="20"/>
                <w:szCs w:val="20"/>
              </w:rPr>
            </w:pPr>
            <w:r w:rsidRPr="003D14DD">
              <w:rPr>
                <w:b/>
                <w:sz w:val="20"/>
                <w:szCs w:val="20"/>
              </w:rPr>
              <w:t>в том числе</w:t>
            </w:r>
          </w:p>
        </w:tc>
        <w:tc>
          <w:tcPr>
            <w:tcW w:w="1069" w:type="dxa"/>
            <w:vAlign w:val="center"/>
          </w:tcPr>
          <w:p w:rsidR="006C1185" w:rsidRPr="003D14DD" w:rsidRDefault="006C1185" w:rsidP="004D69F2">
            <w:pPr>
              <w:tabs>
                <w:tab w:val="left" w:pos="900"/>
              </w:tabs>
              <w:jc w:val="center"/>
              <w:rPr>
                <w:b/>
                <w:sz w:val="20"/>
                <w:szCs w:val="20"/>
              </w:rPr>
            </w:pPr>
            <w:r w:rsidRPr="003D14DD">
              <w:rPr>
                <w:b/>
                <w:sz w:val="20"/>
                <w:szCs w:val="20"/>
              </w:rPr>
              <w:t>всего</w:t>
            </w:r>
          </w:p>
        </w:tc>
        <w:tc>
          <w:tcPr>
            <w:tcW w:w="1070" w:type="dxa"/>
            <w:vAlign w:val="center"/>
          </w:tcPr>
          <w:p w:rsidR="006C1185" w:rsidRPr="003D14DD" w:rsidRDefault="006C1185" w:rsidP="004D69F2">
            <w:pPr>
              <w:tabs>
                <w:tab w:val="left" w:pos="900"/>
              </w:tabs>
              <w:jc w:val="center"/>
              <w:rPr>
                <w:b/>
                <w:sz w:val="20"/>
                <w:szCs w:val="20"/>
              </w:rPr>
            </w:pPr>
            <w:r w:rsidRPr="003D14DD">
              <w:rPr>
                <w:b/>
                <w:sz w:val="20"/>
                <w:szCs w:val="20"/>
              </w:rPr>
              <w:t>в том числе</w:t>
            </w:r>
          </w:p>
        </w:tc>
      </w:tr>
      <w:tr w:rsidR="006C1185" w:rsidRPr="003D14DD" w:rsidTr="004D69F2">
        <w:tc>
          <w:tcPr>
            <w:tcW w:w="766" w:type="dxa"/>
          </w:tcPr>
          <w:p w:rsidR="006C1185" w:rsidRPr="003D14DD" w:rsidRDefault="006C1185" w:rsidP="004D69F2">
            <w:pPr>
              <w:suppressAutoHyphens/>
              <w:snapToGrid w:val="0"/>
              <w:rPr>
                <w:b/>
                <w:sz w:val="20"/>
                <w:szCs w:val="20"/>
              </w:rPr>
            </w:pPr>
            <w:r w:rsidRPr="003D14DD">
              <w:rPr>
                <w:b/>
                <w:sz w:val="20"/>
                <w:szCs w:val="20"/>
              </w:rPr>
              <w:t>1</w:t>
            </w:r>
          </w:p>
        </w:tc>
        <w:tc>
          <w:tcPr>
            <w:tcW w:w="4742" w:type="dxa"/>
          </w:tcPr>
          <w:p w:rsidR="006C1185" w:rsidRPr="003D14DD" w:rsidRDefault="006C118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afff7"/>
              <w:suppressAutoHyphens/>
              <w:snapToGrid w:val="0"/>
              <w:jc w:val="center"/>
              <w:rPr>
                <w:b/>
                <w:sz w:val="20"/>
                <w:szCs w:val="20"/>
              </w:rPr>
            </w:pPr>
            <w:r w:rsidRPr="003D14DD">
              <w:rPr>
                <w:b/>
                <w:sz w:val="20"/>
                <w:szCs w:val="20"/>
              </w:rPr>
              <w:t>6,2</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1.1</w:t>
            </w:r>
          </w:p>
        </w:tc>
        <w:tc>
          <w:tcPr>
            <w:tcW w:w="4742" w:type="dxa"/>
          </w:tcPr>
          <w:p w:rsidR="006C1185" w:rsidRPr="003D14DD" w:rsidRDefault="006C1185" w:rsidP="004D69F2">
            <w:pPr>
              <w:suppressAutoHyphens/>
              <w:snapToGrid w:val="0"/>
              <w:rPr>
                <w:sz w:val="20"/>
                <w:szCs w:val="20"/>
              </w:rPr>
            </w:pPr>
            <w:r w:rsidRPr="003D14DD">
              <w:rPr>
                <w:sz w:val="20"/>
                <w:szCs w:val="20"/>
              </w:rPr>
              <w:t>занятия лекционного типа (лекции)</w:t>
            </w: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r w:rsidRPr="003D14DD">
              <w:rPr>
                <w:sz w:val="20"/>
                <w:szCs w:val="20"/>
              </w:rPr>
              <w:t>2</w:t>
            </w:r>
          </w:p>
        </w:tc>
        <w:tc>
          <w:tcPr>
            <w:tcW w:w="1070" w:type="dxa"/>
          </w:tcPr>
          <w:p w:rsidR="006C1185" w:rsidRPr="003D14DD" w:rsidRDefault="006C1185" w:rsidP="004D69F2">
            <w:pPr>
              <w:pStyle w:val="afff7"/>
              <w:suppressAutoHyphens/>
              <w:snapToGrid w:val="0"/>
              <w:jc w:val="center"/>
              <w:rPr>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w:t>
            </w:r>
          </w:p>
        </w:tc>
        <w:tc>
          <w:tcPr>
            <w:tcW w:w="4742" w:type="dxa"/>
          </w:tcPr>
          <w:p w:rsidR="006C1185" w:rsidRPr="003D14DD" w:rsidRDefault="006C1185" w:rsidP="004D69F2">
            <w:pPr>
              <w:suppressAutoHyphens/>
              <w:snapToGrid w:val="0"/>
              <w:rPr>
                <w:sz w:val="20"/>
                <w:szCs w:val="20"/>
              </w:rPr>
            </w:pPr>
            <w:r w:rsidRPr="003D14DD">
              <w:rPr>
                <w:sz w:val="20"/>
                <w:szCs w:val="20"/>
              </w:rPr>
              <w:t xml:space="preserve">занятия семинарского типа (практические)*, </w:t>
            </w:r>
          </w:p>
          <w:p w:rsidR="006C1185" w:rsidRPr="003D14DD" w:rsidRDefault="006C1185" w:rsidP="004D69F2">
            <w:pPr>
              <w:suppressAutoHyphens/>
              <w:snapToGrid w:val="0"/>
              <w:rPr>
                <w:sz w:val="20"/>
                <w:szCs w:val="20"/>
              </w:rPr>
            </w:pPr>
            <w:r w:rsidRPr="003D14DD">
              <w:rPr>
                <w:sz w:val="20"/>
                <w:szCs w:val="20"/>
              </w:rPr>
              <w:t xml:space="preserve">в том числе: </w:t>
            </w:r>
          </w:p>
        </w:tc>
        <w:tc>
          <w:tcPr>
            <w:tcW w:w="1069" w:type="dxa"/>
          </w:tcPr>
          <w:p w:rsidR="006C1185" w:rsidRPr="003D14DD" w:rsidRDefault="006C1185" w:rsidP="004D69F2">
            <w:pPr>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r w:rsidRPr="003D14DD">
              <w:rPr>
                <w:sz w:val="20"/>
                <w:szCs w:val="20"/>
              </w:rPr>
              <w:t>2</w:t>
            </w:r>
          </w:p>
        </w:tc>
        <w:tc>
          <w:tcPr>
            <w:tcW w:w="1070" w:type="dxa"/>
          </w:tcPr>
          <w:p w:rsidR="006C1185" w:rsidRPr="003D14DD" w:rsidRDefault="006C1185" w:rsidP="004D69F2">
            <w:pPr>
              <w:pStyle w:val="afff7"/>
              <w:suppressAutoHyphens/>
              <w:snapToGrid w:val="0"/>
              <w:jc w:val="center"/>
              <w:rPr>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1.2.1</w:t>
            </w:r>
          </w:p>
        </w:tc>
        <w:tc>
          <w:tcPr>
            <w:tcW w:w="4742" w:type="dxa"/>
          </w:tcPr>
          <w:p w:rsidR="006C1185" w:rsidRPr="003D14DD" w:rsidRDefault="006C1185" w:rsidP="004D69F2">
            <w:pPr>
              <w:suppressAutoHyphens/>
              <w:snapToGrid w:val="0"/>
              <w:rPr>
                <w:sz w:val="20"/>
                <w:szCs w:val="20"/>
              </w:rPr>
            </w:pPr>
            <w:r w:rsidRPr="003D14DD">
              <w:rPr>
                <w:sz w:val="20"/>
                <w:szCs w:val="20"/>
              </w:rPr>
              <w:t xml:space="preserve">семинар-дискуссия, </w:t>
            </w:r>
          </w:p>
          <w:p w:rsidR="006C1185" w:rsidRPr="003D14DD" w:rsidRDefault="006C1185" w:rsidP="004D69F2">
            <w:pPr>
              <w:suppressAutoHyphens/>
              <w:snapToGrid w:val="0"/>
              <w:rPr>
                <w:sz w:val="20"/>
                <w:szCs w:val="20"/>
              </w:rPr>
            </w:pPr>
            <w:r w:rsidRPr="003D14DD">
              <w:rPr>
                <w:sz w:val="20"/>
                <w:szCs w:val="20"/>
              </w:rPr>
              <w:t>практические занятия</w:t>
            </w: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p>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r w:rsidRPr="003D14DD">
              <w:rPr>
                <w:sz w:val="20"/>
                <w:szCs w:val="20"/>
              </w:rPr>
              <w:t>0</w:t>
            </w:r>
          </w:p>
          <w:p w:rsidR="006C1185" w:rsidRPr="003D14DD" w:rsidRDefault="006C1185" w:rsidP="004D69F2">
            <w:pPr>
              <w:pStyle w:val="afff7"/>
              <w:suppressAutoHyphens/>
              <w:snapToGrid w:val="0"/>
              <w:jc w:val="center"/>
              <w:rPr>
                <w:sz w:val="20"/>
                <w:szCs w:val="20"/>
              </w:rPr>
            </w:pPr>
            <w:r w:rsidRPr="003D14DD">
              <w:rPr>
                <w:sz w:val="20"/>
                <w:szCs w:val="20"/>
              </w:rPr>
              <w:t>2</w:t>
            </w: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1.2.2</w:t>
            </w:r>
          </w:p>
        </w:tc>
        <w:tc>
          <w:tcPr>
            <w:tcW w:w="4742" w:type="dxa"/>
          </w:tcPr>
          <w:p w:rsidR="006C1185" w:rsidRPr="003D14DD" w:rsidRDefault="006C118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1.2.3</w:t>
            </w:r>
          </w:p>
        </w:tc>
        <w:tc>
          <w:tcPr>
            <w:tcW w:w="4742" w:type="dxa"/>
          </w:tcPr>
          <w:p w:rsidR="006C1185" w:rsidRPr="003D14DD" w:rsidRDefault="006C118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lastRenderedPageBreak/>
              <w:t>1.3</w:t>
            </w:r>
          </w:p>
        </w:tc>
        <w:tc>
          <w:tcPr>
            <w:tcW w:w="4742" w:type="dxa"/>
          </w:tcPr>
          <w:p w:rsidR="006C1185" w:rsidRPr="003D14DD" w:rsidRDefault="006C118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2.2</w:t>
            </w: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1.3.1</w:t>
            </w:r>
          </w:p>
        </w:tc>
        <w:tc>
          <w:tcPr>
            <w:tcW w:w="4742" w:type="dxa"/>
          </w:tcPr>
          <w:p w:rsidR="006C1185" w:rsidRPr="003D14DD" w:rsidRDefault="006C1185" w:rsidP="004D69F2">
            <w:pPr>
              <w:suppressAutoHyphens/>
              <w:snapToGrid w:val="0"/>
              <w:rPr>
                <w:sz w:val="20"/>
                <w:szCs w:val="20"/>
              </w:rPr>
            </w:pPr>
            <w:r w:rsidRPr="003D14DD">
              <w:rPr>
                <w:sz w:val="20"/>
                <w:szCs w:val="20"/>
              </w:rPr>
              <w:t xml:space="preserve">консультации групповые </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w:t>
            </w: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1.3.2</w:t>
            </w:r>
          </w:p>
        </w:tc>
        <w:tc>
          <w:tcPr>
            <w:tcW w:w="4742" w:type="dxa"/>
          </w:tcPr>
          <w:p w:rsidR="006C1185" w:rsidRPr="003D14DD" w:rsidRDefault="006C118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0,2</w:t>
            </w: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b/>
                <w:sz w:val="20"/>
                <w:szCs w:val="20"/>
              </w:rPr>
              <w:t>2</w:t>
            </w:r>
          </w:p>
        </w:tc>
        <w:tc>
          <w:tcPr>
            <w:tcW w:w="4742" w:type="dxa"/>
          </w:tcPr>
          <w:p w:rsidR="006C1185" w:rsidRPr="003D14DD" w:rsidRDefault="006C1185" w:rsidP="004D69F2">
            <w:pPr>
              <w:suppressAutoHyphens/>
              <w:snapToGrid w:val="0"/>
              <w:rPr>
                <w:sz w:val="20"/>
                <w:szCs w:val="20"/>
              </w:rPr>
            </w:pPr>
            <w:r w:rsidRPr="003D14DD">
              <w:rPr>
                <w:b/>
                <w:sz w:val="20"/>
                <w:szCs w:val="20"/>
              </w:rPr>
              <w:t>Самостоятельная работа (всего)</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28</w:t>
            </w: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r>
      <w:tr w:rsidR="006C1185" w:rsidRPr="003D14DD" w:rsidTr="004D69F2">
        <w:tc>
          <w:tcPr>
            <w:tcW w:w="766" w:type="dxa"/>
          </w:tcPr>
          <w:p w:rsidR="006C1185" w:rsidRPr="003D14DD" w:rsidRDefault="006C1185" w:rsidP="004D69F2">
            <w:pPr>
              <w:tabs>
                <w:tab w:val="center" w:pos="4677"/>
                <w:tab w:val="right" w:pos="9355"/>
              </w:tabs>
              <w:suppressAutoHyphens/>
              <w:rPr>
                <w:b/>
                <w:sz w:val="20"/>
                <w:szCs w:val="20"/>
              </w:rPr>
            </w:pPr>
            <w:r w:rsidRPr="003D14DD">
              <w:rPr>
                <w:sz w:val="20"/>
                <w:szCs w:val="20"/>
              </w:rPr>
              <w:t>2.1</w:t>
            </w:r>
          </w:p>
        </w:tc>
        <w:tc>
          <w:tcPr>
            <w:tcW w:w="4742" w:type="dxa"/>
          </w:tcPr>
          <w:p w:rsidR="006C1185" w:rsidRPr="003D14DD" w:rsidRDefault="006C118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afff7"/>
              <w:suppressAutoHyphens/>
              <w:snapToGrid w:val="0"/>
              <w:jc w:val="center"/>
              <w:rPr>
                <w:b/>
                <w:sz w:val="20"/>
                <w:szCs w:val="20"/>
              </w:rPr>
            </w:pPr>
            <w:r w:rsidRPr="003D14DD">
              <w:rPr>
                <w:sz w:val="20"/>
                <w:szCs w:val="20"/>
              </w:rPr>
              <w:t>28</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tcPr>
          <w:p w:rsidR="006C1185" w:rsidRPr="003D14DD" w:rsidRDefault="006C1185" w:rsidP="004D69F2">
            <w:pPr>
              <w:suppressAutoHyphens/>
              <w:rPr>
                <w:sz w:val="20"/>
                <w:szCs w:val="20"/>
              </w:rPr>
            </w:pPr>
            <w:r w:rsidRPr="003D14DD">
              <w:rPr>
                <w:sz w:val="20"/>
                <w:szCs w:val="20"/>
              </w:rPr>
              <w:t>2.2</w:t>
            </w:r>
          </w:p>
        </w:tc>
        <w:tc>
          <w:tcPr>
            <w:tcW w:w="4742" w:type="dxa"/>
          </w:tcPr>
          <w:p w:rsidR="006C1185" w:rsidRPr="003D14DD" w:rsidRDefault="006C118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r w:rsidRPr="003D14DD">
              <w:rPr>
                <w:b/>
                <w:sz w:val="20"/>
                <w:szCs w:val="20"/>
              </w:rPr>
              <w:t>1,8</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vMerge w:val="restart"/>
          </w:tcPr>
          <w:p w:rsidR="006C1185" w:rsidRPr="003D14DD" w:rsidRDefault="006C1185" w:rsidP="004D69F2">
            <w:pPr>
              <w:suppressAutoHyphens/>
              <w:snapToGrid w:val="0"/>
              <w:rPr>
                <w:b/>
                <w:sz w:val="20"/>
                <w:szCs w:val="20"/>
              </w:rPr>
            </w:pPr>
            <w:r w:rsidRPr="003D14DD">
              <w:rPr>
                <w:b/>
                <w:sz w:val="20"/>
                <w:szCs w:val="20"/>
              </w:rPr>
              <w:t>3</w:t>
            </w:r>
          </w:p>
        </w:tc>
        <w:tc>
          <w:tcPr>
            <w:tcW w:w="4742" w:type="dxa"/>
            <w:vMerge w:val="restart"/>
          </w:tcPr>
          <w:p w:rsidR="006C1185" w:rsidRPr="003D14DD" w:rsidRDefault="006C118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6C1185" w:rsidRPr="003D14DD" w:rsidRDefault="006C118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6C1185" w:rsidRPr="003D14DD" w:rsidRDefault="006C1185" w:rsidP="004D69F2">
            <w:pPr>
              <w:suppressAutoHyphens/>
              <w:rPr>
                <w:sz w:val="20"/>
                <w:szCs w:val="20"/>
              </w:rPr>
            </w:pPr>
            <w:r w:rsidRPr="003D14DD">
              <w:rPr>
                <w:sz w:val="20"/>
                <w:szCs w:val="20"/>
              </w:rPr>
              <w:t>форма промежуточной аттестации</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36</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vMerge/>
          </w:tcPr>
          <w:p w:rsidR="006C1185" w:rsidRPr="003D14DD" w:rsidRDefault="006C1185" w:rsidP="004D69F2">
            <w:pPr>
              <w:suppressAutoHyphens/>
              <w:snapToGrid w:val="0"/>
              <w:rPr>
                <w:b/>
                <w:sz w:val="20"/>
                <w:szCs w:val="20"/>
              </w:rPr>
            </w:pPr>
          </w:p>
        </w:tc>
        <w:tc>
          <w:tcPr>
            <w:tcW w:w="4742" w:type="dxa"/>
            <w:vMerge/>
            <w:vAlign w:val="center"/>
          </w:tcPr>
          <w:p w:rsidR="006C1185" w:rsidRPr="003D14DD" w:rsidRDefault="006C1185" w:rsidP="004D69F2">
            <w:pPr>
              <w:suppressAutoHyphens/>
              <w:rPr>
                <w:sz w:val="20"/>
                <w:szCs w:val="20"/>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1</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vMerge/>
          </w:tcPr>
          <w:p w:rsidR="006C1185" w:rsidRPr="003D14DD" w:rsidRDefault="006C1185" w:rsidP="004D69F2">
            <w:pPr>
              <w:suppressAutoHyphens/>
              <w:snapToGrid w:val="0"/>
              <w:rPr>
                <w:b/>
                <w:sz w:val="20"/>
                <w:szCs w:val="20"/>
              </w:rPr>
            </w:pPr>
          </w:p>
        </w:tc>
        <w:tc>
          <w:tcPr>
            <w:tcW w:w="4742" w:type="dxa"/>
            <w:vMerge/>
            <w:vAlign w:val="center"/>
          </w:tcPr>
          <w:p w:rsidR="006C1185" w:rsidRPr="003D14DD" w:rsidRDefault="006C1185" w:rsidP="004D69F2">
            <w:pPr>
              <w:rPr>
                <w:sz w:val="20"/>
                <w:szCs w:val="20"/>
              </w:rPr>
            </w:pPr>
          </w:p>
        </w:tc>
        <w:tc>
          <w:tcPr>
            <w:tcW w:w="4278" w:type="dxa"/>
            <w:gridSpan w:val="4"/>
          </w:tcPr>
          <w:p w:rsidR="006C1185" w:rsidRPr="003D14DD" w:rsidRDefault="006C1185" w:rsidP="004D69F2">
            <w:pPr>
              <w:pStyle w:val="afff7"/>
              <w:suppressAutoHyphens/>
              <w:snapToGrid w:val="0"/>
              <w:jc w:val="center"/>
              <w:rPr>
                <w:sz w:val="20"/>
                <w:szCs w:val="20"/>
              </w:rPr>
            </w:pPr>
            <w:r w:rsidRPr="003D14DD">
              <w:rPr>
                <w:sz w:val="20"/>
                <w:szCs w:val="20"/>
              </w:rPr>
              <w:t>зачет с оценкой</w:t>
            </w:r>
          </w:p>
        </w:tc>
      </w:tr>
    </w:tbl>
    <w:p w:rsidR="006C1185" w:rsidRPr="003D14DD" w:rsidRDefault="006C1185" w:rsidP="006C1185">
      <w:pPr>
        <w:rPr>
          <w:sz w:val="20"/>
          <w:szCs w:val="20"/>
        </w:rPr>
      </w:pPr>
      <w:r w:rsidRPr="003D14DD">
        <w:rPr>
          <w:sz w:val="20"/>
          <w:szCs w:val="20"/>
        </w:rPr>
        <w:t>*</w:t>
      </w:r>
    </w:p>
    <w:p w:rsidR="006C1185" w:rsidRPr="003D14DD" w:rsidRDefault="006C1185" w:rsidP="006C1185">
      <w:pPr>
        <w:rPr>
          <w:sz w:val="20"/>
          <w:szCs w:val="20"/>
        </w:rPr>
      </w:pPr>
      <w:r w:rsidRPr="003D14DD">
        <w:rPr>
          <w:sz w:val="20"/>
          <w:szCs w:val="20"/>
        </w:rPr>
        <w:t>Семинар – семинар-дискуссия</w:t>
      </w:r>
    </w:p>
    <w:p w:rsidR="006C1185" w:rsidRPr="003D14DD" w:rsidRDefault="006C1185" w:rsidP="006C118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C1185" w:rsidRPr="003D14DD" w:rsidRDefault="006C1185" w:rsidP="006C1185">
      <w:pPr>
        <w:rPr>
          <w:sz w:val="20"/>
          <w:szCs w:val="20"/>
        </w:rPr>
      </w:pPr>
      <w:r w:rsidRPr="003D14DD">
        <w:rPr>
          <w:sz w:val="20"/>
          <w:szCs w:val="20"/>
        </w:rPr>
        <w:t xml:space="preserve">ТТ - практическое занятие - тест-тренинг </w:t>
      </w:r>
    </w:p>
    <w:p w:rsidR="006C1185" w:rsidRPr="003D14DD" w:rsidRDefault="006C1185" w:rsidP="006C118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6C1185" w:rsidRPr="003D14DD" w:rsidRDefault="006C1185" w:rsidP="006C1185">
      <w:pPr>
        <w:rPr>
          <w:sz w:val="20"/>
          <w:szCs w:val="20"/>
        </w:rPr>
      </w:pPr>
      <w:r w:rsidRPr="003D14DD">
        <w:rPr>
          <w:sz w:val="20"/>
          <w:szCs w:val="20"/>
        </w:rPr>
        <w:t>ЛС - практическое занятие - логическая схема</w:t>
      </w:r>
    </w:p>
    <w:p w:rsidR="006C1185" w:rsidRPr="003D14DD" w:rsidRDefault="006C1185" w:rsidP="006C1185">
      <w:pPr>
        <w:rPr>
          <w:sz w:val="20"/>
          <w:szCs w:val="20"/>
        </w:rPr>
      </w:pPr>
      <w:r w:rsidRPr="003D14DD">
        <w:rPr>
          <w:sz w:val="20"/>
          <w:szCs w:val="20"/>
        </w:rPr>
        <w:t>УД - семинар-обсуждение устного доклада</w:t>
      </w:r>
    </w:p>
    <w:p w:rsidR="006C1185" w:rsidRPr="003D14DD" w:rsidRDefault="006C1185" w:rsidP="006C1185">
      <w:pPr>
        <w:rPr>
          <w:sz w:val="20"/>
          <w:szCs w:val="20"/>
        </w:rPr>
      </w:pPr>
      <w:r w:rsidRPr="003D14DD">
        <w:rPr>
          <w:sz w:val="20"/>
          <w:szCs w:val="20"/>
        </w:rPr>
        <w:t xml:space="preserve">РФ – семинар-обсуждение реферата </w:t>
      </w:r>
    </w:p>
    <w:p w:rsidR="006C1185" w:rsidRPr="003D14DD" w:rsidRDefault="006C1185" w:rsidP="006C118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6C1185" w:rsidRPr="003D14DD" w:rsidRDefault="006C1185" w:rsidP="006C118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6C1185" w:rsidRPr="003D14DD" w:rsidRDefault="006C1185" w:rsidP="006C1185">
      <w:pPr>
        <w:rPr>
          <w:sz w:val="20"/>
          <w:szCs w:val="20"/>
        </w:rPr>
      </w:pPr>
      <w:r w:rsidRPr="003D14DD">
        <w:rPr>
          <w:sz w:val="20"/>
          <w:szCs w:val="20"/>
        </w:rPr>
        <w:t xml:space="preserve">УЭ - семинар-обсуждение устного эссе </w:t>
      </w:r>
    </w:p>
    <w:p w:rsidR="006C1185" w:rsidRPr="003D14DD" w:rsidRDefault="006C1185" w:rsidP="006C1185">
      <w:pPr>
        <w:rPr>
          <w:sz w:val="20"/>
          <w:szCs w:val="20"/>
        </w:rPr>
      </w:pPr>
      <w:r w:rsidRPr="003D14DD">
        <w:rPr>
          <w:sz w:val="20"/>
          <w:szCs w:val="20"/>
        </w:rPr>
        <w:t xml:space="preserve">АЛТ - практическое занятие - алгоритмический тренинг  </w:t>
      </w:r>
    </w:p>
    <w:p w:rsidR="006C1185" w:rsidRPr="003D14DD" w:rsidRDefault="006C1185" w:rsidP="006C1185">
      <w:pPr>
        <w:ind w:firstLine="680"/>
        <w:rPr>
          <w:b/>
          <w:sz w:val="20"/>
          <w:szCs w:val="20"/>
        </w:rPr>
      </w:pPr>
    </w:p>
    <w:p w:rsidR="006C1185" w:rsidRPr="003D14DD" w:rsidRDefault="006C1185" w:rsidP="006C1185">
      <w:pPr>
        <w:ind w:firstLine="680"/>
        <w:rPr>
          <w:b/>
          <w:sz w:val="20"/>
          <w:szCs w:val="20"/>
        </w:rPr>
      </w:pPr>
      <w:r w:rsidRPr="003D14DD">
        <w:rPr>
          <w:b/>
          <w:sz w:val="20"/>
          <w:szCs w:val="20"/>
        </w:rPr>
        <w:t>5. Содержание дисциплины</w:t>
      </w:r>
    </w:p>
    <w:p w:rsidR="006C1185" w:rsidRPr="003D14DD" w:rsidRDefault="006C1185" w:rsidP="006C1185">
      <w:pPr>
        <w:ind w:firstLine="680"/>
        <w:rPr>
          <w:b/>
          <w:sz w:val="20"/>
          <w:szCs w:val="20"/>
        </w:rPr>
      </w:pPr>
      <w:r w:rsidRPr="003D14DD">
        <w:rPr>
          <w:b/>
          <w:sz w:val="20"/>
          <w:szCs w:val="20"/>
        </w:rPr>
        <w:t>5.1 Содержание разделов и тем</w:t>
      </w:r>
    </w:p>
    <w:p w:rsidR="006C1185" w:rsidRPr="003D14DD" w:rsidRDefault="006C1185" w:rsidP="006C1185">
      <w:pPr>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1934"/>
        <w:gridCol w:w="6917"/>
      </w:tblGrid>
      <w:tr w:rsidR="006C1185" w:rsidRPr="003D14DD" w:rsidTr="004D69F2">
        <w:trPr>
          <w:tblHeader/>
        </w:trPr>
        <w:tc>
          <w:tcPr>
            <w:tcW w:w="264" w:type="pct"/>
          </w:tcPr>
          <w:p w:rsidR="006C1185" w:rsidRPr="003D14DD" w:rsidRDefault="006C1185" w:rsidP="004D69F2">
            <w:pPr>
              <w:suppressAutoHyphens/>
              <w:jc w:val="center"/>
              <w:rPr>
                <w:sz w:val="20"/>
                <w:szCs w:val="20"/>
              </w:rPr>
            </w:pPr>
            <w:r w:rsidRPr="003D14DD">
              <w:rPr>
                <w:sz w:val="20"/>
                <w:szCs w:val="20"/>
              </w:rPr>
              <w:t>№ п/п</w:t>
            </w:r>
          </w:p>
        </w:tc>
        <w:tc>
          <w:tcPr>
            <w:tcW w:w="1035" w:type="pct"/>
          </w:tcPr>
          <w:p w:rsidR="006C1185" w:rsidRPr="003D14DD" w:rsidRDefault="006C1185" w:rsidP="004D69F2">
            <w:pPr>
              <w:suppressAutoHyphens/>
              <w:jc w:val="center"/>
              <w:rPr>
                <w:spacing w:val="-2"/>
                <w:sz w:val="20"/>
                <w:szCs w:val="20"/>
              </w:rPr>
            </w:pPr>
            <w:r w:rsidRPr="003D14DD">
              <w:rPr>
                <w:spacing w:val="-2"/>
                <w:sz w:val="20"/>
                <w:szCs w:val="20"/>
              </w:rPr>
              <w:t>Наименование раздела дисциплины</w:t>
            </w:r>
          </w:p>
        </w:tc>
        <w:tc>
          <w:tcPr>
            <w:tcW w:w="3701" w:type="pct"/>
          </w:tcPr>
          <w:p w:rsidR="006C1185" w:rsidRPr="003D14DD" w:rsidRDefault="006C1185" w:rsidP="004D69F2">
            <w:pPr>
              <w:jc w:val="center"/>
              <w:rPr>
                <w:sz w:val="20"/>
                <w:szCs w:val="20"/>
              </w:rPr>
            </w:pPr>
            <w:r w:rsidRPr="003D14DD">
              <w:rPr>
                <w:sz w:val="20"/>
                <w:szCs w:val="20"/>
              </w:rPr>
              <w:t>Содержание раздела дисциплины</w:t>
            </w:r>
          </w:p>
        </w:tc>
      </w:tr>
      <w:tr w:rsidR="006C1185" w:rsidRPr="003D14DD" w:rsidTr="004D69F2">
        <w:tc>
          <w:tcPr>
            <w:tcW w:w="264" w:type="pct"/>
          </w:tcPr>
          <w:p w:rsidR="006C1185" w:rsidRPr="003D14DD" w:rsidRDefault="006C1185" w:rsidP="004D69F2">
            <w:pPr>
              <w:suppressAutoHyphens/>
              <w:jc w:val="center"/>
              <w:rPr>
                <w:sz w:val="20"/>
                <w:szCs w:val="20"/>
              </w:rPr>
            </w:pPr>
            <w:r w:rsidRPr="003D14DD">
              <w:rPr>
                <w:sz w:val="20"/>
                <w:szCs w:val="20"/>
              </w:rPr>
              <w:t>1</w:t>
            </w:r>
          </w:p>
        </w:tc>
        <w:tc>
          <w:tcPr>
            <w:tcW w:w="1035" w:type="pct"/>
          </w:tcPr>
          <w:p w:rsidR="006C1185" w:rsidRPr="003D14DD" w:rsidRDefault="006C1185" w:rsidP="004D69F2">
            <w:pPr>
              <w:jc w:val="both"/>
              <w:rPr>
                <w:b/>
                <w:bCs/>
                <w:sz w:val="20"/>
                <w:szCs w:val="20"/>
              </w:rPr>
            </w:pPr>
            <w:r w:rsidRPr="003D14DD">
              <w:rPr>
                <w:sz w:val="20"/>
                <w:szCs w:val="20"/>
              </w:rPr>
              <w:t xml:space="preserve">Объект, предмет, задачи социологии интернета. </w:t>
            </w:r>
            <w:r w:rsidRPr="003D14DD">
              <w:rPr>
                <w:bCs/>
                <w:sz w:val="20"/>
                <w:szCs w:val="20"/>
              </w:rPr>
              <w:t xml:space="preserve">Интернет как особая социальная, психологическая и культурная среда. </w:t>
            </w:r>
            <w:r w:rsidRPr="003D14DD">
              <w:rPr>
                <w:b/>
                <w:bCs/>
                <w:sz w:val="20"/>
                <w:szCs w:val="20"/>
              </w:rPr>
              <w:t xml:space="preserve"> </w:t>
            </w:r>
          </w:p>
        </w:tc>
        <w:tc>
          <w:tcPr>
            <w:tcW w:w="3701" w:type="pct"/>
          </w:tcPr>
          <w:p w:rsidR="006C1185" w:rsidRPr="003D14DD" w:rsidRDefault="006C1185" w:rsidP="004D69F2">
            <w:pPr>
              <w:tabs>
                <w:tab w:val="left" w:pos="0"/>
              </w:tabs>
              <w:ind w:left="33" w:hanging="33"/>
              <w:jc w:val="both"/>
              <w:rPr>
                <w:b/>
                <w:sz w:val="20"/>
                <w:szCs w:val="20"/>
              </w:rPr>
            </w:pPr>
            <w:r w:rsidRPr="003D14DD">
              <w:rPr>
                <w:b/>
                <w:sz w:val="20"/>
                <w:szCs w:val="20"/>
              </w:rPr>
              <w:t>Информационное общество и глобализация коммуникативных процессов</w:t>
            </w:r>
          </w:p>
          <w:p w:rsidR="006C1185" w:rsidRPr="003D14DD" w:rsidRDefault="006C1185" w:rsidP="004D69F2">
            <w:pPr>
              <w:tabs>
                <w:tab w:val="left" w:pos="0"/>
              </w:tabs>
              <w:ind w:left="33" w:hanging="33"/>
              <w:jc w:val="both"/>
              <w:rPr>
                <w:sz w:val="20"/>
                <w:szCs w:val="20"/>
              </w:rPr>
            </w:pPr>
            <w:r w:rsidRPr="003D14DD">
              <w:rPr>
                <w:sz w:val="20"/>
                <w:szCs w:val="20"/>
              </w:rPr>
              <w:t xml:space="preserve">Информатизация как компонент социальной реальности. Факторы социальных изменений. Роль технологических факторов в социальных изменениях. Идеология как фактор социальных изменений. Социальная структура западного общества. Концепция постиндустриального общества Д. Белла. Основные черты постиндустриального общества. Основные проблемы, порождаемые глобализацией. Критика теорий постиндустриального общества. </w:t>
            </w:r>
          </w:p>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Интернет-пространство: сущность и содержание </w:t>
            </w:r>
          </w:p>
          <w:p w:rsidR="006C1185" w:rsidRPr="003D14DD" w:rsidRDefault="006C1185" w:rsidP="004D69F2">
            <w:pPr>
              <w:tabs>
                <w:tab w:val="left" w:pos="0"/>
              </w:tabs>
              <w:ind w:left="33" w:hanging="33"/>
              <w:jc w:val="both"/>
              <w:rPr>
                <w:sz w:val="20"/>
                <w:szCs w:val="20"/>
              </w:rPr>
            </w:pPr>
            <w:r w:rsidRPr="003D14DD">
              <w:rPr>
                <w:sz w:val="20"/>
                <w:szCs w:val="20"/>
              </w:rPr>
              <w:t xml:space="preserve">Компьютерные сети как средство коммуникации. </w:t>
            </w:r>
            <w:bookmarkStart w:id="1" w:name="_Toc96177856"/>
            <w:bookmarkStart w:id="2" w:name="_Toc96177972"/>
            <w:bookmarkStart w:id="3" w:name="_Toc96178076"/>
            <w:bookmarkStart w:id="4" w:name="_Toc96222418"/>
            <w:r w:rsidRPr="003D14DD">
              <w:rPr>
                <w:sz w:val="20"/>
                <w:szCs w:val="20"/>
              </w:rPr>
              <w:t>Основные принципы организации сети Интернет</w:t>
            </w:r>
            <w:bookmarkEnd w:id="1"/>
            <w:bookmarkEnd w:id="2"/>
            <w:bookmarkEnd w:id="3"/>
            <w:bookmarkEnd w:id="4"/>
            <w:r w:rsidRPr="003D14DD">
              <w:rPr>
                <w:sz w:val="20"/>
                <w:szCs w:val="20"/>
              </w:rPr>
              <w:t>. Виртуализация современного мира: раздвоение реальности.</w:t>
            </w:r>
            <w:bookmarkStart w:id="5" w:name="_Toc164409997"/>
            <w:r w:rsidRPr="003D14DD">
              <w:rPr>
                <w:sz w:val="20"/>
                <w:szCs w:val="20"/>
              </w:rPr>
              <w:t xml:space="preserve">  </w:t>
            </w:r>
            <w:proofErr w:type="spellStart"/>
            <w:r w:rsidRPr="003D14DD">
              <w:rPr>
                <w:sz w:val="20"/>
                <w:szCs w:val="20"/>
              </w:rPr>
              <w:t>Киберпостранство</w:t>
            </w:r>
            <w:bookmarkEnd w:id="5"/>
            <w:proofErr w:type="spellEnd"/>
            <w:r w:rsidRPr="003D14DD">
              <w:rPr>
                <w:sz w:val="20"/>
                <w:szCs w:val="20"/>
              </w:rPr>
              <w:t xml:space="preserve">. </w:t>
            </w:r>
            <w:bookmarkStart w:id="6" w:name="_Toc164409998"/>
            <w:bookmarkStart w:id="7" w:name="_Toc96177855"/>
            <w:bookmarkStart w:id="8" w:name="_Toc96177971"/>
            <w:bookmarkStart w:id="9" w:name="_Toc96178075"/>
            <w:bookmarkStart w:id="10" w:name="_Toc96222417"/>
            <w:r w:rsidRPr="003D14DD">
              <w:rPr>
                <w:sz w:val="20"/>
                <w:szCs w:val="20"/>
              </w:rPr>
              <w:t>Виртуальная реальность</w:t>
            </w:r>
            <w:bookmarkEnd w:id="6"/>
            <w:r w:rsidRPr="003D14DD">
              <w:rPr>
                <w:sz w:val="20"/>
                <w:szCs w:val="20"/>
              </w:rPr>
              <w:t xml:space="preserve">. Интернет-среда и её свойства. Основные функции Интернета. Виртуализация социальных отношений и сообществ. </w:t>
            </w:r>
          </w:p>
          <w:bookmarkEnd w:id="7"/>
          <w:bookmarkEnd w:id="8"/>
          <w:bookmarkEnd w:id="9"/>
          <w:bookmarkEnd w:id="10"/>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 как организованная гипертекстовая мультимедиа-среда </w:t>
            </w:r>
          </w:p>
          <w:p w:rsidR="006C1185" w:rsidRPr="003D14DD" w:rsidRDefault="006C1185" w:rsidP="004D69F2">
            <w:pPr>
              <w:tabs>
                <w:tab w:val="left" w:pos="0"/>
              </w:tabs>
              <w:ind w:left="33" w:hanging="33"/>
              <w:jc w:val="both"/>
              <w:rPr>
                <w:sz w:val="20"/>
                <w:szCs w:val="20"/>
              </w:rPr>
            </w:pPr>
            <w:r w:rsidRPr="003D14DD">
              <w:rPr>
                <w:sz w:val="20"/>
                <w:szCs w:val="20"/>
              </w:rPr>
              <w:t xml:space="preserve">Гипертекст и мультимедиа. </w:t>
            </w:r>
            <w:proofErr w:type="spellStart"/>
            <w:r w:rsidRPr="003D14DD">
              <w:rPr>
                <w:sz w:val="20"/>
                <w:szCs w:val="20"/>
              </w:rPr>
              <w:t>World</w:t>
            </w:r>
            <w:proofErr w:type="spellEnd"/>
            <w:r w:rsidRPr="003D14DD">
              <w:rPr>
                <w:sz w:val="20"/>
                <w:szCs w:val="20"/>
              </w:rPr>
              <w:t xml:space="preserve"> </w:t>
            </w:r>
            <w:proofErr w:type="spellStart"/>
            <w:r w:rsidRPr="003D14DD">
              <w:rPr>
                <w:sz w:val="20"/>
                <w:szCs w:val="20"/>
              </w:rPr>
              <w:t>Wide</w:t>
            </w:r>
            <w:proofErr w:type="spellEnd"/>
            <w:r w:rsidRPr="003D14DD">
              <w:rPr>
                <w:sz w:val="20"/>
                <w:szCs w:val="20"/>
              </w:rPr>
              <w:t xml:space="preserve"> </w:t>
            </w:r>
            <w:proofErr w:type="spellStart"/>
            <w:r w:rsidRPr="003D14DD">
              <w:rPr>
                <w:sz w:val="20"/>
                <w:szCs w:val="20"/>
              </w:rPr>
              <w:t>Web</w:t>
            </w:r>
            <w:proofErr w:type="spellEnd"/>
            <w:r w:rsidRPr="003D14DD">
              <w:rPr>
                <w:sz w:val="20"/>
                <w:szCs w:val="20"/>
              </w:rPr>
              <w:t xml:space="preserve">; электронная почта (e-mail); службы мгновенных сообщений (ICQ, MSN </w:t>
            </w:r>
            <w:proofErr w:type="spellStart"/>
            <w:r w:rsidRPr="003D14DD">
              <w:rPr>
                <w:sz w:val="20"/>
                <w:szCs w:val="20"/>
              </w:rPr>
              <w:t>Messenger</w:t>
            </w:r>
            <w:proofErr w:type="spellEnd"/>
            <w:r w:rsidRPr="003D14DD">
              <w:rPr>
                <w:sz w:val="20"/>
                <w:szCs w:val="20"/>
              </w:rPr>
              <w:t xml:space="preserve">, </w:t>
            </w:r>
            <w:proofErr w:type="spellStart"/>
            <w:r w:rsidRPr="003D14DD">
              <w:rPr>
                <w:sz w:val="20"/>
                <w:szCs w:val="20"/>
              </w:rPr>
              <w:t>Jabber</w:t>
            </w:r>
            <w:proofErr w:type="spellEnd"/>
            <w:r w:rsidRPr="003D14DD">
              <w:rPr>
                <w:sz w:val="20"/>
                <w:szCs w:val="20"/>
              </w:rPr>
              <w:t xml:space="preserve"> и др.); электронные платежные системы; IP-телефония; IRC (</w:t>
            </w:r>
            <w:proofErr w:type="spellStart"/>
            <w:r w:rsidRPr="003D14DD">
              <w:rPr>
                <w:sz w:val="20"/>
                <w:szCs w:val="20"/>
              </w:rPr>
              <w:t>Internet</w:t>
            </w:r>
            <w:proofErr w:type="spellEnd"/>
            <w:r w:rsidRPr="003D14DD">
              <w:rPr>
                <w:sz w:val="20"/>
                <w:szCs w:val="20"/>
              </w:rPr>
              <w:t xml:space="preserve"> </w:t>
            </w:r>
            <w:proofErr w:type="spellStart"/>
            <w:r w:rsidRPr="003D14DD">
              <w:rPr>
                <w:sz w:val="20"/>
                <w:szCs w:val="20"/>
              </w:rPr>
              <w:t>Relay</w:t>
            </w:r>
            <w:proofErr w:type="spellEnd"/>
            <w:r w:rsidRPr="003D14DD">
              <w:rPr>
                <w:sz w:val="20"/>
                <w:szCs w:val="20"/>
              </w:rPr>
              <w:t xml:space="preserve"> </w:t>
            </w:r>
            <w:proofErr w:type="spellStart"/>
            <w:r w:rsidRPr="003D14DD">
              <w:rPr>
                <w:sz w:val="20"/>
                <w:szCs w:val="20"/>
              </w:rPr>
              <w:t>Chat</w:t>
            </w:r>
            <w:proofErr w:type="spellEnd"/>
            <w:r w:rsidRPr="003D14DD">
              <w:rPr>
                <w:sz w:val="20"/>
                <w:szCs w:val="20"/>
              </w:rPr>
              <w:t>); FTP (</w:t>
            </w:r>
            <w:proofErr w:type="spellStart"/>
            <w:r w:rsidRPr="003D14DD">
              <w:rPr>
                <w:sz w:val="20"/>
                <w:szCs w:val="20"/>
              </w:rPr>
              <w:t>File</w:t>
            </w:r>
            <w:proofErr w:type="spellEnd"/>
            <w:r w:rsidRPr="003D14DD">
              <w:rPr>
                <w:sz w:val="20"/>
                <w:szCs w:val="20"/>
              </w:rPr>
              <w:t xml:space="preserve"> </w:t>
            </w:r>
            <w:proofErr w:type="spellStart"/>
            <w:r w:rsidRPr="003D14DD">
              <w:rPr>
                <w:sz w:val="20"/>
                <w:szCs w:val="20"/>
              </w:rPr>
              <w:t>Transfer</w:t>
            </w:r>
            <w:proofErr w:type="spellEnd"/>
            <w:r w:rsidRPr="003D14DD">
              <w:rPr>
                <w:sz w:val="20"/>
                <w:szCs w:val="20"/>
              </w:rPr>
              <w:t xml:space="preserve"> </w:t>
            </w:r>
            <w:proofErr w:type="spellStart"/>
            <w:r w:rsidRPr="003D14DD">
              <w:rPr>
                <w:sz w:val="20"/>
                <w:szCs w:val="20"/>
              </w:rPr>
              <w:t>Protocol</w:t>
            </w:r>
            <w:proofErr w:type="spellEnd"/>
            <w:r w:rsidRPr="003D14DD">
              <w:rPr>
                <w:sz w:val="20"/>
                <w:szCs w:val="20"/>
              </w:rPr>
              <w:t xml:space="preserve">). Методы поиска информации. Принципы работы поисковых машин. Релевантность информации. </w:t>
            </w:r>
          </w:p>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 как особая социальная, психологическая и культурная среда. </w:t>
            </w:r>
          </w:p>
          <w:p w:rsidR="006C1185" w:rsidRPr="003D14DD" w:rsidRDefault="006C1185" w:rsidP="004D69F2">
            <w:pPr>
              <w:tabs>
                <w:tab w:val="left" w:pos="0"/>
              </w:tabs>
              <w:ind w:left="33" w:hanging="33"/>
              <w:jc w:val="both"/>
              <w:rPr>
                <w:sz w:val="20"/>
                <w:szCs w:val="20"/>
              </w:rPr>
            </w:pPr>
            <w:r w:rsidRPr="003D14DD">
              <w:rPr>
                <w:sz w:val="20"/>
                <w:szCs w:val="20"/>
              </w:rPr>
              <w:t xml:space="preserve">Психоаналитические аспекты поведения человека в киберпространстве. Информационная стратификация. Личностная идентификация. Социальная желательность как фактор поведения. Множественность личности. </w:t>
            </w:r>
            <w:hyperlink r:id="rId6" w:tgtFrame="_blank" w:history="1">
              <w:proofErr w:type="spellStart"/>
              <w:r w:rsidRPr="003D14DD">
                <w:rPr>
                  <w:sz w:val="20"/>
                  <w:szCs w:val="20"/>
                </w:rPr>
                <w:t>Cтрессы</w:t>
              </w:r>
              <w:proofErr w:type="spellEnd"/>
              <w:r w:rsidRPr="003D14DD">
                <w:rPr>
                  <w:sz w:val="20"/>
                  <w:szCs w:val="20"/>
                </w:rPr>
                <w:t xml:space="preserve"> и фобии</w:t>
              </w:r>
            </w:hyperlink>
            <w:r w:rsidRPr="003D14DD">
              <w:rPr>
                <w:sz w:val="20"/>
                <w:szCs w:val="20"/>
              </w:rPr>
              <w:t xml:space="preserve">. </w:t>
            </w:r>
            <w:proofErr w:type="spellStart"/>
            <w:r w:rsidRPr="003D14DD">
              <w:rPr>
                <w:sz w:val="20"/>
                <w:szCs w:val="20"/>
              </w:rPr>
              <w:t>Троллинг</w:t>
            </w:r>
            <w:proofErr w:type="spellEnd"/>
            <w:r w:rsidRPr="003D14DD">
              <w:rPr>
                <w:sz w:val="20"/>
                <w:szCs w:val="20"/>
              </w:rPr>
              <w:t xml:space="preserve">. Киберпанк. Компьютерная преступность. Социальная </w:t>
            </w:r>
            <w:r w:rsidRPr="003D14DD">
              <w:rPr>
                <w:sz w:val="20"/>
                <w:szCs w:val="20"/>
              </w:rPr>
              <w:lastRenderedPageBreak/>
              <w:t>структура и стратификация.</w:t>
            </w:r>
            <w:bookmarkStart w:id="11" w:name="_Toc381621630"/>
            <w:bookmarkStart w:id="12" w:name="_Toc381621920"/>
            <w:r w:rsidRPr="003D14DD">
              <w:rPr>
                <w:sz w:val="20"/>
                <w:szCs w:val="20"/>
              </w:rPr>
              <w:t xml:space="preserve"> Стереотипы поведения. </w:t>
            </w:r>
            <w:proofErr w:type="spellStart"/>
            <w:r w:rsidRPr="003D14DD">
              <w:rPr>
                <w:sz w:val="20"/>
                <w:szCs w:val="20"/>
              </w:rPr>
              <w:t>Web</w:t>
            </w:r>
            <w:proofErr w:type="spellEnd"/>
            <w:r w:rsidRPr="003D14DD">
              <w:rPr>
                <w:sz w:val="20"/>
                <w:szCs w:val="20"/>
              </w:rPr>
              <w:t xml:space="preserve"> 2.0.</w:t>
            </w:r>
            <w:r w:rsidRPr="003D14DD">
              <w:rPr>
                <w:bCs/>
                <w:i/>
                <w:iCs/>
                <w:sz w:val="20"/>
                <w:szCs w:val="20"/>
              </w:rPr>
              <w:t>Социально-психологические аспекты поведения индивида в киберпространстве</w:t>
            </w:r>
            <w:bookmarkEnd w:id="11"/>
            <w:bookmarkEnd w:id="12"/>
          </w:p>
          <w:p w:rsidR="006C1185" w:rsidRPr="003D14DD" w:rsidRDefault="006C1185" w:rsidP="004D69F2">
            <w:pPr>
              <w:tabs>
                <w:tab w:val="left" w:pos="0"/>
              </w:tabs>
              <w:ind w:left="34" w:hanging="34"/>
              <w:jc w:val="both"/>
              <w:rPr>
                <w:sz w:val="20"/>
                <w:szCs w:val="20"/>
              </w:rPr>
            </w:pPr>
            <w:r w:rsidRPr="003D14DD">
              <w:rPr>
                <w:sz w:val="20"/>
                <w:szCs w:val="20"/>
              </w:rPr>
              <w:t xml:space="preserve">Мотивация пользователей Интернета. Особые социальные роли – </w:t>
            </w:r>
            <w:proofErr w:type="spellStart"/>
            <w:r w:rsidRPr="003D14DD">
              <w:rPr>
                <w:sz w:val="20"/>
                <w:szCs w:val="20"/>
              </w:rPr>
              <w:t>аватары</w:t>
            </w:r>
            <w:proofErr w:type="spellEnd"/>
            <w:r w:rsidRPr="003D14DD">
              <w:rPr>
                <w:sz w:val="20"/>
                <w:szCs w:val="20"/>
              </w:rPr>
              <w:t>, новые имена (</w:t>
            </w:r>
            <w:proofErr w:type="spellStart"/>
            <w:r w:rsidRPr="003D14DD">
              <w:rPr>
                <w:sz w:val="20"/>
                <w:szCs w:val="20"/>
              </w:rPr>
              <w:t>ники</w:t>
            </w:r>
            <w:proofErr w:type="spellEnd"/>
            <w:r w:rsidRPr="003D14DD">
              <w:rPr>
                <w:sz w:val="20"/>
                <w:szCs w:val="20"/>
              </w:rPr>
              <w:t>). Понятие виртуализации: ключ к пониманию современности. Особенности хакерской культуры. Хакеры как социальная группа. Типология   культурно-этнических различий в субкультуре «хакеров». Социокультурные истоки и трансформации хакерской субкультуры.</w:t>
            </w:r>
          </w:p>
          <w:p w:rsidR="006C1185" w:rsidRPr="003D14DD" w:rsidRDefault="006C1185" w:rsidP="004D69F2">
            <w:pPr>
              <w:pStyle w:val="21"/>
              <w:suppressLineNumbers/>
              <w:tabs>
                <w:tab w:val="left" w:pos="0"/>
              </w:tabs>
              <w:spacing w:before="0" w:after="0"/>
              <w:ind w:left="34" w:hanging="34"/>
              <w:jc w:val="both"/>
              <w:rPr>
                <w:rFonts w:ascii="Times New Roman" w:hAnsi="Times New Roman" w:cs="Times New Roman"/>
                <w:bCs w:val="0"/>
                <w:i w:val="0"/>
                <w:iCs w:val="0"/>
                <w:sz w:val="20"/>
                <w:szCs w:val="20"/>
              </w:rPr>
            </w:pPr>
            <w:bookmarkStart w:id="13" w:name="_Toc381621631"/>
            <w:bookmarkStart w:id="14" w:name="_Toc381621921"/>
            <w:r w:rsidRPr="003D14DD">
              <w:rPr>
                <w:rFonts w:ascii="Times New Roman" w:hAnsi="Times New Roman" w:cs="Times New Roman"/>
                <w:i w:val="0"/>
                <w:sz w:val="20"/>
                <w:szCs w:val="20"/>
              </w:rPr>
              <w:t>Интернет как средство массовой коммуникации</w:t>
            </w:r>
            <w:bookmarkEnd w:id="13"/>
            <w:bookmarkEnd w:id="14"/>
          </w:p>
          <w:p w:rsidR="006C1185" w:rsidRPr="003D14DD" w:rsidRDefault="006C1185" w:rsidP="004D69F2">
            <w:pPr>
              <w:tabs>
                <w:tab w:val="left" w:pos="0"/>
              </w:tabs>
              <w:ind w:left="34" w:hanging="34"/>
              <w:jc w:val="both"/>
              <w:rPr>
                <w:sz w:val="20"/>
                <w:szCs w:val="20"/>
              </w:rPr>
            </w:pPr>
            <w:r w:rsidRPr="003D14DD">
              <w:rPr>
                <w:sz w:val="20"/>
                <w:szCs w:val="20"/>
              </w:rPr>
              <w:t xml:space="preserve">Гипертекст и процесс коммуникации. Специфика гипертекста. Гиперссылки. Интернет как средство коммуникации. Феномен Интернет - </w:t>
            </w:r>
            <w:proofErr w:type="spellStart"/>
            <w:r w:rsidRPr="003D14DD">
              <w:rPr>
                <w:sz w:val="20"/>
                <w:szCs w:val="20"/>
              </w:rPr>
              <w:t>аддикции</w:t>
            </w:r>
            <w:proofErr w:type="spellEnd"/>
            <w:r w:rsidRPr="003D14DD">
              <w:rPr>
                <w:sz w:val="20"/>
                <w:szCs w:val="20"/>
              </w:rPr>
              <w:t>. Аудитория Интернета. Международная аудитория сети. Информационная функция Интернета.</w:t>
            </w:r>
          </w:p>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 в системе современного образования </w:t>
            </w:r>
          </w:p>
          <w:p w:rsidR="006C1185" w:rsidRPr="003D14DD" w:rsidRDefault="006C1185" w:rsidP="004D69F2">
            <w:pPr>
              <w:tabs>
                <w:tab w:val="left" w:pos="0"/>
              </w:tabs>
              <w:ind w:left="33" w:hanging="33"/>
              <w:jc w:val="both"/>
              <w:rPr>
                <w:sz w:val="20"/>
                <w:szCs w:val="20"/>
              </w:rPr>
            </w:pPr>
            <w:r w:rsidRPr="003D14DD">
              <w:rPr>
                <w:sz w:val="20"/>
                <w:szCs w:val="20"/>
              </w:rPr>
              <w:t>Глобализация и образование. Современный источник информации. Определение и классификация педагогической технологии. Глобальная компьютерная сеть Интернет и ее использование в образовательных целях. Дистанционное обучение обучающихся как одна из интернет-технологий образования. Образовательные Интернет-ресурсы как современное средство обучения. Поиск, накопление и обработка научной информации.</w:t>
            </w:r>
          </w:p>
          <w:p w:rsidR="006C1185" w:rsidRPr="003D14DD" w:rsidRDefault="006C1185" w:rsidP="004D69F2">
            <w:pPr>
              <w:tabs>
                <w:tab w:val="left" w:pos="0"/>
              </w:tabs>
              <w:ind w:left="33" w:hanging="33"/>
              <w:jc w:val="both"/>
              <w:rPr>
                <w:b/>
                <w:sz w:val="20"/>
                <w:szCs w:val="20"/>
              </w:rPr>
            </w:pPr>
            <w:r w:rsidRPr="003D14DD">
              <w:rPr>
                <w:b/>
                <w:sz w:val="20"/>
                <w:szCs w:val="20"/>
              </w:rPr>
              <w:t>Негативные последствия воздействия Интернета</w:t>
            </w:r>
          </w:p>
          <w:p w:rsidR="006C1185" w:rsidRPr="003D14DD" w:rsidRDefault="006C1185" w:rsidP="004D69F2">
            <w:pPr>
              <w:tabs>
                <w:tab w:val="left" w:pos="0"/>
              </w:tabs>
              <w:ind w:left="33" w:hanging="33"/>
              <w:jc w:val="both"/>
              <w:rPr>
                <w:sz w:val="20"/>
                <w:szCs w:val="20"/>
              </w:rPr>
            </w:pPr>
            <w:r w:rsidRPr="003D14DD">
              <w:rPr>
                <w:sz w:val="20"/>
                <w:szCs w:val="20"/>
              </w:rPr>
              <w:t>Исследования Интернет-зависимости. Альтернативные точки зрения на феномены зависимости от интернета. Понятие и критерии Интернет-зависимости. Причины и последствия Интернет-зависимости. Влияние Интернет-зависимости на развитие личности подростка. Психологические особенности подростка. Причины формирования зависимости от Интернета у подростков. Профилактика Интернет-зависимости.</w:t>
            </w:r>
          </w:p>
        </w:tc>
      </w:tr>
    </w:tbl>
    <w:p w:rsidR="006C1185" w:rsidRPr="003D14DD" w:rsidRDefault="006C1185" w:rsidP="006C1185">
      <w:pPr>
        <w:ind w:firstLine="680"/>
        <w:rPr>
          <w:b/>
          <w:sz w:val="20"/>
          <w:szCs w:val="20"/>
        </w:rPr>
      </w:pPr>
    </w:p>
    <w:p w:rsidR="006C1185" w:rsidRPr="003D14DD" w:rsidRDefault="006C1185" w:rsidP="006C1185">
      <w:pPr>
        <w:ind w:firstLine="680"/>
        <w:rPr>
          <w:b/>
          <w:sz w:val="20"/>
          <w:szCs w:val="20"/>
        </w:rPr>
      </w:pPr>
      <w:r w:rsidRPr="003D14DD">
        <w:rPr>
          <w:b/>
          <w:sz w:val="20"/>
          <w:szCs w:val="20"/>
        </w:rPr>
        <w:t>5.2 Занятия лекционного и семинарского типа</w:t>
      </w:r>
    </w:p>
    <w:p w:rsidR="006C1185" w:rsidRPr="003D14DD" w:rsidRDefault="006C1185" w:rsidP="006C1185">
      <w:pPr>
        <w:ind w:firstLine="680"/>
        <w:rPr>
          <w:b/>
          <w:sz w:val="20"/>
          <w:szCs w:val="20"/>
        </w:rPr>
      </w:pPr>
      <w:r w:rsidRPr="003D14DD">
        <w:rPr>
          <w:b/>
          <w:sz w:val="20"/>
          <w:szCs w:val="20"/>
        </w:rPr>
        <w:t>5.2.1 Темы лекций</w:t>
      </w:r>
    </w:p>
    <w:p w:rsidR="006C1185" w:rsidRPr="003D14DD" w:rsidRDefault="006C1185" w:rsidP="006C1185">
      <w:pPr>
        <w:ind w:firstLine="680"/>
        <w:rPr>
          <w:b/>
          <w:sz w:val="20"/>
          <w:szCs w:val="20"/>
        </w:rPr>
      </w:pPr>
      <w:r w:rsidRPr="003D14DD">
        <w:rPr>
          <w:b/>
          <w:sz w:val="20"/>
          <w:szCs w:val="20"/>
        </w:rPr>
        <w:t>Раздел 1 «Объект, предмет, задачи социологии интернета. Интернет как особая социальная, психологическая и культурная среда»</w:t>
      </w:r>
    </w:p>
    <w:p w:rsidR="006C1185" w:rsidRPr="003D14DD" w:rsidRDefault="006C1185" w:rsidP="006C1185">
      <w:pPr>
        <w:tabs>
          <w:tab w:val="left" w:pos="851"/>
        </w:tabs>
        <w:ind w:firstLine="680"/>
        <w:rPr>
          <w:sz w:val="20"/>
          <w:szCs w:val="20"/>
        </w:rPr>
      </w:pPr>
      <w:r w:rsidRPr="003D14DD">
        <w:rPr>
          <w:sz w:val="20"/>
          <w:szCs w:val="20"/>
        </w:rPr>
        <w:t>1.</w:t>
      </w:r>
      <w:r w:rsidRPr="003D14DD">
        <w:rPr>
          <w:sz w:val="20"/>
          <w:szCs w:val="20"/>
        </w:rPr>
        <w:tab/>
        <w:t>Информационное общество и глобализация коммуникативных процессов</w:t>
      </w:r>
    </w:p>
    <w:p w:rsidR="006C1185" w:rsidRPr="003D14DD" w:rsidRDefault="006C1185" w:rsidP="006C1185">
      <w:pPr>
        <w:tabs>
          <w:tab w:val="left" w:pos="851"/>
        </w:tabs>
        <w:ind w:firstLine="680"/>
        <w:rPr>
          <w:sz w:val="20"/>
          <w:szCs w:val="20"/>
        </w:rPr>
      </w:pPr>
      <w:r w:rsidRPr="003D14DD">
        <w:rPr>
          <w:sz w:val="20"/>
          <w:szCs w:val="20"/>
        </w:rPr>
        <w:t>2.</w:t>
      </w:r>
      <w:r w:rsidRPr="003D14DD">
        <w:rPr>
          <w:sz w:val="20"/>
          <w:szCs w:val="20"/>
        </w:rPr>
        <w:tab/>
        <w:t>Интернет как особая социальная, психологическая и культурная среда</w:t>
      </w:r>
    </w:p>
    <w:p w:rsidR="006C1185" w:rsidRPr="003D14DD" w:rsidRDefault="006C1185" w:rsidP="006C1185">
      <w:pPr>
        <w:rPr>
          <w:b/>
          <w:sz w:val="20"/>
          <w:szCs w:val="20"/>
        </w:rPr>
      </w:pPr>
    </w:p>
    <w:p w:rsidR="006C1185" w:rsidRPr="003D14DD" w:rsidRDefault="006C1185" w:rsidP="006C1185">
      <w:pPr>
        <w:ind w:firstLine="680"/>
        <w:rPr>
          <w:b/>
          <w:sz w:val="20"/>
          <w:szCs w:val="20"/>
        </w:rPr>
      </w:pPr>
      <w:r w:rsidRPr="003D14DD">
        <w:rPr>
          <w:b/>
          <w:sz w:val="20"/>
          <w:szCs w:val="20"/>
        </w:rPr>
        <w:t>5.2.2 Вопросы для обсуждения на семинарах и практических занятиях</w:t>
      </w:r>
    </w:p>
    <w:p w:rsidR="006C1185" w:rsidRPr="003D14DD" w:rsidRDefault="006C1185" w:rsidP="006C1185">
      <w:pPr>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 xml:space="preserve">Объект, предмет, задачи социологии интернета. </w:t>
      </w:r>
      <w:r w:rsidRPr="003D14DD">
        <w:rPr>
          <w:b/>
          <w:bCs/>
          <w:sz w:val="20"/>
          <w:szCs w:val="20"/>
        </w:rPr>
        <w:t>Интернет как особая социальная, психологическая и культурная среда</w:t>
      </w:r>
      <w:r w:rsidRPr="003D14DD">
        <w:rPr>
          <w:b/>
          <w:iCs/>
          <w:sz w:val="20"/>
          <w:szCs w:val="20"/>
        </w:rPr>
        <w:t>»</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В чем заключаются основные изменения, произошедшие за последние годы в социальной сфере? В экономической сфере? В политической сфере? В культурной сфере?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подходы существуют к определению современного и грядущего общества?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Каковы основные положения теории постиндустриального общества Д. Белла?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По каким основаниям (параметрам) различаются доиндустриальное, индустриальное и постиндустриальное общества?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Каким образом осуществляется переход от индустриального общества к постиндустриальному?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Когда появился Интернет? Когда появилась всемирная паутина (WWW)?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факторы обусловили столь широкое распространение WWW в мире?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подходы существуют к определению понятия «виртуальная реальность»?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В чем специфика культуры киберпанка?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 происходило развитие Интернета в России и за рубежом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основные подходы существуют к выделению категории «пользователей Интернета»?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 изменяется численность аудитории Интернета в России и в мире?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Каков социальный портрет «среднестатистического» пользователя Интернета в России?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Каковы основные социально-психологические черты киберпространства?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пространственные метафоры обычно используются при описании киберпространства?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Личностная идентификация.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Социальная желательность как фактор поведения.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Множественность личности. </w:t>
      </w:r>
    </w:p>
    <w:p w:rsidR="006C1185" w:rsidRPr="003D14DD" w:rsidRDefault="00C204B8" w:rsidP="006C1185">
      <w:pPr>
        <w:pStyle w:val="5"/>
        <w:numPr>
          <w:ilvl w:val="0"/>
          <w:numId w:val="25"/>
        </w:numPr>
        <w:tabs>
          <w:tab w:val="left" w:pos="360"/>
          <w:tab w:val="left" w:pos="1080"/>
        </w:tabs>
        <w:ind w:firstLine="360"/>
        <w:rPr>
          <w:sz w:val="20"/>
          <w:szCs w:val="20"/>
        </w:rPr>
      </w:pPr>
      <w:hyperlink r:id="rId7" w:tgtFrame="_blank" w:history="1">
        <w:proofErr w:type="spellStart"/>
        <w:r w:rsidR="006C1185" w:rsidRPr="003D14DD">
          <w:rPr>
            <w:rStyle w:val="ac"/>
            <w:sz w:val="20"/>
            <w:szCs w:val="20"/>
          </w:rPr>
          <w:t>Cтрессы</w:t>
        </w:r>
        <w:proofErr w:type="spellEnd"/>
        <w:r w:rsidR="006C1185" w:rsidRPr="003D14DD">
          <w:rPr>
            <w:rStyle w:val="ac"/>
            <w:sz w:val="20"/>
            <w:szCs w:val="20"/>
          </w:rPr>
          <w:t xml:space="preserve"> и фобии</w:t>
        </w:r>
      </w:hyperlink>
      <w:r w:rsidR="006C1185" w:rsidRPr="003D14DD">
        <w:rPr>
          <w:sz w:val="20"/>
          <w:szCs w:val="20"/>
        </w:rPr>
        <w:t xml:space="preserve">. </w:t>
      </w:r>
      <w:proofErr w:type="spellStart"/>
      <w:r w:rsidR="006C1185" w:rsidRPr="003D14DD">
        <w:rPr>
          <w:sz w:val="20"/>
          <w:szCs w:val="20"/>
        </w:rPr>
        <w:t>Троллинг</w:t>
      </w:r>
      <w:proofErr w:type="spellEnd"/>
      <w:r w:rsidR="006C1185" w:rsidRPr="003D14DD">
        <w:rPr>
          <w:sz w:val="20"/>
          <w:szCs w:val="20"/>
        </w:rPr>
        <w:t xml:space="preserve">. Киберпанк.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Компьютерная преступность.</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Социальная структура и стратификация.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lastRenderedPageBreak/>
        <w:t xml:space="preserve">Стереотипы поведения. </w:t>
      </w:r>
      <w:proofErr w:type="spellStart"/>
      <w:r w:rsidRPr="003D14DD">
        <w:rPr>
          <w:sz w:val="20"/>
          <w:szCs w:val="20"/>
        </w:rPr>
        <w:t>Web</w:t>
      </w:r>
      <w:proofErr w:type="spellEnd"/>
      <w:r w:rsidRPr="003D14DD">
        <w:rPr>
          <w:sz w:val="20"/>
          <w:szCs w:val="20"/>
        </w:rPr>
        <w:t xml:space="preserve"> 2.0.</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Мотивация пользователей Интернета.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Особые социальные роли – </w:t>
      </w:r>
      <w:proofErr w:type="spellStart"/>
      <w:r w:rsidRPr="003D14DD">
        <w:rPr>
          <w:sz w:val="20"/>
          <w:szCs w:val="20"/>
        </w:rPr>
        <w:t>аватары</w:t>
      </w:r>
      <w:proofErr w:type="spellEnd"/>
      <w:r w:rsidRPr="003D14DD">
        <w:rPr>
          <w:sz w:val="20"/>
          <w:szCs w:val="20"/>
        </w:rPr>
        <w:t>, новые имена (</w:t>
      </w:r>
      <w:proofErr w:type="spellStart"/>
      <w:r w:rsidRPr="003D14DD">
        <w:rPr>
          <w:sz w:val="20"/>
          <w:szCs w:val="20"/>
        </w:rPr>
        <w:t>ники</w:t>
      </w:r>
      <w:proofErr w:type="spellEnd"/>
      <w:r w:rsidRPr="003D14DD">
        <w:rPr>
          <w:sz w:val="20"/>
          <w:szCs w:val="20"/>
        </w:rPr>
        <w:t xml:space="preserve">).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Понятие виртуализации: ключ к пониманию современности.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Особенности хакерской культуры.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Хакеры как социальная группа.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Типология   культурно-этнических различий в субкультуре «хакеров».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Социокультурные истоки и трансформации хакерской субкультуры.</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Электронная цифровая подпись.</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Атаки на электронную цифровую подпись.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Правовое регулирование электронной цифровой подписи в России.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Средства работы с электронной цифровой подписью.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Понятие виртуального магазина.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Преимущества и недостатки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Классификация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Организация деятельности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Создание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Способы оплаты в Интернет.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Платёжные системы.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Платежные системы: мировые, национальные, локальные.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Российские платежные системы. Международные платежные системы.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Система Интернет-платежей.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Кредитные схемы. </w:t>
      </w:r>
      <w:proofErr w:type="spellStart"/>
      <w:r w:rsidRPr="003D14DD">
        <w:rPr>
          <w:sz w:val="20"/>
          <w:szCs w:val="20"/>
        </w:rPr>
        <w:t>Дебетные</w:t>
      </w:r>
      <w:proofErr w:type="spellEnd"/>
      <w:r w:rsidRPr="003D14DD">
        <w:rPr>
          <w:sz w:val="20"/>
          <w:szCs w:val="20"/>
        </w:rPr>
        <w:t xml:space="preserve"> схемы.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Цифровая наличность. Выбор процессинговой системы. </w:t>
      </w:r>
    </w:p>
    <w:p w:rsidR="006C1185" w:rsidRPr="003D14DD" w:rsidRDefault="006C1185" w:rsidP="006C1185">
      <w:pPr>
        <w:rPr>
          <w:b/>
          <w:sz w:val="20"/>
          <w:szCs w:val="20"/>
        </w:rPr>
      </w:pPr>
    </w:p>
    <w:p w:rsidR="006C1185" w:rsidRPr="003D14DD" w:rsidRDefault="006C1185" w:rsidP="006C1185">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C1185" w:rsidRPr="003D14DD" w:rsidRDefault="006C1185" w:rsidP="006C1185">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6C1185" w:rsidRPr="003D14DD" w:rsidTr="004D69F2">
        <w:trPr>
          <w:trHeight w:val="190"/>
          <w:tblHeader/>
        </w:trPr>
        <w:tc>
          <w:tcPr>
            <w:tcW w:w="0" w:type="auto"/>
            <w:vMerge w:val="restart"/>
            <w:vAlign w:val="center"/>
          </w:tcPr>
          <w:p w:rsidR="006C1185" w:rsidRPr="003D14DD" w:rsidRDefault="006C1185" w:rsidP="004D69F2">
            <w:pPr>
              <w:jc w:val="center"/>
              <w:rPr>
                <w:b/>
                <w:sz w:val="20"/>
                <w:szCs w:val="20"/>
              </w:rPr>
            </w:pPr>
            <w:r w:rsidRPr="003D14DD">
              <w:rPr>
                <w:b/>
                <w:sz w:val="20"/>
                <w:szCs w:val="20"/>
              </w:rPr>
              <w:t>Виды контактной</w:t>
            </w:r>
          </w:p>
          <w:p w:rsidR="006C1185" w:rsidRPr="003D14DD" w:rsidRDefault="006C1185" w:rsidP="004D69F2">
            <w:pPr>
              <w:jc w:val="center"/>
              <w:rPr>
                <w:b/>
                <w:sz w:val="20"/>
                <w:szCs w:val="20"/>
              </w:rPr>
            </w:pPr>
            <w:r w:rsidRPr="003D14DD">
              <w:rPr>
                <w:b/>
                <w:sz w:val="20"/>
                <w:szCs w:val="20"/>
              </w:rPr>
              <w:t xml:space="preserve">работы </w:t>
            </w:r>
          </w:p>
        </w:tc>
        <w:tc>
          <w:tcPr>
            <w:tcW w:w="5870" w:type="dxa"/>
            <w:gridSpan w:val="2"/>
          </w:tcPr>
          <w:p w:rsidR="006C1185" w:rsidRPr="003D14DD" w:rsidRDefault="006C1185"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6C1185" w:rsidRPr="003D14DD" w:rsidRDefault="006C1185" w:rsidP="004D69F2">
            <w:pPr>
              <w:jc w:val="center"/>
              <w:rPr>
                <w:b/>
                <w:sz w:val="20"/>
                <w:szCs w:val="20"/>
              </w:rPr>
            </w:pPr>
            <w:r w:rsidRPr="003D14DD">
              <w:rPr>
                <w:b/>
                <w:sz w:val="20"/>
                <w:szCs w:val="20"/>
              </w:rPr>
              <w:t xml:space="preserve">Контактная работа </w:t>
            </w:r>
          </w:p>
          <w:p w:rsidR="006C1185" w:rsidRPr="003D14DD" w:rsidRDefault="006C1185"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6C1185" w:rsidRPr="003D14DD" w:rsidTr="004D69F2">
        <w:trPr>
          <w:trHeight w:val="577"/>
          <w:tblHeader/>
        </w:trPr>
        <w:tc>
          <w:tcPr>
            <w:tcW w:w="0" w:type="auto"/>
            <w:vMerge/>
          </w:tcPr>
          <w:p w:rsidR="006C1185" w:rsidRPr="003D14DD" w:rsidRDefault="006C1185" w:rsidP="004D69F2">
            <w:pPr>
              <w:jc w:val="center"/>
              <w:rPr>
                <w:sz w:val="20"/>
                <w:szCs w:val="20"/>
              </w:rPr>
            </w:pPr>
          </w:p>
        </w:tc>
        <w:tc>
          <w:tcPr>
            <w:tcW w:w="3177" w:type="dxa"/>
          </w:tcPr>
          <w:p w:rsidR="006C1185" w:rsidRPr="003D14DD" w:rsidRDefault="006C118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6C1185" w:rsidRPr="003D14DD" w:rsidRDefault="006C118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6C1185" w:rsidRPr="003D14DD" w:rsidRDefault="006C118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6C1185" w:rsidRPr="003D14DD" w:rsidRDefault="006C1185" w:rsidP="004D69F2">
            <w:pPr>
              <w:jc w:val="center"/>
              <w:rPr>
                <w:sz w:val="20"/>
                <w:szCs w:val="20"/>
              </w:rPr>
            </w:pPr>
          </w:p>
        </w:tc>
      </w:tr>
      <w:tr w:rsidR="006C1185" w:rsidRPr="003D14DD" w:rsidTr="004D69F2">
        <w:trPr>
          <w:trHeight w:val="171"/>
          <w:tblHeader/>
        </w:trPr>
        <w:tc>
          <w:tcPr>
            <w:tcW w:w="0" w:type="auto"/>
          </w:tcPr>
          <w:p w:rsidR="006C1185" w:rsidRPr="003D14DD" w:rsidRDefault="006C1185" w:rsidP="004D69F2">
            <w:pPr>
              <w:jc w:val="center"/>
              <w:rPr>
                <w:sz w:val="20"/>
                <w:szCs w:val="20"/>
              </w:rPr>
            </w:pPr>
            <w:r w:rsidRPr="003D14DD">
              <w:rPr>
                <w:sz w:val="20"/>
                <w:szCs w:val="20"/>
              </w:rPr>
              <w:t>1</w:t>
            </w:r>
          </w:p>
        </w:tc>
        <w:tc>
          <w:tcPr>
            <w:tcW w:w="3177" w:type="dxa"/>
          </w:tcPr>
          <w:p w:rsidR="006C1185" w:rsidRPr="003D14DD" w:rsidRDefault="006C1185" w:rsidP="004D69F2">
            <w:pPr>
              <w:jc w:val="center"/>
              <w:rPr>
                <w:sz w:val="20"/>
                <w:szCs w:val="20"/>
              </w:rPr>
            </w:pPr>
            <w:r w:rsidRPr="003D14DD">
              <w:rPr>
                <w:sz w:val="20"/>
                <w:szCs w:val="20"/>
              </w:rPr>
              <w:t>2</w:t>
            </w:r>
          </w:p>
        </w:tc>
        <w:tc>
          <w:tcPr>
            <w:tcW w:w="2693" w:type="dxa"/>
          </w:tcPr>
          <w:p w:rsidR="006C1185" w:rsidRPr="003D14DD" w:rsidRDefault="006C1185" w:rsidP="004D69F2">
            <w:pPr>
              <w:jc w:val="center"/>
              <w:rPr>
                <w:sz w:val="20"/>
                <w:szCs w:val="20"/>
              </w:rPr>
            </w:pPr>
            <w:r w:rsidRPr="003D14DD">
              <w:rPr>
                <w:sz w:val="20"/>
                <w:szCs w:val="20"/>
              </w:rPr>
              <w:t>3</w:t>
            </w:r>
          </w:p>
        </w:tc>
        <w:tc>
          <w:tcPr>
            <w:tcW w:w="2091" w:type="dxa"/>
          </w:tcPr>
          <w:p w:rsidR="006C1185" w:rsidRPr="003D14DD" w:rsidRDefault="006C1185" w:rsidP="004D69F2">
            <w:pPr>
              <w:jc w:val="center"/>
              <w:rPr>
                <w:sz w:val="20"/>
                <w:szCs w:val="20"/>
              </w:rPr>
            </w:pPr>
            <w:r w:rsidRPr="003D14DD">
              <w:rPr>
                <w:sz w:val="20"/>
                <w:szCs w:val="20"/>
              </w:rPr>
              <w:t>4</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Лекционного типа (лекции)</w:t>
            </w:r>
          </w:p>
        </w:tc>
        <w:tc>
          <w:tcPr>
            <w:tcW w:w="3177" w:type="dxa"/>
            <w:vAlign w:val="center"/>
          </w:tcPr>
          <w:p w:rsidR="006C1185" w:rsidRPr="003D14DD" w:rsidRDefault="006C1185" w:rsidP="004D69F2">
            <w:pPr>
              <w:jc w:val="center"/>
              <w:rPr>
                <w:sz w:val="20"/>
                <w:szCs w:val="20"/>
              </w:rPr>
            </w:pPr>
            <w:r w:rsidRPr="003D14DD">
              <w:rPr>
                <w:sz w:val="20"/>
                <w:szCs w:val="20"/>
              </w:rPr>
              <w:t>2</w:t>
            </w:r>
          </w:p>
        </w:tc>
        <w:tc>
          <w:tcPr>
            <w:tcW w:w="2693" w:type="dxa"/>
            <w:vAlign w:val="center"/>
          </w:tcPr>
          <w:p w:rsidR="006C1185" w:rsidRPr="003D14DD" w:rsidRDefault="006C1185" w:rsidP="004D69F2">
            <w:pPr>
              <w:jc w:val="center"/>
              <w:rPr>
                <w:i/>
                <w:sz w:val="20"/>
                <w:szCs w:val="20"/>
              </w:rPr>
            </w:pPr>
            <w:r w:rsidRPr="003D14DD">
              <w:rPr>
                <w:i/>
                <w:sz w:val="20"/>
                <w:szCs w:val="20"/>
              </w:rPr>
              <w:t>-</w:t>
            </w:r>
          </w:p>
        </w:tc>
        <w:tc>
          <w:tcPr>
            <w:tcW w:w="2091" w:type="dxa"/>
            <w:vAlign w:val="center"/>
          </w:tcPr>
          <w:p w:rsidR="006C1185" w:rsidRPr="003D14DD" w:rsidRDefault="006C1185" w:rsidP="004D69F2">
            <w:pPr>
              <w:jc w:val="center"/>
              <w:rPr>
                <w:b/>
                <w:sz w:val="20"/>
                <w:szCs w:val="20"/>
              </w:rPr>
            </w:pPr>
            <w:r w:rsidRPr="003D14DD">
              <w:rPr>
                <w:b/>
                <w:sz w:val="20"/>
                <w:szCs w:val="20"/>
              </w:rPr>
              <w:t>2</w:t>
            </w:r>
          </w:p>
          <w:p w:rsidR="006C1185" w:rsidRPr="003D14DD" w:rsidRDefault="006C1185" w:rsidP="004D69F2">
            <w:pPr>
              <w:jc w:val="center"/>
              <w:rPr>
                <w:b/>
                <w:sz w:val="20"/>
                <w:szCs w:val="20"/>
              </w:rPr>
            </w:pPr>
          </w:p>
        </w:tc>
      </w:tr>
      <w:tr w:rsidR="006C1185" w:rsidRPr="003D14DD" w:rsidTr="004D69F2">
        <w:trPr>
          <w:trHeight w:val="337"/>
        </w:trPr>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(семинар дискуссия)</w:t>
            </w:r>
          </w:p>
          <w:p w:rsidR="006C1185" w:rsidRPr="003D14DD" w:rsidRDefault="006C1185" w:rsidP="004D69F2">
            <w:pPr>
              <w:rPr>
                <w:b/>
                <w:sz w:val="20"/>
                <w:szCs w:val="20"/>
              </w:rPr>
            </w:pP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b/>
                <w:sz w:val="20"/>
                <w:szCs w:val="20"/>
              </w:rPr>
            </w:pPr>
            <w:r w:rsidRPr="003D14DD">
              <w:rPr>
                <w:b/>
                <w:sz w:val="20"/>
                <w:szCs w:val="20"/>
              </w:rPr>
              <w:t>-</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(практические занятия)</w:t>
            </w: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2</w:t>
            </w:r>
          </w:p>
        </w:tc>
        <w:tc>
          <w:tcPr>
            <w:tcW w:w="2091" w:type="dxa"/>
            <w:vAlign w:val="center"/>
          </w:tcPr>
          <w:p w:rsidR="006C1185" w:rsidRPr="003D14DD" w:rsidRDefault="006C1185" w:rsidP="004D69F2">
            <w:pPr>
              <w:jc w:val="center"/>
              <w:rPr>
                <w:b/>
                <w:sz w:val="20"/>
                <w:szCs w:val="20"/>
              </w:rPr>
            </w:pPr>
            <w:r w:rsidRPr="003D14DD">
              <w:rPr>
                <w:b/>
                <w:sz w:val="20"/>
                <w:szCs w:val="20"/>
              </w:rPr>
              <w:t>2</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(курсовое проектирование (работа))</w:t>
            </w: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sz w:val="20"/>
                <w:szCs w:val="20"/>
              </w:rPr>
            </w:pPr>
            <w:r w:rsidRPr="003D14DD">
              <w:rPr>
                <w:sz w:val="20"/>
                <w:szCs w:val="20"/>
              </w:rPr>
              <w:t>-</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(лабораторные работы)</w:t>
            </w: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sz w:val="20"/>
                <w:szCs w:val="20"/>
              </w:rPr>
            </w:pPr>
            <w:r w:rsidRPr="003D14DD">
              <w:rPr>
                <w:sz w:val="20"/>
                <w:szCs w:val="20"/>
              </w:rPr>
              <w:t>-</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Промежуточная аттестация (зачет с оценкой)</w:t>
            </w:r>
          </w:p>
        </w:tc>
        <w:tc>
          <w:tcPr>
            <w:tcW w:w="3177" w:type="dxa"/>
            <w:vAlign w:val="center"/>
          </w:tcPr>
          <w:p w:rsidR="006C1185" w:rsidRPr="003D14DD" w:rsidRDefault="006C1185" w:rsidP="004D69F2">
            <w:pPr>
              <w:jc w:val="center"/>
              <w:rPr>
                <w:sz w:val="20"/>
                <w:szCs w:val="20"/>
              </w:rPr>
            </w:pPr>
            <w:r w:rsidRPr="003D14DD">
              <w:rPr>
                <w:sz w:val="20"/>
                <w:szCs w:val="20"/>
              </w:rPr>
              <w:t>2,2</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b/>
                <w:sz w:val="20"/>
                <w:szCs w:val="20"/>
              </w:rPr>
            </w:pPr>
            <w:r w:rsidRPr="003D14DD">
              <w:rPr>
                <w:b/>
                <w:sz w:val="20"/>
                <w:szCs w:val="20"/>
              </w:rPr>
              <w:t>2,2</w:t>
            </w:r>
          </w:p>
        </w:tc>
      </w:tr>
      <w:tr w:rsidR="006C1185" w:rsidRPr="003D14DD" w:rsidTr="004D69F2">
        <w:trPr>
          <w:trHeight w:val="160"/>
        </w:trPr>
        <w:tc>
          <w:tcPr>
            <w:tcW w:w="0" w:type="auto"/>
            <w:vAlign w:val="center"/>
          </w:tcPr>
          <w:p w:rsidR="006C1185" w:rsidRPr="003D14DD" w:rsidRDefault="006C1185" w:rsidP="004D69F2">
            <w:pPr>
              <w:jc w:val="center"/>
              <w:rPr>
                <w:sz w:val="20"/>
                <w:szCs w:val="20"/>
              </w:rPr>
            </w:pPr>
            <w:r w:rsidRPr="003D14DD">
              <w:rPr>
                <w:sz w:val="20"/>
                <w:szCs w:val="20"/>
              </w:rPr>
              <w:t xml:space="preserve">Итого </w:t>
            </w:r>
          </w:p>
        </w:tc>
        <w:tc>
          <w:tcPr>
            <w:tcW w:w="3177" w:type="dxa"/>
            <w:vAlign w:val="center"/>
          </w:tcPr>
          <w:p w:rsidR="006C1185" w:rsidRPr="003D14DD" w:rsidRDefault="006C1185" w:rsidP="004D69F2">
            <w:pPr>
              <w:jc w:val="center"/>
              <w:rPr>
                <w:sz w:val="20"/>
                <w:szCs w:val="20"/>
              </w:rPr>
            </w:pPr>
            <w:r w:rsidRPr="003D14DD">
              <w:rPr>
                <w:sz w:val="20"/>
                <w:szCs w:val="20"/>
              </w:rPr>
              <w:t>4,2</w:t>
            </w:r>
          </w:p>
        </w:tc>
        <w:tc>
          <w:tcPr>
            <w:tcW w:w="2693" w:type="dxa"/>
            <w:vAlign w:val="center"/>
          </w:tcPr>
          <w:p w:rsidR="006C1185" w:rsidRPr="003D14DD" w:rsidRDefault="006C1185" w:rsidP="004D69F2">
            <w:pPr>
              <w:jc w:val="center"/>
              <w:rPr>
                <w:sz w:val="20"/>
                <w:szCs w:val="20"/>
              </w:rPr>
            </w:pPr>
            <w:r w:rsidRPr="003D14DD">
              <w:rPr>
                <w:sz w:val="20"/>
                <w:szCs w:val="20"/>
              </w:rPr>
              <w:t>2</w:t>
            </w:r>
          </w:p>
        </w:tc>
        <w:tc>
          <w:tcPr>
            <w:tcW w:w="2091" w:type="dxa"/>
            <w:vAlign w:val="center"/>
          </w:tcPr>
          <w:p w:rsidR="006C1185" w:rsidRPr="003D14DD" w:rsidRDefault="006C1185" w:rsidP="004D69F2">
            <w:pPr>
              <w:jc w:val="center"/>
              <w:rPr>
                <w:b/>
                <w:sz w:val="20"/>
                <w:szCs w:val="20"/>
              </w:rPr>
            </w:pPr>
            <w:r w:rsidRPr="003D14DD">
              <w:rPr>
                <w:b/>
                <w:sz w:val="20"/>
                <w:szCs w:val="20"/>
              </w:rPr>
              <w:t>6,2</w:t>
            </w:r>
          </w:p>
        </w:tc>
      </w:tr>
    </w:tbl>
    <w:p w:rsidR="006C1185" w:rsidRPr="003D14DD" w:rsidRDefault="006C1185" w:rsidP="006C1185">
      <w:pPr>
        <w:ind w:firstLine="680"/>
        <w:rPr>
          <w:b/>
          <w:sz w:val="20"/>
          <w:szCs w:val="20"/>
        </w:rPr>
      </w:pPr>
    </w:p>
    <w:p w:rsidR="006C1185" w:rsidRPr="003D14DD" w:rsidRDefault="006C1185" w:rsidP="006C1185">
      <w:pPr>
        <w:ind w:firstLine="680"/>
        <w:rPr>
          <w:i/>
          <w:sz w:val="20"/>
          <w:szCs w:val="20"/>
        </w:rPr>
      </w:pPr>
      <w:r w:rsidRPr="003D14DD">
        <w:rPr>
          <w:i/>
          <w:sz w:val="20"/>
          <w:szCs w:val="20"/>
        </w:rPr>
        <w:lastRenderedPageBreak/>
        <w:t>Соотношение объема занятий, проведенных путем непосредственного взаимодействия педагогического работника с обучающимися по заочной форме – 68 %</w:t>
      </w:r>
    </w:p>
    <w:p w:rsidR="006C1185" w:rsidRPr="003D14DD" w:rsidRDefault="006C1185" w:rsidP="006C1185">
      <w:pPr>
        <w:ind w:firstLine="680"/>
        <w:rPr>
          <w:i/>
          <w:sz w:val="20"/>
          <w:szCs w:val="20"/>
        </w:rPr>
      </w:pPr>
    </w:p>
    <w:p w:rsidR="006C1185" w:rsidRPr="003D14DD" w:rsidRDefault="006C1185" w:rsidP="006C118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6C1185" w:rsidRPr="003D14DD" w:rsidRDefault="006C1185" w:rsidP="006C118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6C1185" w:rsidRPr="003D14DD" w:rsidRDefault="006C1185" w:rsidP="006C1185">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6C1185" w:rsidRPr="003D14DD" w:rsidRDefault="006C1185" w:rsidP="006C118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6C1185" w:rsidRPr="003D14DD" w:rsidRDefault="006C1185" w:rsidP="006C118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C1185" w:rsidRPr="003D14DD" w:rsidRDefault="006C1185" w:rsidP="006C118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C1185" w:rsidRPr="003D14DD" w:rsidRDefault="006C1185" w:rsidP="006C1185">
      <w:pPr>
        <w:tabs>
          <w:tab w:val="left" w:pos="900"/>
        </w:tabs>
        <w:suppressAutoHyphens/>
        <w:overflowPunct w:val="0"/>
        <w:autoSpaceDE w:val="0"/>
        <w:autoSpaceDN w:val="0"/>
        <w:adjustRightInd w:val="0"/>
        <w:ind w:firstLine="709"/>
        <w:jc w:val="both"/>
        <w:rPr>
          <w:b/>
          <w:sz w:val="20"/>
          <w:szCs w:val="20"/>
        </w:rPr>
      </w:pPr>
    </w:p>
    <w:p w:rsidR="006C1185" w:rsidRPr="003D14DD" w:rsidRDefault="006C1185" w:rsidP="006C118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C1185" w:rsidRPr="003D14DD" w:rsidRDefault="006C1185" w:rsidP="006C118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6C1185" w:rsidRPr="003D14DD" w:rsidRDefault="006C1185" w:rsidP="006C118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6C1185" w:rsidRPr="003D14DD" w:rsidRDefault="006C1185" w:rsidP="006C1185">
      <w:pPr>
        <w:ind w:firstLine="709"/>
        <w:rPr>
          <w:b/>
          <w:sz w:val="20"/>
          <w:szCs w:val="20"/>
        </w:rPr>
      </w:pPr>
    </w:p>
    <w:p w:rsidR="006C1185" w:rsidRPr="003D14DD" w:rsidRDefault="006C1185" w:rsidP="006C118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844DB" w:rsidRPr="000844DB" w:rsidRDefault="000844DB" w:rsidP="000844DB">
      <w:pPr>
        <w:shd w:val="clear" w:color="auto" w:fill="FFFFFF"/>
        <w:ind w:firstLine="709"/>
        <w:jc w:val="both"/>
        <w:rPr>
          <w:rFonts w:eastAsia="Calibri"/>
          <w:sz w:val="20"/>
          <w:szCs w:val="20"/>
        </w:rPr>
      </w:pPr>
      <w:r w:rsidRPr="000844D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844DB">
        <w:rPr>
          <w:rFonts w:eastAsia="Calibri"/>
          <w:sz w:val="20"/>
          <w:szCs w:val="20"/>
        </w:rPr>
        <w:t>тифлоинформационных</w:t>
      </w:r>
      <w:proofErr w:type="spellEnd"/>
      <w:r w:rsidRPr="000844DB">
        <w:rPr>
          <w:rFonts w:eastAsia="Calibri"/>
          <w:sz w:val="20"/>
          <w:szCs w:val="20"/>
        </w:rPr>
        <w:t xml:space="preserve"> устройств.</w:t>
      </w:r>
    </w:p>
    <w:p w:rsidR="000844DB" w:rsidRPr="000844DB" w:rsidRDefault="000844DB" w:rsidP="000844DB">
      <w:pPr>
        <w:shd w:val="clear" w:color="auto" w:fill="FFFFFF"/>
        <w:tabs>
          <w:tab w:val="left" w:pos="993"/>
        </w:tabs>
        <w:ind w:firstLine="709"/>
        <w:jc w:val="both"/>
        <w:rPr>
          <w:rFonts w:eastAsia="Calibri"/>
          <w:sz w:val="20"/>
          <w:szCs w:val="20"/>
        </w:rPr>
      </w:pPr>
      <w:r w:rsidRPr="000844D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844DB" w:rsidRPr="000844DB" w:rsidRDefault="000844DB" w:rsidP="000844DB">
      <w:pPr>
        <w:ind w:firstLine="709"/>
        <w:jc w:val="both"/>
        <w:rPr>
          <w:rFonts w:eastAsia="Calibri"/>
          <w:sz w:val="20"/>
          <w:szCs w:val="20"/>
        </w:rPr>
      </w:pPr>
      <w:r w:rsidRPr="000844D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844DB" w:rsidRPr="000844DB" w:rsidRDefault="000844DB" w:rsidP="000844DB">
      <w:pPr>
        <w:ind w:firstLine="709"/>
        <w:jc w:val="both"/>
        <w:rPr>
          <w:rFonts w:eastAsia="Calibri"/>
          <w:sz w:val="20"/>
          <w:szCs w:val="20"/>
        </w:rPr>
      </w:pPr>
      <w:r w:rsidRPr="000844D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844DB" w:rsidRPr="000844DB" w:rsidRDefault="000844DB" w:rsidP="000844DB">
      <w:pPr>
        <w:ind w:firstLine="709"/>
        <w:jc w:val="both"/>
        <w:rPr>
          <w:rFonts w:eastAsia="Calibri"/>
          <w:sz w:val="20"/>
          <w:szCs w:val="20"/>
        </w:rPr>
      </w:pPr>
      <w:r w:rsidRPr="000844D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844DB" w:rsidRPr="000844DB" w:rsidRDefault="000844DB" w:rsidP="000844DB">
      <w:pPr>
        <w:shd w:val="clear" w:color="auto" w:fill="FFFFFF"/>
        <w:tabs>
          <w:tab w:val="left" w:pos="888"/>
        </w:tabs>
        <w:ind w:firstLine="709"/>
        <w:jc w:val="both"/>
        <w:rPr>
          <w:rFonts w:eastAsia="Calibri"/>
          <w:sz w:val="20"/>
          <w:szCs w:val="20"/>
        </w:rPr>
      </w:pPr>
      <w:r w:rsidRPr="000844DB">
        <w:rPr>
          <w:rFonts w:eastAsia="Calibri"/>
          <w:sz w:val="20"/>
          <w:szCs w:val="20"/>
        </w:rPr>
        <w:t>-</w:t>
      </w:r>
      <w:r w:rsidRPr="000844D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844DB" w:rsidRPr="000844DB" w:rsidRDefault="000844DB" w:rsidP="000844DB">
      <w:pPr>
        <w:ind w:firstLine="709"/>
        <w:jc w:val="both"/>
        <w:rPr>
          <w:rFonts w:eastAsia="Calibri"/>
          <w:sz w:val="20"/>
          <w:szCs w:val="20"/>
        </w:rPr>
      </w:pPr>
      <w:r w:rsidRPr="000844DB">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844DB" w:rsidRPr="000844DB" w:rsidRDefault="000844DB" w:rsidP="000844DB">
      <w:pPr>
        <w:ind w:firstLine="709"/>
        <w:jc w:val="both"/>
        <w:rPr>
          <w:rFonts w:eastAsia="Calibri"/>
          <w:sz w:val="20"/>
          <w:szCs w:val="20"/>
        </w:rPr>
      </w:pPr>
      <w:r w:rsidRPr="000844D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844DB" w:rsidRPr="000844DB" w:rsidRDefault="000844DB" w:rsidP="000844DB">
      <w:pPr>
        <w:ind w:firstLine="709"/>
        <w:jc w:val="both"/>
        <w:rPr>
          <w:rFonts w:eastAsia="Calibri"/>
          <w:sz w:val="20"/>
          <w:szCs w:val="20"/>
        </w:rPr>
      </w:pPr>
      <w:r w:rsidRPr="000844D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844DB" w:rsidRPr="000844DB" w:rsidRDefault="000844DB" w:rsidP="000844DB">
      <w:pPr>
        <w:ind w:firstLine="709"/>
        <w:jc w:val="both"/>
        <w:rPr>
          <w:rFonts w:eastAsia="Calibri"/>
          <w:sz w:val="20"/>
          <w:szCs w:val="20"/>
        </w:rPr>
      </w:pPr>
      <w:r w:rsidRPr="000844D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844DB" w:rsidRPr="000844DB" w:rsidRDefault="000844DB" w:rsidP="000844DB">
      <w:pPr>
        <w:ind w:firstLine="709"/>
        <w:jc w:val="both"/>
        <w:rPr>
          <w:rFonts w:eastAsia="Calibri"/>
          <w:sz w:val="20"/>
          <w:szCs w:val="20"/>
        </w:rPr>
      </w:pPr>
      <w:r w:rsidRPr="000844DB">
        <w:rPr>
          <w:rFonts w:eastAsia="Calibri"/>
          <w:sz w:val="20"/>
          <w:szCs w:val="20"/>
        </w:rPr>
        <w:t>- продолжительность сдачи экзамена, проводимого в письменной форме, - не более чем на 90 минут;</w:t>
      </w:r>
    </w:p>
    <w:p w:rsidR="000844DB" w:rsidRPr="000844DB" w:rsidRDefault="000844DB" w:rsidP="000844DB">
      <w:pPr>
        <w:ind w:firstLine="709"/>
        <w:jc w:val="both"/>
        <w:rPr>
          <w:rFonts w:eastAsia="Calibri"/>
          <w:sz w:val="20"/>
          <w:szCs w:val="20"/>
        </w:rPr>
      </w:pPr>
      <w:r w:rsidRPr="000844D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844DB" w:rsidRPr="000844DB" w:rsidRDefault="000844DB" w:rsidP="000844DB">
      <w:pPr>
        <w:ind w:firstLine="709"/>
        <w:jc w:val="both"/>
        <w:rPr>
          <w:rFonts w:eastAsia="Calibri"/>
          <w:sz w:val="20"/>
          <w:szCs w:val="20"/>
        </w:rPr>
      </w:pPr>
      <w:r w:rsidRPr="000844D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844DB" w:rsidRPr="000844DB" w:rsidRDefault="000844DB" w:rsidP="000844DB">
      <w:pPr>
        <w:ind w:firstLine="709"/>
        <w:jc w:val="both"/>
        <w:rPr>
          <w:rFonts w:eastAsia="Calibri"/>
          <w:sz w:val="20"/>
          <w:szCs w:val="20"/>
        </w:rPr>
      </w:pPr>
      <w:r w:rsidRPr="000844DB">
        <w:rPr>
          <w:rFonts w:eastAsia="Calibri"/>
          <w:sz w:val="20"/>
          <w:szCs w:val="20"/>
        </w:rPr>
        <w:t>а) для слепых:</w:t>
      </w:r>
    </w:p>
    <w:p w:rsidR="000844DB" w:rsidRPr="000844DB" w:rsidRDefault="000844DB" w:rsidP="000844DB">
      <w:pPr>
        <w:shd w:val="clear" w:color="auto" w:fill="FFFFFF"/>
        <w:tabs>
          <w:tab w:val="left" w:pos="955"/>
        </w:tabs>
        <w:ind w:firstLine="709"/>
        <w:jc w:val="both"/>
        <w:rPr>
          <w:rFonts w:eastAsia="Calibri"/>
          <w:sz w:val="20"/>
          <w:szCs w:val="20"/>
        </w:rPr>
      </w:pPr>
      <w:r w:rsidRPr="000844DB">
        <w:rPr>
          <w:rFonts w:eastAsia="Calibri"/>
          <w:sz w:val="20"/>
          <w:szCs w:val="20"/>
        </w:rPr>
        <w:t>-</w:t>
      </w:r>
      <w:r w:rsidRPr="000844D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844DB">
        <w:rPr>
          <w:rFonts w:eastAsia="Calibri"/>
          <w:sz w:val="20"/>
          <w:szCs w:val="20"/>
        </w:rPr>
        <w:t>надиктовываются</w:t>
      </w:r>
      <w:proofErr w:type="spellEnd"/>
      <w:r w:rsidRPr="000844DB">
        <w:rPr>
          <w:rFonts w:eastAsia="Calibri"/>
          <w:sz w:val="20"/>
          <w:szCs w:val="20"/>
        </w:rPr>
        <w:t xml:space="preserve"> ассистенту;</w:t>
      </w:r>
    </w:p>
    <w:p w:rsidR="000844DB" w:rsidRPr="000844DB" w:rsidRDefault="000844DB" w:rsidP="000844DB">
      <w:pPr>
        <w:ind w:firstLine="709"/>
        <w:jc w:val="both"/>
        <w:rPr>
          <w:rFonts w:eastAsia="Calibri"/>
          <w:sz w:val="20"/>
          <w:szCs w:val="20"/>
        </w:rPr>
      </w:pPr>
      <w:r w:rsidRPr="000844DB">
        <w:rPr>
          <w:rFonts w:eastAsia="Calibri"/>
          <w:sz w:val="20"/>
          <w:szCs w:val="20"/>
        </w:rPr>
        <w:t>б) для слабовидящих:</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844DB">
        <w:rPr>
          <w:rFonts w:eastAsia="Calibri"/>
          <w:sz w:val="20"/>
          <w:szCs w:val="20"/>
        </w:rPr>
        <w:t>Jaws</w:t>
      </w:r>
      <w:proofErr w:type="spellEnd"/>
      <w:r w:rsidRPr="000844DB">
        <w:rPr>
          <w:rFonts w:eastAsia="Calibri"/>
          <w:sz w:val="20"/>
          <w:szCs w:val="20"/>
        </w:rPr>
        <w:t>;</w:t>
      </w:r>
    </w:p>
    <w:p w:rsidR="000844DB" w:rsidRPr="000844DB" w:rsidRDefault="000844DB" w:rsidP="000844DB">
      <w:pPr>
        <w:ind w:firstLine="709"/>
        <w:jc w:val="both"/>
        <w:rPr>
          <w:rFonts w:eastAsia="Calibri"/>
          <w:sz w:val="20"/>
          <w:szCs w:val="20"/>
        </w:rPr>
      </w:pPr>
      <w:r w:rsidRPr="000844DB">
        <w:rPr>
          <w:rFonts w:eastAsia="Calibri"/>
          <w:sz w:val="20"/>
          <w:szCs w:val="20"/>
        </w:rPr>
        <w:t>- обеспечивается индивидуальное равномерное освещение не менее 300 люкс;</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при необходимости обучающимся предоставляется увеличивающее </w:t>
      </w:r>
      <w:proofErr w:type="spellStart"/>
      <w:r w:rsidRPr="000844DB">
        <w:rPr>
          <w:rFonts w:eastAsia="Calibri"/>
          <w:sz w:val="20"/>
          <w:szCs w:val="20"/>
        </w:rPr>
        <w:t>устройство,допускается</w:t>
      </w:r>
      <w:proofErr w:type="spellEnd"/>
      <w:r w:rsidRPr="000844DB">
        <w:rPr>
          <w:rFonts w:eastAsia="Calibri"/>
          <w:sz w:val="20"/>
          <w:szCs w:val="20"/>
        </w:rPr>
        <w:t xml:space="preserve"> использование увеличивающих устройств, имеющихся у обучающихся;</w:t>
      </w:r>
    </w:p>
    <w:p w:rsidR="000844DB" w:rsidRPr="000844DB" w:rsidRDefault="000844DB" w:rsidP="000844DB">
      <w:pPr>
        <w:ind w:firstLine="709"/>
        <w:jc w:val="both"/>
        <w:rPr>
          <w:rFonts w:eastAsia="Calibri"/>
          <w:sz w:val="20"/>
          <w:szCs w:val="20"/>
        </w:rPr>
      </w:pPr>
      <w:r w:rsidRPr="000844DB">
        <w:rPr>
          <w:rFonts w:eastAsia="Calibri"/>
          <w:sz w:val="20"/>
          <w:szCs w:val="20"/>
        </w:rPr>
        <w:t>в) для глухих и слабослышащих, с тяжелыми нарушениями речи:</w:t>
      </w:r>
    </w:p>
    <w:p w:rsidR="000844DB" w:rsidRPr="000844DB" w:rsidRDefault="000844DB" w:rsidP="000844DB">
      <w:pPr>
        <w:ind w:firstLine="709"/>
        <w:jc w:val="both"/>
        <w:rPr>
          <w:rFonts w:eastAsia="Calibri"/>
          <w:sz w:val="20"/>
          <w:szCs w:val="20"/>
        </w:rPr>
      </w:pPr>
      <w:r w:rsidRPr="000844DB">
        <w:rPr>
          <w:rFonts w:eastAsia="Calibri"/>
          <w:sz w:val="20"/>
          <w:szCs w:val="20"/>
        </w:rPr>
        <w:t>- имеется в наличии информационная система "Исток" для слабослышащих коллективного пользования;</w:t>
      </w:r>
    </w:p>
    <w:p w:rsidR="000844DB" w:rsidRPr="000844DB" w:rsidRDefault="000844DB" w:rsidP="000844DB">
      <w:pPr>
        <w:ind w:firstLine="709"/>
        <w:jc w:val="both"/>
        <w:rPr>
          <w:rFonts w:eastAsia="Calibri"/>
          <w:sz w:val="20"/>
          <w:szCs w:val="20"/>
        </w:rPr>
      </w:pPr>
      <w:r w:rsidRPr="000844DB">
        <w:rPr>
          <w:rFonts w:eastAsia="Calibri"/>
          <w:sz w:val="20"/>
          <w:szCs w:val="20"/>
        </w:rPr>
        <w:t>- по их желанию испытания проводятся в электронной или письменной форме;</w:t>
      </w:r>
    </w:p>
    <w:p w:rsidR="000844DB" w:rsidRPr="000844DB" w:rsidRDefault="000844DB" w:rsidP="000844DB">
      <w:pPr>
        <w:ind w:firstLine="709"/>
        <w:jc w:val="both"/>
        <w:rPr>
          <w:rFonts w:eastAsia="Calibri"/>
          <w:sz w:val="20"/>
          <w:szCs w:val="20"/>
        </w:rPr>
      </w:pPr>
      <w:r w:rsidRPr="000844DB">
        <w:rPr>
          <w:rFonts w:eastAsia="Calibri"/>
          <w:sz w:val="20"/>
          <w:szCs w:val="20"/>
        </w:rPr>
        <w:t>г) для лиц с нарушениями опорно-двигательного аппарата:</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тестовые и </w:t>
      </w:r>
      <w:proofErr w:type="spellStart"/>
      <w:r w:rsidRPr="000844DB">
        <w:rPr>
          <w:rFonts w:eastAsia="Calibri"/>
          <w:sz w:val="20"/>
          <w:szCs w:val="20"/>
        </w:rPr>
        <w:t>тренинговые</w:t>
      </w:r>
      <w:proofErr w:type="spellEnd"/>
      <w:r w:rsidRPr="000844D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844DB" w:rsidRPr="000844DB" w:rsidRDefault="000844DB" w:rsidP="000844DB">
      <w:pPr>
        <w:ind w:firstLine="709"/>
        <w:jc w:val="both"/>
        <w:rPr>
          <w:rFonts w:eastAsia="Calibri"/>
          <w:sz w:val="20"/>
          <w:szCs w:val="20"/>
        </w:rPr>
      </w:pPr>
      <w:r w:rsidRPr="000844D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844DB" w:rsidRPr="000844DB" w:rsidRDefault="000844DB" w:rsidP="000844DB">
      <w:pPr>
        <w:ind w:firstLine="709"/>
        <w:jc w:val="both"/>
        <w:rPr>
          <w:rFonts w:eastAsia="Calibri"/>
          <w:sz w:val="20"/>
          <w:szCs w:val="20"/>
        </w:rPr>
      </w:pPr>
      <w:r w:rsidRPr="000844DB">
        <w:rPr>
          <w:rFonts w:eastAsia="Calibri"/>
          <w:sz w:val="20"/>
          <w:szCs w:val="20"/>
        </w:rPr>
        <w:t>- по их желанию испытания проводятся в устной форме.</w:t>
      </w:r>
    </w:p>
    <w:p w:rsidR="000844DB" w:rsidRPr="000844DB" w:rsidRDefault="000844DB" w:rsidP="000844DB">
      <w:pPr>
        <w:ind w:firstLine="709"/>
        <w:jc w:val="both"/>
        <w:rPr>
          <w:rFonts w:eastAsia="Calibri"/>
          <w:sz w:val="20"/>
          <w:szCs w:val="20"/>
        </w:rPr>
      </w:pPr>
      <w:r w:rsidRPr="000844D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844DB" w:rsidRDefault="000844DB" w:rsidP="006C1185">
      <w:pPr>
        <w:ind w:firstLine="709"/>
        <w:rPr>
          <w:b/>
          <w:sz w:val="20"/>
          <w:szCs w:val="20"/>
        </w:rPr>
      </w:pPr>
    </w:p>
    <w:p w:rsidR="006C1185" w:rsidRPr="003D14DD" w:rsidRDefault="006C1185" w:rsidP="006C118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6C1185" w:rsidRPr="003D14DD" w:rsidRDefault="006C1185" w:rsidP="006C118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C1185" w:rsidRPr="003D14DD" w:rsidRDefault="006C1185" w:rsidP="006C118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6C1185" w:rsidRPr="003D14DD" w:rsidRDefault="006C1185" w:rsidP="006C118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6C1185" w:rsidRPr="003D14DD" w:rsidRDefault="006C1185" w:rsidP="006C118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6C1185" w:rsidRPr="003D14DD" w:rsidRDefault="006C1185" w:rsidP="006C118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6C1185" w:rsidRPr="003D14DD" w:rsidRDefault="006C1185" w:rsidP="006C118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C1185" w:rsidRPr="003D14DD" w:rsidRDefault="006C1185" w:rsidP="006C118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C1185" w:rsidRPr="003D14DD" w:rsidRDefault="006C1185" w:rsidP="006C118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6C1185" w:rsidRPr="003D14DD" w:rsidRDefault="006C1185" w:rsidP="006C1185">
      <w:pPr>
        <w:shd w:val="clear" w:color="auto" w:fill="FFFFFF"/>
        <w:ind w:firstLine="709"/>
        <w:jc w:val="both"/>
        <w:rPr>
          <w:sz w:val="20"/>
          <w:szCs w:val="20"/>
        </w:rPr>
      </w:pPr>
      <w:r w:rsidRPr="003D14DD">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w:t>
      </w:r>
      <w:r w:rsidRPr="003D14DD">
        <w:rPr>
          <w:sz w:val="20"/>
          <w:szCs w:val="20"/>
        </w:rPr>
        <w:lastRenderedPageBreak/>
        <w:t>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C1185" w:rsidRPr="003D14DD" w:rsidRDefault="006C1185" w:rsidP="006C1185">
      <w:pPr>
        <w:shd w:val="clear" w:color="auto" w:fill="FFFFFF"/>
        <w:ind w:firstLine="709"/>
        <w:jc w:val="both"/>
        <w:rPr>
          <w:sz w:val="20"/>
          <w:szCs w:val="20"/>
        </w:rPr>
      </w:pPr>
      <w:r w:rsidRPr="003D14DD">
        <w:rPr>
          <w:sz w:val="20"/>
          <w:szCs w:val="20"/>
        </w:rPr>
        <w:t>Самостоятельная работа должна:</w:t>
      </w:r>
    </w:p>
    <w:p w:rsidR="006C1185" w:rsidRPr="003D14DD" w:rsidRDefault="006C1185" w:rsidP="006C1185">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6C1185" w:rsidRPr="003D14DD" w:rsidRDefault="006C1185" w:rsidP="006C118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6C1185" w:rsidRPr="003D14DD" w:rsidRDefault="006C1185" w:rsidP="006C118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6C1185" w:rsidRPr="003D14DD" w:rsidRDefault="006C1185" w:rsidP="006C118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6C1185" w:rsidRPr="003D14DD" w:rsidRDefault="006C1185" w:rsidP="006C118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C1185" w:rsidRPr="003D14DD" w:rsidRDefault="006C1185" w:rsidP="006C1185">
      <w:pPr>
        <w:shd w:val="clear" w:color="auto" w:fill="FFFFFF"/>
        <w:tabs>
          <w:tab w:val="left" w:pos="984"/>
          <w:tab w:val="left" w:pos="5770"/>
        </w:tabs>
        <w:ind w:firstLine="709"/>
        <w:jc w:val="both"/>
        <w:rPr>
          <w:sz w:val="20"/>
          <w:szCs w:val="20"/>
        </w:rPr>
      </w:pPr>
    </w:p>
    <w:p w:rsidR="006C1185" w:rsidRPr="003D14DD" w:rsidRDefault="00B0246C" w:rsidP="006C1185">
      <w:pPr>
        <w:tabs>
          <w:tab w:val="left" w:pos="900"/>
        </w:tabs>
        <w:ind w:firstLine="709"/>
        <w:rPr>
          <w:b/>
          <w:sz w:val="20"/>
          <w:szCs w:val="20"/>
        </w:rPr>
      </w:pPr>
      <w:r>
        <w:rPr>
          <w:b/>
          <w:bCs/>
          <w:sz w:val="20"/>
          <w:szCs w:val="20"/>
        </w:rPr>
        <w:t>7</w:t>
      </w:r>
      <w:r w:rsidR="006C1185" w:rsidRPr="003D14DD">
        <w:rPr>
          <w:b/>
          <w:sz w:val="20"/>
          <w:szCs w:val="20"/>
        </w:rPr>
        <w:t>. Учебно-методическое и информационное обеспечение дисциплины</w:t>
      </w:r>
    </w:p>
    <w:p w:rsidR="006C1185" w:rsidRPr="003D14DD" w:rsidRDefault="00B0246C" w:rsidP="006C1185">
      <w:pPr>
        <w:ind w:firstLine="709"/>
        <w:rPr>
          <w:b/>
          <w:sz w:val="20"/>
          <w:szCs w:val="20"/>
        </w:rPr>
      </w:pPr>
      <w:r>
        <w:rPr>
          <w:b/>
          <w:sz w:val="20"/>
          <w:szCs w:val="20"/>
        </w:rPr>
        <w:t>7</w:t>
      </w:r>
      <w:r w:rsidR="006C1185" w:rsidRPr="003D14DD">
        <w:rPr>
          <w:b/>
          <w:sz w:val="20"/>
          <w:szCs w:val="20"/>
        </w:rPr>
        <w:t xml:space="preserve">.1 Рекомендуемая литература </w:t>
      </w:r>
    </w:p>
    <w:p w:rsidR="006C1185" w:rsidRPr="003D14DD" w:rsidRDefault="006C1185" w:rsidP="006C1185">
      <w:pPr>
        <w:tabs>
          <w:tab w:val="left" w:pos="900"/>
          <w:tab w:val="left" w:pos="1080"/>
        </w:tabs>
        <w:ind w:firstLine="709"/>
        <w:rPr>
          <w:b/>
          <w:sz w:val="20"/>
          <w:szCs w:val="20"/>
        </w:rPr>
      </w:pPr>
    </w:p>
    <w:p w:rsidR="006C1185" w:rsidRPr="003D14DD" w:rsidRDefault="006C1185" w:rsidP="006C1185">
      <w:pPr>
        <w:tabs>
          <w:tab w:val="left" w:pos="1080"/>
        </w:tabs>
        <w:suppressAutoHyphens/>
        <w:ind w:firstLine="709"/>
        <w:jc w:val="both"/>
        <w:rPr>
          <w:b/>
          <w:sz w:val="20"/>
          <w:szCs w:val="20"/>
        </w:rPr>
      </w:pPr>
      <w:r w:rsidRPr="003D14DD">
        <w:rPr>
          <w:b/>
          <w:sz w:val="20"/>
          <w:szCs w:val="20"/>
        </w:rPr>
        <w:t>Основная  учебная и научная литература</w:t>
      </w:r>
    </w:p>
    <w:p w:rsidR="0045341E" w:rsidRPr="0045341E" w:rsidRDefault="0045341E" w:rsidP="0045341E">
      <w:pPr>
        <w:pStyle w:val="afffc"/>
        <w:numPr>
          <w:ilvl w:val="0"/>
          <w:numId w:val="37"/>
        </w:numPr>
        <w:rPr>
          <w:color w:val="000000"/>
          <w:sz w:val="20"/>
          <w:szCs w:val="20"/>
        </w:rPr>
      </w:pPr>
      <w:r w:rsidRPr="0045341E">
        <w:rPr>
          <w:color w:val="000000"/>
          <w:sz w:val="20"/>
          <w:szCs w:val="20"/>
        </w:rPr>
        <w:t>Широкова М.Е. Интернет как особая социальная, психологическая и культурная среда [Электронный ресурс]: рабочий учебник / Широкова М.Е. - 2022. - http://library.roweb.online</w:t>
      </w:r>
    </w:p>
    <w:p w:rsidR="0045341E" w:rsidRPr="0045341E" w:rsidRDefault="0045341E" w:rsidP="0045341E">
      <w:pPr>
        <w:pStyle w:val="afffc"/>
        <w:numPr>
          <w:ilvl w:val="0"/>
          <w:numId w:val="37"/>
        </w:numPr>
        <w:rPr>
          <w:color w:val="000000"/>
          <w:sz w:val="20"/>
          <w:szCs w:val="20"/>
        </w:rPr>
      </w:pPr>
      <w:proofErr w:type="spellStart"/>
      <w:r w:rsidRPr="0045341E">
        <w:rPr>
          <w:color w:val="000000"/>
          <w:sz w:val="20"/>
          <w:szCs w:val="20"/>
        </w:rPr>
        <w:t>Дзялошинский</w:t>
      </w:r>
      <w:proofErr w:type="spellEnd"/>
      <w:r w:rsidRPr="0045341E">
        <w:rPr>
          <w:color w:val="000000"/>
          <w:sz w:val="20"/>
          <w:szCs w:val="20"/>
        </w:rPr>
        <w:t xml:space="preserve">, И. М. Социальные институты и социальная коммуникация. Введение в теорию коммуникационных матриц : учебное пособие / И. М. </w:t>
      </w:r>
      <w:proofErr w:type="spellStart"/>
      <w:r w:rsidRPr="0045341E">
        <w:rPr>
          <w:color w:val="000000"/>
          <w:sz w:val="20"/>
          <w:szCs w:val="20"/>
        </w:rPr>
        <w:t>Дзялошинский</w:t>
      </w:r>
      <w:proofErr w:type="spellEnd"/>
      <w:r w:rsidRPr="0045341E">
        <w:rPr>
          <w:color w:val="000000"/>
          <w:sz w:val="20"/>
          <w:szCs w:val="20"/>
        </w:rPr>
        <w:t xml:space="preserve">. — Саратов : Ай Пи Ар Медиа, 2020. — 905 c. — ISBN 978-5-4497-0419-1. — Текст : электронный // Электронно-библиотечная система IPR BOOKS : [сайт]. — URL: http://www.iprbookshop.ru/90574.html </w:t>
      </w:r>
    </w:p>
    <w:p w:rsidR="0045341E" w:rsidRPr="0045341E" w:rsidRDefault="0045341E" w:rsidP="0045341E">
      <w:pPr>
        <w:pStyle w:val="afffc"/>
        <w:numPr>
          <w:ilvl w:val="0"/>
          <w:numId w:val="37"/>
        </w:numPr>
        <w:rPr>
          <w:sz w:val="20"/>
          <w:szCs w:val="20"/>
        </w:rPr>
      </w:pPr>
      <w:r w:rsidRPr="0045341E">
        <w:rPr>
          <w:sz w:val="20"/>
          <w:szCs w:val="20"/>
        </w:rPr>
        <w:t>Баева, Л. В. Социокультурные и философские проблемы развития информационного общества : учебное пособие / Л. В. Баева. — Москва : Ай Пи Ар Медиа, 2022. — 136 c. — ISBN 978-5-4497-1440-4. — Текст : электронный // Цифровой образовательный ресурс IPR SMART : [сайт]. — URL: https://www.iprbookshop.ru/116369.html</w:t>
      </w:r>
    </w:p>
    <w:p w:rsidR="006C1185" w:rsidRPr="003D14DD" w:rsidRDefault="006C1185" w:rsidP="006C1185">
      <w:pPr>
        <w:tabs>
          <w:tab w:val="left" w:pos="1080"/>
          <w:tab w:val="left" w:pos="2700"/>
        </w:tabs>
        <w:suppressAutoHyphens/>
        <w:ind w:firstLine="709"/>
        <w:jc w:val="both"/>
        <w:rPr>
          <w:b/>
          <w:sz w:val="20"/>
          <w:szCs w:val="20"/>
        </w:rPr>
      </w:pPr>
    </w:p>
    <w:p w:rsidR="006C1185" w:rsidRPr="003D14DD" w:rsidRDefault="006C1185" w:rsidP="006C1185">
      <w:pPr>
        <w:tabs>
          <w:tab w:val="left" w:pos="1080"/>
          <w:tab w:val="left" w:pos="2700"/>
        </w:tabs>
        <w:suppressAutoHyphens/>
        <w:ind w:firstLine="709"/>
        <w:jc w:val="both"/>
        <w:rPr>
          <w:b/>
          <w:sz w:val="20"/>
          <w:szCs w:val="20"/>
        </w:rPr>
      </w:pPr>
      <w:r w:rsidRPr="003D14DD">
        <w:rPr>
          <w:b/>
          <w:sz w:val="20"/>
          <w:szCs w:val="20"/>
        </w:rPr>
        <w:t>Дополнительная литература</w:t>
      </w:r>
    </w:p>
    <w:p w:rsidR="0045341E" w:rsidRPr="0045341E" w:rsidRDefault="0045341E" w:rsidP="0045341E">
      <w:pPr>
        <w:pStyle w:val="afffc"/>
        <w:numPr>
          <w:ilvl w:val="0"/>
          <w:numId w:val="38"/>
        </w:numPr>
        <w:rPr>
          <w:color w:val="000000"/>
          <w:sz w:val="20"/>
          <w:szCs w:val="20"/>
        </w:rPr>
      </w:pPr>
      <w:r w:rsidRPr="0045341E">
        <w:rPr>
          <w:color w:val="000000"/>
          <w:sz w:val="20"/>
          <w:szCs w:val="20"/>
        </w:rPr>
        <w:t xml:space="preserve">Лазаревич А.А. Становление информационного общества [Электронный ресурс] : </w:t>
      </w:r>
      <w:proofErr w:type="spellStart"/>
      <w:r w:rsidRPr="0045341E">
        <w:rPr>
          <w:color w:val="000000"/>
          <w:sz w:val="20"/>
          <w:szCs w:val="20"/>
        </w:rPr>
        <w:t>коммуникационно</w:t>
      </w:r>
      <w:proofErr w:type="spellEnd"/>
      <w:r w:rsidRPr="0045341E">
        <w:rPr>
          <w:color w:val="000000"/>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45341E" w:rsidRPr="0045341E" w:rsidRDefault="0045341E" w:rsidP="0045341E">
      <w:pPr>
        <w:pStyle w:val="afffc"/>
        <w:numPr>
          <w:ilvl w:val="0"/>
          <w:numId w:val="38"/>
        </w:numPr>
        <w:rPr>
          <w:color w:val="000000"/>
          <w:sz w:val="20"/>
          <w:szCs w:val="20"/>
        </w:rPr>
      </w:pPr>
      <w:r w:rsidRPr="0045341E">
        <w:rPr>
          <w:color w:val="000000"/>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45341E">
        <w:rPr>
          <w:color w:val="000000"/>
          <w:sz w:val="20"/>
          <w:szCs w:val="20"/>
        </w:rPr>
        <w:t>Плоткина</w:t>
      </w:r>
      <w:proofErr w:type="spellEnd"/>
      <w:r w:rsidRPr="0045341E">
        <w:rPr>
          <w:color w:val="000000"/>
          <w:sz w:val="20"/>
          <w:szCs w:val="20"/>
        </w:rPr>
        <w:t xml:space="preserve">, А. С. </w:t>
      </w:r>
      <w:proofErr w:type="spellStart"/>
      <w:r w:rsidRPr="0045341E">
        <w:rPr>
          <w:color w:val="000000"/>
          <w:sz w:val="20"/>
          <w:szCs w:val="20"/>
        </w:rPr>
        <w:t>Щурова</w:t>
      </w:r>
      <w:proofErr w:type="spellEnd"/>
      <w:r w:rsidRPr="0045341E">
        <w:rPr>
          <w:color w:val="000000"/>
          <w:sz w:val="20"/>
          <w:szCs w:val="20"/>
        </w:rPr>
        <w:t>. — Электрон. текстовые данные. — СПб. : Юридический центр Пресс, 2018. — 208 c. — 978-5-94201-769-9. — Режим доступа: http://www.iprbookshop.ru/86439.html</w:t>
      </w:r>
    </w:p>
    <w:p w:rsidR="006C1185" w:rsidRDefault="006C1185" w:rsidP="006C1185">
      <w:pPr>
        <w:tabs>
          <w:tab w:val="left" w:pos="1080"/>
        </w:tabs>
        <w:ind w:firstLine="709"/>
        <w:rPr>
          <w:b/>
          <w:sz w:val="20"/>
          <w:szCs w:val="20"/>
        </w:rPr>
      </w:pPr>
    </w:p>
    <w:p w:rsidR="006C1185" w:rsidRPr="003D14DD" w:rsidRDefault="00B0246C" w:rsidP="006C1185">
      <w:pPr>
        <w:tabs>
          <w:tab w:val="left" w:pos="1080"/>
        </w:tabs>
        <w:suppressAutoHyphens/>
        <w:ind w:firstLine="709"/>
        <w:jc w:val="both"/>
        <w:rPr>
          <w:b/>
          <w:sz w:val="20"/>
          <w:szCs w:val="20"/>
        </w:rPr>
      </w:pPr>
      <w:r>
        <w:rPr>
          <w:b/>
          <w:sz w:val="20"/>
          <w:szCs w:val="20"/>
        </w:rPr>
        <w:t>7</w:t>
      </w:r>
      <w:r w:rsidR="006C1185" w:rsidRPr="003D14DD">
        <w:rPr>
          <w:b/>
          <w:sz w:val="20"/>
          <w:szCs w:val="20"/>
        </w:rPr>
        <w:t xml:space="preserve">.2 Ресурсы информационно-телекоммуникационной сети «Интернет» </w:t>
      </w:r>
    </w:p>
    <w:p w:rsidR="006C1185" w:rsidRPr="003D14DD" w:rsidRDefault="006C1185" w:rsidP="006C1185">
      <w:pPr>
        <w:tabs>
          <w:tab w:val="left" w:pos="1080"/>
        </w:tabs>
        <w:suppressAutoHyphens/>
        <w:ind w:firstLine="709"/>
        <w:jc w:val="both"/>
        <w:rPr>
          <w:sz w:val="20"/>
          <w:szCs w:val="20"/>
        </w:rPr>
      </w:pPr>
      <w:r w:rsidRPr="003D14DD">
        <w:rPr>
          <w:sz w:val="20"/>
          <w:szCs w:val="20"/>
        </w:rPr>
        <w:t xml:space="preserve">- </w:t>
      </w:r>
      <w:hyperlink r:id="rId8" w:history="1">
        <w:r w:rsidRPr="003D14DD">
          <w:rPr>
            <w:rStyle w:val="ac"/>
            <w:bCs/>
            <w:iCs/>
            <w:sz w:val="20"/>
            <w:szCs w:val="20"/>
          </w:rPr>
          <w:t>http://filosof.historic.ru/</w:t>
        </w:r>
      </w:hyperlink>
      <w:r w:rsidRPr="003D14DD">
        <w:rPr>
          <w:bCs/>
          <w:iCs/>
          <w:sz w:val="20"/>
          <w:szCs w:val="20"/>
        </w:rPr>
        <w:t>.</w:t>
      </w:r>
    </w:p>
    <w:p w:rsidR="006C1185" w:rsidRDefault="006C1185" w:rsidP="006C1185">
      <w:pPr>
        <w:tabs>
          <w:tab w:val="left" w:pos="1080"/>
        </w:tabs>
        <w:suppressAutoHyphens/>
        <w:ind w:firstLine="709"/>
        <w:jc w:val="both"/>
        <w:rPr>
          <w:bCs/>
          <w:iCs/>
          <w:sz w:val="20"/>
          <w:szCs w:val="20"/>
        </w:rPr>
      </w:pPr>
      <w:r w:rsidRPr="003D14DD">
        <w:rPr>
          <w:sz w:val="20"/>
          <w:szCs w:val="20"/>
        </w:rPr>
        <w:t xml:space="preserve">- </w:t>
      </w:r>
      <w:hyperlink r:id="rId9" w:history="1">
        <w:r w:rsidRPr="003D14DD">
          <w:rPr>
            <w:rStyle w:val="ac"/>
            <w:sz w:val="20"/>
            <w:szCs w:val="20"/>
          </w:rPr>
          <w:t>http://rri.chat.ru/phil.html</w:t>
        </w:r>
      </w:hyperlink>
      <w:r w:rsidRPr="003D14DD">
        <w:rPr>
          <w:bCs/>
          <w:iCs/>
          <w:sz w:val="20"/>
          <w:szCs w:val="20"/>
        </w:rPr>
        <w:t>.</w:t>
      </w:r>
    </w:p>
    <w:p w:rsidR="00287F72" w:rsidRPr="003D14DD" w:rsidRDefault="00287F72" w:rsidP="006C1185">
      <w:pPr>
        <w:tabs>
          <w:tab w:val="left" w:pos="1080"/>
        </w:tabs>
        <w:suppressAutoHyphens/>
        <w:ind w:firstLine="709"/>
        <w:jc w:val="both"/>
        <w:rPr>
          <w:sz w:val="20"/>
          <w:szCs w:val="20"/>
        </w:rPr>
      </w:pPr>
    </w:p>
    <w:p w:rsidR="00A72963" w:rsidRDefault="00B0246C" w:rsidP="00A72963">
      <w:pPr>
        <w:ind w:firstLine="567"/>
        <w:jc w:val="both"/>
        <w:rPr>
          <w:b/>
          <w:sz w:val="20"/>
          <w:szCs w:val="20"/>
        </w:rPr>
      </w:pPr>
      <w:r>
        <w:rPr>
          <w:b/>
          <w:sz w:val="20"/>
          <w:szCs w:val="20"/>
        </w:rPr>
        <w:t>8</w:t>
      </w:r>
      <w:r w:rsidR="00A72963">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72963" w:rsidRDefault="00A72963" w:rsidP="00A72963">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72963" w:rsidRDefault="00A72963" w:rsidP="00A72963">
      <w:pPr>
        <w:ind w:firstLine="567"/>
        <w:jc w:val="both"/>
        <w:rPr>
          <w:sz w:val="20"/>
          <w:szCs w:val="20"/>
        </w:rPr>
      </w:pPr>
      <w:r>
        <w:rPr>
          <w:sz w:val="20"/>
          <w:szCs w:val="20"/>
        </w:rPr>
        <w:t xml:space="preserve">- </w:t>
      </w:r>
      <w:r w:rsidR="00456111" w:rsidRPr="0045611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72963" w:rsidRDefault="00A72963" w:rsidP="00A72963">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72963" w:rsidRDefault="00A72963" w:rsidP="00A72963">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lastRenderedPageBreak/>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AA3760" w:rsidRPr="00AA3760" w:rsidRDefault="00AA3760" w:rsidP="00C62882">
      <w:pPr>
        <w:tabs>
          <w:tab w:val="left" w:pos="360"/>
          <w:tab w:val="left" w:pos="900"/>
          <w:tab w:val="left" w:pos="993"/>
          <w:tab w:val="left" w:pos="1134"/>
        </w:tabs>
        <w:suppressAutoHyphens/>
        <w:ind w:firstLine="709"/>
        <w:jc w:val="both"/>
        <w:rPr>
          <w:sz w:val="20"/>
          <w:szCs w:val="20"/>
        </w:rPr>
      </w:pPr>
      <w:r w:rsidRPr="00AA3760">
        <w:rPr>
          <w:sz w:val="20"/>
          <w:szCs w:val="20"/>
        </w:rPr>
        <w:t xml:space="preserve">Справочно-правовая система «Гарант»; </w:t>
      </w:r>
    </w:p>
    <w:p w:rsidR="00335312" w:rsidRPr="00C62882" w:rsidRDefault="00AA3760" w:rsidP="00C62882">
      <w:pPr>
        <w:tabs>
          <w:tab w:val="left" w:pos="360"/>
          <w:tab w:val="left" w:pos="900"/>
          <w:tab w:val="left" w:pos="993"/>
          <w:tab w:val="left" w:pos="1134"/>
        </w:tabs>
        <w:suppressAutoHyphens/>
        <w:ind w:firstLine="709"/>
        <w:jc w:val="both"/>
        <w:rPr>
          <w:sz w:val="20"/>
          <w:szCs w:val="20"/>
        </w:rPr>
      </w:pPr>
      <w:r w:rsidRPr="00AA3760">
        <w:rPr>
          <w:sz w:val="20"/>
          <w:szCs w:val="20"/>
        </w:rPr>
        <w:t>Справочно-правовая система «Консультант Плюс».</w:t>
      </w:r>
    </w:p>
    <w:sectPr w:rsidR="00335312" w:rsidRPr="00C62882" w:rsidSect="008923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0441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80084D"/>
    <w:multiLevelType w:val="multilevel"/>
    <w:tmpl w:val="0D80084D"/>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7" w15:restartNumberingAfterBreak="0">
    <w:nsid w:val="0F3A655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2BC630C"/>
    <w:multiLevelType w:val="hybridMultilevel"/>
    <w:tmpl w:val="E0129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D07B14"/>
    <w:multiLevelType w:val="multilevel"/>
    <w:tmpl w:val="12D07B14"/>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F467182"/>
    <w:multiLevelType w:val="multilevel"/>
    <w:tmpl w:val="1F467182"/>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DE432A7"/>
    <w:multiLevelType w:val="hybridMultilevel"/>
    <w:tmpl w:val="E0129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02122"/>
    <w:multiLevelType w:val="multilevel"/>
    <w:tmpl w:val="3140212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6864F6"/>
    <w:multiLevelType w:val="multilevel"/>
    <w:tmpl w:val="3A6864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1BF0345"/>
    <w:multiLevelType w:val="multilevel"/>
    <w:tmpl w:val="41BF0345"/>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7EC7820"/>
    <w:multiLevelType w:val="multilevel"/>
    <w:tmpl w:val="47EC7820"/>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1" w15:restartNumberingAfterBreak="0">
    <w:nsid w:val="4AD92EA7"/>
    <w:multiLevelType w:val="hybridMultilevel"/>
    <w:tmpl w:val="000E8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C86232"/>
    <w:multiLevelType w:val="multilevel"/>
    <w:tmpl w:val="53C862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5A4D7F3F"/>
    <w:multiLevelType w:val="multilevel"/>
    <w:tmpl w:val="5A4D7F3F"/>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34"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68666FEA"/>
    <w:multiLevelType w:val="hybridMultilevel"/>
    <w:tmpl w:val="000E8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C2696C"/>
    <w:multiLevelType w:val="multilevel"/>
    <w:tmpl w:val="79C2696C"/>
    <w:lvl w:ilvl="0">
      <w:start w:val="1"/>
      <w:numFmt w:val="decimal"/>
      <w:lvlText w:val="%1."/>
      <w:lvlJc w:val="left"/>
      <w:pPr>
        <w:tabs>
          <w:tab w:val="num" w:pos="360"/>
        </w:tabs>
        <w:ind w:left="360" w:hanging="360"/>
      </w:pPr>
    </w:lvl>
    <w:lvl w:ilvl="1">
      <w:start w:val="1"/>
      <w:numFmt w:val="lowerLetter"/>
      <w:lvlText w:val="%2."/>
      <w:lvlJc w:val="left"/>
      <w:pPr>
        <w:tabs>
          <w:tab w:val="num" w:pos="2212"/>
        </w:tabs>
        <w:ind w:left="2212" w:hanging="360"/>
      </w:pPr>
    </w:lvl>
    <w:lvl w:ilvl="2">
      <w:start w:val="1"/>
      <w:numFmt w:val="lowerRoman"/>
      <w:lvlText w:val="%3."/>
      <w:lvlJc w:val="right"/>
      <w:pPr>
        <w:tabs>
          <w:tab w:val="num" w:pos="2932"/>
        </w:tabs>
        <w:ind w:left="2932" w:hanging="180"/>
      </w:pPr>
    </w:lvl>
    <w:lvl w:ilvl="3">
      <w:start w:val="1"/>
      <w:numFmt w:val="decimal"/>
      <w:lvlText w:val="%4."/>
      <w:lvlJc w:val="left"/>
      <w:pPr>
        <w:tabs>
          <w:tab w:val="num" w:pos="3652"/>
        </w:tabs>
        <w:ind w:left="3652" w:hanging="360"/>
      </w:pPr>
    </w:lvl>
    <w:lvl w:ilvl="4">
      <w:start w:val="1"/>
      <w:numFmt w:val="lowerLetter"/>
      <w:lvlText w:val="%5."/>
      <w:lvlJc w:val="left"/>
      <w:pPr>
        <w:tabs>
          <w:tab w:val="num" w:pos="4372"/>
        </w:tabs>
        <w:ind w:left="4372" w:hanging="360"/>
      </w:pPr>
    </w:lvl>
    <w:lvl w:ilvl="5">
      <w:start w:val="1"/>
      <w:numFmt w:val="lowerRoman"/>
      <w:lvlText w:val="%6."/>
      <w:lvlJc w:val="right"/>
      <w:pPr>
        <w:tabs>
          <w:tab w:val="num" w:pos="5092"/>
        </w:tabs>
        <w:ind w:left="5092" w:hanging="180"/>
      </w:pPr>
    </w:lvl>
    <w:lvl w:ilvl="6">
      <w:start w:val="1"/>
      <w:numFmt w:val="decimal"/>
      <w:lvlText w:val="%7."/>
      <w:lvlJc w:val="left"/>
      <w:pPr>
        <w:tabs>
          <w:tab w:val="num" w:pos="5812"/>
        </w:tabs>
        <w:ind w:left="5812" w:hanging="360"/>
      </w:pPr>
    </w:lvl>
    <w:lvl w:ilvl="7">
      <w:start w:val="1"/>
      <w:numFmt w:val="lowerLetter"/>
      <w:lvlText w:val="%8."/>
      <w:lvlJc w:val="left"/>
      <w:pPr>
        <w:tabs>
          <w:tab w:val="num" w:pos="6532"/>
        </w:tabs>
        <w:ind w:left="6532" w:hanging="360"/>
      </w:pPr>
    </w:lvl>
    <w:lvl w:ilvl="8">
      <w:start w:val="1"/>
      <w:numFmt w:val="lowerRoman"/>
      <w:lvlText w:val="%9."/>
      <w:lvlJc w:val="right"/>
      <w:pPr>
        <w:tabs>
          <w:tab w:val="num" w:pos="7252"/>
        </w:tabs>
        <w:ind w:left="7252" w:hanging="180"/>
      </w:pPr>
    </w:lvl>
  </w:abstractNum>
  <w:num w:numId="1">
    <w:abstractNumId w:val="0"/>
  </w:num>
  <w:num w:numId="2">
    <w:abstractNumId w:val="28"/>
  </w:num>
  <w:num w:numId="3">
    <w:abstractNumId w:val="1"/>
    <w:lvlOverride w:ilvl="0">
      <w:startOverride w:val="1"/>
    </w:lvlOverride>
  </w:num>
  <w:num w:numId="4">
    <w:abstractNumId w:val="36"/>
  </w:num>
  <w:num w:numId="5">
    <w:abstractNumId w:val="3"/>
  </w:num>
  <w:num w:numId="6">
    <w:abstractNumId w:val="22"/>
  </w:num>
  <w:num w:numId="7">
    <w:abstractNumId w:val="5"/>
  </w:num>
  <w:num w:numId="8">
    <w:abstractNumId w:val="26"/>
  </w:num>
  <w:num w:numId="9">
    <w:abstractNumId w:val="17"/>
  </w:num>
  <w:num w:numId="10">
    <w:abstractNumId w:val="2"/>
  </w:num>
  <w:num w:numId="11">
    <w:abstractNumId w:val="12"/>
  </w:num>
  <w:num w:numId="12">
    <w:abstractNumId w:val="29"/>
  </w:num>
  <w:num w:numId="13">
    <w:abstractNumId w:val="13"/>
  </w:num>
  <w:num w:numId="14">
    <w:abstractNumId w:val="20"/>
  </w:num>
  <w:num w:numId="15">
    <w:abstractNumId w:val="8"/>
  </w:num>
  <w:num w:numId="16">
    <w:abstractNumId w:val="11"/>
  </w:num>
  <w:num w:numId="17">
    <w:abstractNumId w:val="24"/>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3"/>
  </w:num>
  <w:num w:numId="21">
    <w:abstractNumId w:val="6"/>
  </w:num>
  <w:num w:numId="22">
    <w:abstractNumId w:val="10"/>
  </w:num>
  <w:num w:numId="23">
    <w:abstractNumId w:val="23"/>
  </w:num>
  <w:num w:numId="24">
    <w:abstractNumId w:val="19"/>
  </w:num>
  <w:num w:numId="25">
    <w:abstractNumId w:val="32"/>
  </w:num>
  <w:num w:numId="26">
    <w:abstractNumId w:val="16"/>
  </w:num>
  <w:num w:numId="27">
    <w:abstractNumId w:val="37"/>
  </w:num>
  <w:num w:numId="28">
    <w:abstractNumId w:val="25"/>
  </w:num>
  <w:num w:numId="29">
    <w:abstractNumId w:val="30"/>
  </w:num>
  <w:num w:numId="30">
    <w:abstractNumId w:val="34"/>
  </w:num>
  <w:num w:numId="31">
    <w:abstractNumId w:val="7"/>
  </w:num>
  <w:num w:numId="32">
    <w:abstractNumId w:val="15"/>
  </w:num>
  <w:num w:numId="33">
    <w:abstractNumId w:val="27"/>
  </w:num>
  <w:num w:numId="34">
    <w:abstractNumId w:val="21"/>
  </w:num>
  <w:num w:numId="35">
    <w:abstractNumId w:val="18"/>
  </w:num>
  <w:num w:numId="36">
    <w:abstractNumId w:val="9"/>
  </w:num>
  <w:num w:numId="37">
    <w:abstractNumId w:val="31"/>
  </w:num>
  <w:num w:numId="38">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487"/>
    <w:rsid w:val="000844DB"/>
    <w:rsid w:val="00122682"/>
    <w:rsid w:val="001C4E1A"/>
    <w:rsid w:val="00246552"/>
    <w:rsid w:val="00287F72"/>
    <w:rsid w:val="002E3F64"/>
    <w:rsid w:val="00315CCF"/>
    <w:rsid w:val="0045341E"/>
    <w:rsid w:val="00456111"/>
    <w:rsid w:val="004B408B"/>
    <w:rsid w:val="006C1185"/>
    <w:rsid w:val="006F526C"/>
    <w:rsid w:val="007463B2"/>
    <w:rsid w:val="007F7C79"/>
    <w:rsid w:val="00882BE2"/>
    <w:rsid w:val="008923F7"/>
    <w:rsid w:val="00A72963"/>
    <w:rsid w:val="00A82828"/>
    <w:rsid w:val="00AA3760"/>
    <w:rsid w:val="00B0246C"/>
    <w:rsid w:val="00B7707B"/>
    <w:rsid w:val="00C204B8"/>
    <w:rsid w:val="00C36E10"/>
    <w:rsid w:val="00C62882"/>
    <w:rsid w:val="00D97091"/>
    <w:rsid w:val="00DE2487"/>
    <w:rsid w:val="00EC1859"/>
    <w:rsid w:val="00FF7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1035A"/>
  <w15:docId w15:val="{D0E544C9-9744-4E30-AE54-6A8FDBAC1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C118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6C1185"/>
    <w:pPr>
      <w:ind w:firstLine="454"/>
      <w:outlineLvl w:val="0"/>
    </w:pPr>
    <w:rPr>
      <w:b/>
      <w:caps/>
    </w:rPr>
  </w:style>
  <w:style w:type="paragraph" w:styleId="21">
    <w:name w:val="heading 2"/>
    <w:basedOn w:val="a3"/>
    <w:next w:val="a3"/>
    <w:link w:val="23"/>
    <w:qFormat/>
    <w:rsid w:val="006C118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6C1185"/>
    <w:pPr>
      <w:spacing w:before="100" w:beforeAutospacing="1" w:after="100" w:afterAutospacing="1"/>
      <w:outlineLvl w:val="2"/>
    </w:pPr>
    <w:rPr>
      <w:b/>
      <w:bCs/>
      <w:sz w:val="27"/>
      <w:szCs w:val="27"/>
    </w:rPr>
  </w:style>
  <w:style w:type="paragraph" w:styleId="41">
    <w:name w:val="heading 4"/>
    <w:basedOn w:val="a3"/>
    <w:next w:val="a3"/>
    <w:link w:val="42"/>
    <w:qFormat/>
    <w:rsid w:val="006C1185"/>
    <w:pPr>
      <w:keepNext/>
      <w:spacing w:before="240" w:after="60"/>
      <w:outlineLvl w:val="3"/>
    </w:pPr>
    <w:rPr>
      <w:b/>
      <w:bCs/>
      <w:sz w:val="28"/>
      <w:szCs w:val="28"/>
    </w:rPr>
  </w:style>
  <w:style w:type="paragraph" w:styleId="50">
    <w:name w:val="heading 5"/>
    <w:basedOn w:val="a3"/>
    <w:next w:val="a3"/>
    <w:link w:val="51"/>
    <w:qFormat/>
    <w:rsid w:val="006C1185"/>
    <w:pPr>
      <w:spacing w:before="240" w:after="60"/>
      <w:outlineLvl w:val="4"/>
    </w:pPr>
    <w:rPr>
      <w:b/>
      <w:bCs/>
      <w:i/>
      <w:iCs/>
      <w:sz w:val="26"/>
      <w:szCs w:val="26"/>
    </w:rPr>
  </w:style>
  <w:style w:type="paragraph" w:styleId="6">
    <w:name w:val="heading 6"/>
    <w:basedOn w:val="a3"/>
    <w:next w:val="a3"/>
    <w:link w:val="60"/>
    <w:qFormat/>
    <w:rsid w:val="006C1185"/>
    <w:pPr>
      <w:spacing w:before="240" w:after="60"/>
      <w:outlineLvl w:val="5"/>
    </w:pPr>
    <w:rPr>
      <w:rFonts w:ascii="Calibri" w:hAnsi="Calibri"/>
      <w:b/>
      <w:bCs/>
      <w:sz w:val="22"/>
      <w:szCs w:val="22"/>
    </w:rPr>
  </w:style>
  <w:style w:type="paragraph" w:styleId="7">
    <w:name w:val="heading 7"/>
    <w:basedOn w:val="a3"/>
    <w:next w:val="a3"/>
    <w:link w:val="70"/>
    <w:qFormat/>
    <w:rsid w:val="006C1185"/>
    <w:pPr>
      <w:spacing w:before="240" w:after="60"/>
      <w:outlineLvl w:val="6"/>
    </w:pPr>
    <w:rPr>
      <w:rFonts w:ascii="Calibri" w:hAnsi="Calibri"/>
    </w:rPr>
  </w:style>
  <w:style w:type="paragraph" w:styleId="80">
    <w:name w:val="heading 8"/>
    <w:basedOn w:val="a3"/>
    <w:next w:val="a3"/>
    <w:link w:val="81"/>
    <w:qFormat/>
    <w:rsid w:val="006C1185"/>
    <w:pPr>
      <w:spacing w:before="240" w:after="60"/>
      <w:outlineLvl w:val="7"/>
    </w:pPr>
    <w:rPr>
      <w:rFonts w:ascii="Calibri" w:hAnsi="Calibri"/>
      <w:i/>
      <w:iCs/>
      <w:lang w:eastAsia="en-US"/>
    </w:rPr>
  </w:style>
  <w:style w:type="paragraph" w:styleId="9">
    <w:name w:val="heading 9"/>
    <w:basedOn w:val="a3"/>
    <w:next w:val="a3"/>
    <w:link w:val="90"/>
    <w:qFormat/>
    <w:rsid w:val="006C118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6C118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6C118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6C118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6C1185"/>
    <w:rPr>
      <w:rFonts w:ascii="Times New Roman" w:eastAsia="Times New Roman" w:hAnsi="Times New Roman" w:cs="Times New Roman"/>
      <w:b/>
      <w:bCs/>
      <w:sz w:val="28"/>
      <w:szCs w:val="28"/>
    </w:rPr>
  </w:style>
  <w:style w:type="character" w:customStyle="1" w:styleId="51">
    <w:name w:val="Заголовок 5 Знак"/>
    <w:basedOn w:val="a4"/>
    <w:link w:val="50"/>
    <w:rsid w:val="006C118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6C1185"/>
    <w:rPr>
      <w:rFonts w:ascii="Calibri" w:eastAsia="Times New Roman" w:hAnsi="Calibri" w:cs="Times New Roman"/>
      <w:b/>
      <w:bCs/>
    </w:rPr>
  </w:style>
  <w:style w:type="character" w:customStyle="1" w:styleId="70">
    <w:name w:val="Заголовок 7 Знак"/>
    <w:basedOn w:val="a4"/>
    <w:link w:val="7"/>
    <w:rsid w:val="006C1185"/>
    <w:rPr>
      <w:rFonts w:ascii="Calibri" w:eastAsia="Times New Roman" w:hAnsi="Calibri" w:cs="Times New Roman"/>
      <w:sz w:val="24"/>
      <w:szCs w:val="24"/>
    </w:rPr>
  </w:style>
  <w:style w:type="character" w:customStyle="1" w:styleId="81">
    <w:name w:val="Заголовок 8 Знак"/>
    <w:basedOn w:val="a4"/>
    <w:link w:val="80"/>
    <w:rsid w:val="006C1185"/>
    <w:rPr>
      <w:rFonts w:ascii="Calibri" w:eastAsia="Times New Roman" w:hAnsi="Calibri" w:cs="Times New Roman"/>
      <w:i/>
      <w:iCs/>
      <w:sz w:val="24"/>
      <w:szCs w:val="24"/>
    </w:rPr>
  </w:style>
  <w:style w:type="character" w:customStyle="1" w:styleId="90">
    <w:name w:val="Заголовок 9 Знак"/>
    <w:basedOn w:val="a4"/>
    <w:link w:val="9"/>
    <w:rsid w:val="006C1185"/>
    <w:rPr>
      <w:rFonts w:ascii="Cambria" w:eastAsia="Times New Roman" w:hAnsi="Cambria" w:cs="Times New Roman"/>
    </w:rPr>
  </w:style>
  <w:style w:type="character" w:customStyle="1" w:styleId="14">
    <w:name w:val="Заголовок 1 Знак4"/>
    <w:link w:val="11"/>
    <w:locked/>
    <w:rsid w:val="006C118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6C1185"/>
    <w:rPr>
      <w:rFonts w:ascii="Arial" w:eastAsia="Times New Roman" w:hAnsi="Arial" w:cs="Arial"/>
      <w:b/>
      <w:bCs/>
      <w:i/>
      <w:iCs/>
      <w:sz w:val="28"/>
      <w:szCs w:val="28"/>
    </w:rPr>
  </w:style>
  <w:style w:type="character" w:customStyle="1" w:styleId="320">
    <w:name w:val="Заголовок 3 Знак2"/>
    <w:link w:val="32"/>
    <w:locked/>
    <w:rsid w:val="006C1185"/>
    <w:rPr>
      <w:rFonts w:ascii="Times New Roman" w:eastAsia="Times New Roman" w:hAnsi="Times New Roman" w:cs="Times New Roman"/>
      <w:b/>
      <w:bCs/>
      <w:sz w:val="27"/>
      <w:szCs w:val="27"/>
      <w:lang w:eastAsia="ru-RU"/>
    </w:rPr>
  </w:style>
  <w:style w:type="character" w:styleId="HTML">
    <w:name w:val="HTML Sample"/>
    <w:rsid w:val="006C1185"/>
    <w:rPr>
      <w:rFonts w:ascii="Courier New" w:eastAsia="Times New Roman" w:hAnsi="Courier New" w:cs="Courier New"/>
    </w:rPr>
  </w:style>
  <w:style w:type="character" w:styleId="a7">
    <w:name w:val="FollowedHyperlink"/>
    <w:rsid w:val="006C1185"/>
    <w:rPr>
      <w:color w:val="800080"/>
      <w:u w:val="single"/>
    </w:rPr>
  </w:style>
  <w:style w:type="character" w:styleId="a8">
    <w:name w:val="footnote reference"/>
    <w:unhideWhenUsed/>
    <w:rsid w:val="006C1185"/>
    <w:rPr>
      <w:vertAlign w:val="superscript"/>
    </w:rPr>
  </w:style>
  <w:style w:type="character" w:styleId="a9">
    <w:name w:val="annotation reference"/>
    <w:rsid w:val="006C1185"/>
    <w:rPr>
      <w:sz w:val="16"/>
      <w:szCs w:val="16"/>
    </w:rPr>
  </w:style>
  <w:style w:type="character" w:styleId="aa">
    <w:name w:val="endnote reference"/>
    <w:unhideWhenUsed/>
    <w:rsid w:val="006C1185"/>
    <w:rPr>
      <w:vertAlign w:val="superscript"/>
    </w:rPr>
  </w:style>
  <w:style w:type="character" w:styleId="HTML0">
    <w:name w:val="HTML Acronym"/>
    <w:rsid w:val="006C1185"/>
  </w:style>
  <w:style w:type="character" w:styleId="ab">
    <w:name w:val="Emphasis"/>
    <w:qFormat/>
    <w:rsid w:val="006C1185"/>
    <w:rPr>
      <w:i/>
      <w:iCs/>
    </w:rPr>
  </w:style>
  <w:style w:type="character" w:styleId="ac">
    <w:name w:val="Hyperlink"/>
    <w:uiPriority w:val="99"/>
    <w:rsid w:val="006C1185"/>
    <w:rPr>
      <w:color w:val="000000"/>
      <w:u w:val="single"/>
    </w:rPr>
  </w:style>
  <w:style w:type="character" w:styleId="HTML1">
    <w:name w:val="HTML Code"/>
    <w:rsid w:val="006C1185"/>
    <w:rPr>
      <w:rFonts w:ascii="Courier New" w:eastAsia="Times New Roman" w:hAnsi="Courier New" w:cs="Courier New"/>
      <w:sz w:val="20"/>
      <w:szCs w:val="20"/>
    </w:rPr>
  </w:style>
  <w:style w:type="character" w:styleId="ad">
    <w:name w:val="page number"/>
    <w:rsid w:val="006C1185"/>
  </w:style>
  <w:style w:type="character" w:styleId="ae">
    <w:name w:val="line number"/>
    <w:unhideWhenUsed/>
    <w:rsid w:val="006C1185"/>
  </w:style>
  <w:style w:type="character" w:styleId="HTML2">
    <w:name w:val="HTML Definition"/>
    <w:rsid w:val="006C1185"/>
    <w:rPr>
      <w:i/>
      <w:iCs/>
    </w:rPr>
  </w:style>
  <w:style w:type="character" w:styleId="HTML3">
    <w:name w:val="HTML Variable"/>
    <w:rsid w:val="006C1185"/>
    <w:rPr>
      <w:i/>
      <w:iCs/>
    </w:rPr>
  </w:style>
  <w:style w:type="character" w:styleId="HTML4">
    <w:name w:val="HTML Typewriter"/>
    <w:rsid w:val="006C1185"/>
    <w:rPr>
      <w:rFonts w:ascii="Courier New" w:eastAsia="Times New Roman" w:hAnsi="Courier New" w:cs="Courier New"/>
      <w:sz w:val="20"/>
      <w:szCs w:val="20"/>
    </w:rPr>
  </w:style>
  <w:style w:type="character" w:styleId="af">
    <w:name w:val="Strong"/>
    <w:uiPriority w:val="22"/>
    <w:qFormat/>
    <w:rsid w:val="006C1185"/>
    <w:rPr>
      <w:b/>
      <w:bCs/>
    </w:rPr>
  </w:style>
  <w:style w:type="character" w:styleId="HTML5">
    <w:name w:val="HTML Cite"/>
    <w:unhideWhenUsed/>
    <w:rsid w:val="006C1185"/>
    <w:rPr>
      <w:i/>
      <w:iCs/>
    </w:rPr>
  </w:style>
  <w:style w:type="paragraph" w:styleId="af0">
    <w:name w:val="Balloon Text"/>
    <w:basedOn w:val="a3"/>
    <w:link w:val="af1"/>
    <w:rsid w:val="006C1185"/>
    <w:rPr>
      <w:rFonts w:ascii="Tahoma" w:hAnsi="Tahoma"/>
      <w:sz w:val="16"/>
      <w:szCs w:val="16"/>
    </w:rPr>
  </w:style>
  <w:style w:type="character" w:customStyle="1" w:styleId="af1">
    <w:name w:val="Текст выноски Знак"/>
    <w:basedOn w:val="a4"/>
    <w:link w:val="af0"/>
    <w:rsid w:val="006C1185"/>
    <w:rPr>
      <w:rFonts w:ascii="Tahoma" w:eastAsia="Times New Roman" w:hAnsi="Tahoma" w:cs="Times New Roman"/>
      <w:sz w:val="16"/>
      <w:szCs w:val="16"/>
    </w:rPr>
  </w:style>
  <w:style w:type="paragraph" w:styleId="24">
    <w:name w:val="Body Text 2"/>
    <w:basedOn w:val="a3"/>
    <w:link w:val="25"/>
    <w:rsid w:val="006C1185"/>
    <w:pPr>
      <w:jc w:val="both"/>
    </w:pPr>
    <w:rPr>
      <w:color w:val="000000"/>
      <w:sz w:val="28"/>
    </w:rPr>
  </w:style>
  <w:style w:type="character" w:customStyle="1" w:styleId="25">
    <w:name w:val="Основной текст 2 Знак"/>
    <w:basedOn w:val="a4"/>
    <w:link w:val="24"/>
    <w:rsid w:val="006C1185"/>
    <w:rPr>
      <w:rFonts w:ascii="Times New Roman" w:eastAsia="Times New Roman" w:hAnsi="Times New Roman" w:cs="Times New Roman"/>
      <w:color w:val="000000"/>
      <w:sz w:val="28"/>
      <w:szCs w:val="24"/>
      <w:lang w:eastAsia="ru-RU"/>
    </w:rPr>
  </w:style>
  <w:style w:type="paragraph" w:styleId="5">
    <w:name w:val="List Number 5"/>
    <w:basedOn w:val="a3"/>
    <w:rsid w:val="006C1185"/>
    <w:pPr>
      <w:numPr>
        <w:numId w:val="1"/>
      </w:numPr>
      <w:tabs>
        <w:tab w:val="left" w:pos="1492"/>
      </w:tabs>
    </w:pPr>
  </w:style>
  <w:style w:type="paragraph" w:styleId="af2">
    <w:name w:val="Normal Indent"/>
    <w:basedOn w:val="a3"/>
    <w:rsid w:val="006C1185"/>
    <w:pPr>
      <w:ind w:firstLine="720"/>
      <w:jc w:val="both"/>
    </w:pPr>
    <w:rPr>
      <w:sz w:val="28"/>
      <w:szCs w:val="20"/>
    </w:rPr>
  </w:style>
  <w:style w:type="paragraph" w:styleId="af3">
    <w:name w:val="Plain Text"/>
    <w:basedOn w:val="a3"/>
    <w:link w:val="af4"/>
    <w:rsid w:val="006C118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6C1185"/>
    <w:rPr>
      <w:rFonts w:ascii="Courier New" w:eastAsia="Times New Roman" w:hAnsi="Courier New" w:cs="Courier New"/>
      <w:sz w:val="20"/>
      <w:szCs w:val="20"/>
      <w:lang w:eastAsia="ru-RU"/>
    </w:rPr>
  </w:style>
  <w:style w:type="paragraph" w:styleId="34">
    <w:name w:val="Body Text Indent 3"/>
    <w:basedOn w:val="a3"/>
    <w:link w:val="330"/>
    <w:rsid w:val="006C1185"/>
    <w:pPr>
      <w:spacing w:after="120"/>
      <w:ind w:left="283"/>
    </w:pPr>
    <w:rPr>
      <w:sz w:val="16"/>
      <w:szCs w:val="16"/>
    </w:rPr>
  </w:style>
  <w:style w:type="character" w:customStyle="1" w:styleId="35">
    <w:name w:val="Основной текст с отступом 3 Знак"/>
    <w:basedOn w:val="a4"/>
    <w:rsid w:val="006C118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6C1185"/>
    <w:rPr>
      <w:rFonts w:ascii="Times New Roman" w:eastAsia="Times New Roman" w:hAnsi="Times New Roman" w:cs="Times New Roman"/>
      <w:sz w:val="16"/>
      <w:szCs w:val="16"/>
      <w:lang w:eastAsia="ru-RU"/>
    </w:rPr>
  </w:style>
  <w:style w:type="paragraph" w:styleId="af5">
    <w:name w:val="endnote text"/>
    <w:basedOn w:val="a3"/>
    <w:link w:val="af6"/>
    <w:unhideWhenUsed/>
    <w:rsid w:val="006C118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6C1185"/>
    <w:rPr>
      <w:rFonts w:ascii="Times New Roman" w:eastAsia="Times New Roman" w:hAnsi="Times New Roman" w:cs="Times New Roman"/>
      <w:color w:val="000000"/>
      <w:sz w:val="28"/>
      <w:szCs w:val="24"/>
    </w:rPr>
  </w:style>
  <w:style w:type="paragraph" w:styleId="af7">
    <w:name w:val="caption"/>
    <w:basedOn w:val="a3"/>
    <w:next w:val="a3"/>
    <w:qFormat/>
    <w:rsid w:val="006C1185"/>
    <w:rPr>
      <w:b/>
      <w:bCs/>
      <w:sz w:val="20"/>
      <w:szCs w:val="20"/>
    </w:rPr>
  </w:style>
  <w:style w:type="paragraph" w:styleId="af8">
    <w:name w:val="annotation text"/>
    <w:basedOn w:val="a3"/>
    <w:link w:val="af9"/>
    <w:rsid w:val="006C1185"/>
    <w:rPr>
      <w:sz w:val="20"/>
      <w:szCs w:val="20"/>
    </w:rPr>
  </w:style>
  <w:style w:type="character" w:customStyle="1" w:styleId="af9">
    <w:name w:val="Текст примечания Знак"/>
    <w:basedOn w:val="a4"/>
    <w:link w:val="af8"/>
    <w:rsid w:val="006C1185"/>
    <w:rPr>
      <w:rFonts w:ascii="Times New Roman" w:eastAsia="Times New Roman" w:hAnsi="Times New Roman" w:cs="Times New Roman"/>
      <w:sz w:val="20"/>
      <w:szCs w:val="20"/>
      <w:lang w:eastAsia="ru-RU"/>
    </w:rPr>
  </w:style>
  <w:style w:type="paragraph" w:styleId="13">
    <w:name w:val="index 1"/>
    <w:basedOn w:val="a3"/>
    <w:next w:val="a3"/>
    <w:rsid w:val="006C1185"/>
    <w:pPr>
      <w:suppressAutoHyphens/>
      <w:ind w:left="240" w:hanging="240"/>
    </w:pPr>
    <w:rPr>
      <w:lang w:eastAsia="ar-SA"/>
    </w:rPr>
  </w:style>
  <w:style w:type="paragraph" w:styleId="afa">
    <w:name w:val="annotation subject"/>
    <w:basedOn w:val="af8"/>
    <w:next w:val="af8"/>
    <w:link w:val="afb"/>
    <w:rsid w:val="006C1185"/>
    <w:rPr>
      <w:b/>
      <w:bCs/>
    </w:rPr>
  </w:style>
  <w:style w:type="character" w:customStyle="1" w:styleId="afb">
    <w:name w:val="Тема примечания Знак"/>
    <w:basedOn w:val="af9"/>
    <w:link w:val="afa"/>
    <w:rsid w:val="006C1185"/>
    <w:rPr>
      <w:rFonts w:ascii="Times New Roman" w:eastAsia="Times New Roman" w:hAnsi="Times New Roman" w:cs="Times New Roman"/>
      <w:b/>
      <w:bCs/>
      <w:sz w:val="20"/>
      <w:szCs w:val="20"/>
      <w:lang w:eastAsia="ru-RU"/>
    </w:rPr>
  </w:style>
  <w:style w:type="paragraph" w:styleId="afc">
    <w:name w:val="Document Map"/>
    <w:basedOn w:val="a3"/>
    <w:link w:val="afd"/>
    <w:rsid w:val="006C1185"/>
    <w:pPr>
      <w:shd w:val="clear" w:color="auto" w:fill="000080"/>
    </w:pPr>
    <w:rPr>
      <w:rFonts w:ascii="Tahoma" w:hAnsi="Tahoma"/>
      <w:sz w:val="20"/>
      <w:szCs w:val="20"/>
    </w:rPr>
  </w:style>
  <w:style w:type="character" w:customStyle="1" w:styleId="afd">
    <w:name w:val="Схема документа Знак"/>
    <w:basedOn w:val="a4"/>
    <w:link w:val="afc"/>
    <w:rsid w:val="006C1185"/>
    <w:rPr>
      <w:rFonts w:ascii="Tahoma" w:eastAsia="Times New Roman" w:hAnsi="Tahoma" w:cs="Times New Roman"/>
      <w:sz w:val="20"/>
      <w:szCs w:val="20"/>
      <w:shd w:val="clear" w:color="auto" w:fill="000080"/>
    </w:rPr>
  </w:style>
  <w:style w:type="paragraph" w:styleId="afe">
    <w:name w:val="footnote text"/>
    <w:basedOn w:val="a3"/>
    <w:link w:val="aff"/>
    <w:rsid w:val="006C118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6C1185"/>
    <w:rPr>
      <w:rFonts w:ascii="Courier New" w:eastAsia="Courier New" w:hAnsi="Courier New" w:cs="Courier New"/>
      <w:color w:val="000000"/>
      <w:sz w:val="28"/>
      <w:szCs w:val="24"/>
      <w:lang w:eastAsia="ru-RU"/>
    </w:rPr>
  </w:style>
  <w:style w:type="paragraph" w:styleId="8">
    <w:name w:val="toc 8"/>
    <w:basedOn w:val="a3"/>
    <w:next w:val="a3"/>
    <w:rsid w:val="006C118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6C1185"/>
    <w:pPr>
      <w:numPr>
        <w:numId w:val="3"/>
      </w:numPr>
      <w:tabs>
        <w:tab w:val="left" w:pos="926"/>
      </w:tabs>
    </w:pPr>
  </w:style>
  <w:style w:type="paragraph" w:styleId="HTML6">
    <w:name w:val="HTML Address"/>
    <w:basedOn w:val="a3"/>
    <w:link w:val="HTML7"/>
    <w:unhideWhenUsed/>
    <w:rsid w:val="006C1185"/>
    <w:rPr>
      <w:sz w:val="16"/>
      <w:szCs w:val="16"/>
    </w:rPr>
  </w:style>
  <w:style w:type="character" w:customStyle="1" w:styleId="HTML7">
    <w:name w:val="Адрес HTML Знак"/>
    <w:basedOn w:val="a4"/>
    <w:link w:val="HTML6"/>
    <w:rsid w:val="006C1185"/>
    <w:rPr>
      <w:rFonts w:ascii="Times New Roman" w:eastAsia="Times New Roman" w:hAnsi="Times New Roman" w:cs="Times New Roman"/>
      <w:sz w:val="16"/>
      <w:szCs w:val="16"/>
      <w:lang w:val="ru-RU" w:eastAsia="ru-RU"/>
    </w:rPr>
  </w:style>
  <w:style w:type="paragraph" w:styleId="aff0">
    <w:name w:val="header"/>
    <w:basedOn w:val="a3"/>
    <w:link w:val="aff1"/>
    <w:rsid w:val="006C1185"/>
    <w:pPr>
      <w:tabs>
        <w:tab w:val="center" w:pos="4677"/>
        <w:tab w:val="right" w:pos="9355"/>
      </w:tabs>
    </w:pPr>
    <w:rPr>
      <w:b/>
      <w:caps/>
    </w:rPr>
  </w:style>
  <w:style w:type="character" w:customStyle="1" w:styleId="aff1">
    <w:name w:val="Верхний колонтитул Знак"/>
    <w:basedOn w:val="a4"/>
    <w:link w:val="aff0"/>
    <w:rsid w:val="006C1185"/>
    <w:rPr>
      <w:rFonts w:ascii="Times New Roman" w:eastAsia="Times New Roman" w:hAnsi="Times New Roman" w:cs="Times New Roman"/>
      <w:b/>
      <w:caps/>
      <w:sz w:val="24"/>
      <w:szCs w:val="24"/>
      <w:lang w:eastAsia="ru-RU"/>
    </w:rPr>
  </w:style>
  <w:style w:type="paragraph" w:styleId="91">
    <w:name w:val="toc 9"/>
    <w:basedOn w:val="a3"/>
    <w:next w:val="a3"/>
    <w:rsid w:val="006C1185"/>
    <w:pPr>
      <w:spacing w:after="100" w:line="276" w:lineRule="auto"/>
      <w:ind w:left="1760"/>
    </w:pPr>
    <w:rPr>
      <w:rFonts w:ascii="Calibri" w:hAnsi="Calibri"/>
      <w:sz w:val="22"/>
      <w:szCs w:val="22"/>
    </w:rPr>
  </w:style>
  <w:style w:type="paragraph" w:styleId="71">
    <w:name w:val="toc 7"/>
    <w:basedOn w:val="a3"/>
    <w:next w:val="a3"/>
    <w:rsid w:val="006C1185"/>
    <w:pPr>
      <w:spacing w:after="100" w:line="276" w:lineRule="auto"/>
      <w:ind w:left="1320"/>
    </w:pPr>
    <w:rPr>
      <w:rFonts w:ascii="Calibri" w:hAnsi="Calibri"/>
      <w:sz w:val="22"/>
      <w:szCs w:val="22"/>
    </w:rPr>
  </w:style>
  <w:style w:type="paragraph" w:styleId="aff2">
    <w:name w:val="Body Text"/>
    <w:basedOn w:val="a3"/>
    <w:link w:val="43"/>
    <w:rsid w:val="006C1185"/>
    <w:pPr>
      <w:spacing w:after="120"/>
    </w:pPr>
  </w:style>
  <w:style w:type="character" w:customStyle="1" w:styleId="aff3">
    <w:name w:val="Основной текст Знак"/>
    <w:basedOn w:val="a4"/>
    <w:rsid w:val="006C118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6C1185"/>
    <w:rPr>
      <w:rFonts w:ascii="Times New Roman" w:eastAsia="Times New Roman" w:hAnsi="Times New Roman" w:cs="Times New Roman"/>
      <w:sz w:val="24"/>
      <w:szCs w:val="24"/>
      <w:lang w:eastAsia="ru-RU"/>
    </w:rPr>
  </w:style>
  <w:style w:type="paragraph" w:styleId="aff4">
    <w:name w:val="index heading"/>
    <w:basedOn w:val="a3"/>
    <w:rsid w:val="006C1185"/>
    <w:pPr>
      <w:suppressLineNumbers/>
      <w:suppressAutoHyphens/>
    </w:pPr>
    <w:rPr>
      <w:rFonts w:cs="Tahoma"/>
      <w:lang w:eastAsia="ar-SA"/>
    </w:rPr>
  </w:style>
  <w:style w:type="paragraph" w:styleId="15">
    <w:name w:val="toc 1"/>
    <w:basedOn w:val="a3"/>
    <w:next w:val="a3"/>
    <w:link w:val="16"/>
    <w:rsid w:val="006C118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6C1185"/>
    <w:rPr>
      <w:rFonts w:ascii="Times New Roman" w:eastAsia="Times New Roman" w:hAnsi="Times New Roman" w:cs="Times New Roman"/>
      <w:color w:val="000000"/>
      <w:sz w:val="24"/>
      <w:szCs w:val="24"/>
      <w:lang w:eastAsia="ru-RU"/>
    </w:rPr>
  </w:style>
  <w:style w:type="paragraph" w:styleId="aff5">
    <w:name w:val="macro"/>
    <w:link w:val="aff6"/>
    <w:rsid w:val="006C118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6C1185"/>
    <w:rPr>
      <w:rFonts w:ascii="Courier New" w:eastAsia="Times New Roman" w:hAnsi="Courier New" w:cs="Times New Roman"/>
      <w:sz w:val="20"/>
      <w:szCs w:val="20"/>
      <w:lang w:val="en-US" w:eastAsia="ru-RU"/>
    </w:rPr>
  </w:style>
  <w:style w:type="paragraph" w:styleId="61">
    <w:name w:val="toc 6"/>
    <w:basedOn w:val="a3"/>
    <w:next w:val="a3"/>
    <w:rsid w:val="006C1185"/>
    <w:pPr>
      <w:spacing w:after="100" w:line="276" w:lineRule="auto"/>
      <w:ind w:left="1100"/>
    </w:pPr>
    <w:rPr>
      <w:rFonts w:ascii="Calibri" w:hAnsi="Calibri"/>
      <w:sz w:val="22"/>
      <w:szCs w:val="22"/>
    </w:rPr>
  </w:style>
  <w:style w:type="paragraph" w:styleId="36">
    <w:name w:val="toc 3"/>
    <w:basedOn w:val="a3"/>
    <w:next w:val="a3"/>
    <w:rsid w:val="006C1185"/>
    <w:pPr>
      <w:widowControl w:val="0"/>
      <w:tabs>
        <w:tab w:val="left" w:pos="360"/>
      </w:tabs>
      <w:autoSpaceDE w:val="0"/>
      <w:autoSpaceDN w:val="0"/>
      <w:adjustRightInd w:val="0"/>
      <w:ind w:left="400"/>
    </w:pPr>
    <w:rPr>
      <w:szCs w:val="20"/>
    </w:rPr>
  </w:style>
  <w:style w:type="paragraph" w:styleId="26">
    <w:name w:val="toc 2"/>
    <w:basedOn w:val="a3"/>
    <w:next w:val="a3"/>
    <w:rsid w:val="006C1185"/>
    <w:pPr>
      <w:widowControl w:val="0"/>
      <w:tabs>
        <w:tab w:val="left" w:pos="360"/>
      </w:tabs>
      <w:autoSpaceDE w:val="0"/>
      <w:autoSpaceDN w:val="0"/>
      <w:adjustRightInd w:val="0"/>
      <w:ind w:left="200"/>
    </w:pPr>
    <w:rPr>
      <w:szCs w:val="20"/>
    </w:rPr>
  </w:style>
  <w:style w:type="paragraph" w:styleId="40">
    <w:name w:val="toc 4"/>
    <w:basedOn w:val="a3"/>
    <w:next w:val="a3"/>
    <w:rsid w:val="006C118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6C1185"/>
    <w:pPr>
      <w:spacing w:after="100" w:line="276" w:lineRule="auto"/>
      <w:ind w:left="880"/>
    </w:pPr>
    <w:rPr>
      <w:rFonts w:ascii="Calibri" w:hAnsi="Calibri"/>
      <w:sz w:val="22"/>
      <w:szCs w:val="22"/>
    </w:rPr>
  </w:style>
  <w:style w:type="paragraph" w:styleId="53">
    <w:name w:val="List Bullet 5"/>
    <w:basedOn w:val="a3"/>
    <w:rsid w:val="006C1185"/>
    <w:pPr>
      <w:ind w:left="1132" w:hanging="283"/>
    </w:pPr>
    <w:rPr>
      <w:color w:val="00000A"/>
    </w:rPr>
  </w:style>
  <w:style w:type="paragraph" w:styleId="aff7">
    <w:name w:val="Body Text First Indent"/>
    <w:basedOn w:val="aff2"/>
    <w:link w:val="aff8"/>
    <w:rsid w:val="006C1185"/>
    <w:pPr>
      <w:ind w:firstLine="210"/>
    </w:pPr>
    <w:rPr>
      <w:b/>
      <w:bCs/>
      <w:sz w:val="27"/>
      <w:szCs w:val="27"/>
    </w:rPr>
  </w:style>
  <w:style w:type="character" w:customStyle="1" w:styleId="aff8">
    <w:name w:val="Красная строка Знак"/>
    <w:basedOn w:val="aff3"/>
    <w:link w:val="aff7"/>
    <w:rsid w:val="006C118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6C1185"/>
    <w:pPr>
      <w:spacing w:after="120"/>
      <w:ind w:left="283"/>
    </w:pPr>
  </w:style>
  <w:style w:type="character" w:customStyle="1" w:styleId="affa">
    <w:name w:val="Основной текст с отступом Знак"/>
    <w:basedOn w:val="a4"/>
    <w:link w:val="aff9"/>
    <w:semiHidden/>
    <w:rsid w:val="006C1185"/>
    <w:rPr>
      <w:rFonts w:ascii="Times New Roman" w:eastAsia="Times New Roman" w:hAnsi="Times New Roman" w:cs="Times New Roman"/>
      <w:sz w:val="24"/>
      <w:szCs w:val="24"/>
      <w:lang w:eastAsia="ru-RU"/>
    </w:rPr>
  </w:style>
  <w:style w:type="paragraph" w:styleId="27">
    <w:name w:val="Body Text First Indent 2"/>
    <w:basedOn w:val="aff9"/>
    <w:link w:val="28"/>
    <w:rsid w:val="006C1185"/>
    <w:pPr>
      <w:ind w:firstLine="210"/>
    </w:pPr>
  </w:style>
  <w:style w:type="character" w:customStyle="1" w:styleId="28">
    <w:name w:val="Красная строка 2 Знак"/>
    <w:basedOn w:val="affa"/>
    <w:link w:val="27"/>
    <w:rsid w:val="006C118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6C1185"/>
    <w:rPr>
      <w:sz w:val="24"/>
      <w:szCs w:val="24"/>
      <w:lang w:val="ru-RU" w:eastAsia="ru-RU" w:bidi="ar-SA"/>
    </w:rPr>
  </w:style>
  <w:style w:type="paragraph" w:styleId="44">
    <w:name w:val="List Bullet 4"/>
    <w:basedOn w:val="a3"/>
    <w:rsid w:val="006C1185"/>
    <w:pPr>
      <w:ind w:left="849" w:hanging="283"/>
    </w:pPr>
    <w:rPr>
      <w:color w:val="00000A"/>
    </w:rPr>
  </w:style>
  <w:style w:type="paragraph" w:styleId="affb">
    <w:name w:val="List Bullet"/>
    <w:basedOn w:val="a3"/>
    <w:rsid w:val="006C1185"/>
    <w:pPr>
      <w:tabs>
        <w:tab w:val="left" w:pos="643"/>
      </w:tabs>
      <w:ind w:left="643" w:hanging="360"/>
      <w:contextualSpacing/>
    </w:pPr>
  </w:style>
  <w:style w:type="paragraph" w:styleId="2">
    <w:name w:val="List Bullet 2"/>
    <w:basedOn w:val="a3"/>
    <w:rsid w:val="006C1185"/>
    <w:pPr>
      <w:numPr>
        <w:numId w:val="5"/>
      </w:numPr>
      <w:tabs>
        <w:tab w:val="left" w:pos="643"/>
      </w:tabs>
    </w:pPr>
  </w:style>
  <w:style w:type="paragraph" w:styleId="37">
    <w:name w:val="List Bullet 3"/>
    <w:basedOn w:val="a3"/>
    <w:rsid w:val="006C1185"/>
    <w:pPr>
      <w:tabs>
        <w:tab w:val="left" w:pos="926"/>
      </w:tabs>
      <w:ind w:left="926" w:hanging="360"/>
    </w:pPr>
  </w:style>
  <w:style w:type="paragraph" w:customStyle="1" w:styleId="affc">
    <w:basedOn w:val="a3"/>
    <w:next w:val="affd"/>
    <w:qFormat/>
    <w:rsid w:val="006C1185"/>
    <w:pPr>
      <w:suppressAutoHyphens/>
      <w:jc w:val="center"/>
    </w:pPr>
    <w:rPr>
      <w:sz w:val="28"/>
      <w:lang w:val="en-US" w:eastAsia="ar-SA"/>
    </w:rPr>
  </w:style>
  <w:style w:type="character" w:customStyle="1" w:styleId="54">
    <w:name w:val="Заголовок Знак5"/>
    <w:link w:val="affe"/>
    <w:rsid w:val="006C1185"/>
    <w:rPr>
      <w:sz w:val="28"/>
      <w:szCs w:val="24"/>
      <w:lang w:val="en-US" w:eastAsia="ar-SA" w:bidi="ar-SA"/>
    </w:rPr>
  </w:style>
  <w:style w:type="paragraph" w:styleId="affd">
    <w:name w:val="Subtitle"/>
    <w:basedOn w:val="a3"/>
    <w:link w:val="afff"/>
    <w:qFormat/>
    <w:rsid w:val="006C1185"/>
    <w:pPr>
      <w:jc w:val="center"/>
    </w:pPr>
    <w:rPr>
      <w:b/>
    </w:rPr>
  </w:style>
  <w:style w:type="character" w:customStyle="1" w:styleId="afff">
    <w:name w:val="Подзаголовок Знак"/>
    <w:basedOn w:val="a4"/>
    <w:link w:val="affd"/>
    <w:rsid w:val="006C1185"/>
    <w:rPr>
      <w:rFonts w:ascii="Times New Roman" w:eastAsia="Times New Roman" w:hAnsi="Times New Roman" w:cs="Times New Roman"/>
      <w:b/>
      <w:sz w:val="24"/>
      <w:szCs w:val="24"/>
    </w:rPr>
  </w:style>
  <w:style w:type="paragraph" w:styleId="afff0">
    <w:name w:val="footer"/>
    <w:basedOn w:val="a3"/>
    <w:link w:val="afff1"/>
    <w:rsid w:val="006C1185"/>
    <w:pPr>
      <w:tabs>
        <w:tab w:val="center" w:pos="4677"/>
        <w:tab w:val="right" w:pos="9355"/>
      </w:tabs>
    </w:pPr>
  </w:style>
  <w:style w:type="character" w:customStyle="1" w:styleId="afff1">
    <w:name w:val="Нижний колонтитул Знак"/>
    <w:basedOn w:val="a4"/>
    <w:link w:val="afff0"/>
    <w:rsid w:val="006C1185"/>
    <w:rPr>
      <w:rFonts w:ascii="Times New Roman" w:eastAsia="Times New Roman" w:hAnsi="Times New Roman" w:cs="Times New Roman"/>
      <w:sz w:val="24"/>
      <w:szCs w:val="24"/>
      <w:lang w:eastAsia="ru-RU"/>
    </w:rPr>
  </w:style>
  <w:style w:type="paragraph" w:styleId="a2">
    <w:name w:val="List Number"/>
    <w:basedOn w:val="a3"/>
    <w:rsid w:val="006C1185"/>
    <w:pPr>
      <w:numPr>
        <w:numId w:val="6"/>
      </w:numPr>
      <w:tabs>
        <w:tab w:val="left" w:pos="1354"/>
      </w:tabs>
      <w:contextualSpacing/>
    </w:pPr>
    <w:rPr>
      <w:sz w:val="20"/>
      <w:szCs w:val="20"/>
      <w:lang w:eastAsia="en-US"/>
    </w:rPr>
  </w:style>
  <w:style w:type="paragraph" w:styleId="2a">
    <w:name w:val="List Number 2"/>
    <w:basedOn w:val="a3"/>
    <w:rsid w:val="006C1185"/>
    <w:pPr>
      <w:widowControl w:val="0"/>
      <w:tabs>
        <w:tab w:val="left" w:pos="641"/>
      </w:tabs>
      <w:ind w:left="641" w:hanging="358"/>
    </w:pPr>
    <w:rPr>
      <w:rFonts w:ascii="Courier New" w:hAnsi="Courier New"/>
      <w:szCs w:val="20"/>
    </w:rPr>
  </w:style>
  <w:style w:type="paragraph" w:styleId="afff2">
    <w:name w:val="List"/>
    <w:basedOn w:val="a3"/>
    <w:rsid w:val="006C118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6C118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6C1185"/>
    <w:rPr>
      <w:rFonts w:ascii="Times New Roman" w:eastAsia="Times New Roman" w:hAnsi="Times New Roman" w:cs="Times New Roman"/>
      <w:sz w:val="24"/>
      <w:szCs w:val="24"/>
      <w:lang w:eastAsia="ru-RU" w:bidi="hi-IN"/>
    </w:rPr>
  </w:style>
  <w:style w:type="paragraph" w:styleId="30">
    <w:name w:val="Body Text 3"/>
    <w:basedOn w:val="a3"/>
    <w:link w:val="321"/>
    <w:rsid w:val="006C118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6C118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6C1185"/>
    <w:rPr>
      <w:rFonts w:ascii="Times New Roman" w:eastAsia="Times New Roman" w:hAnsi="Times New Roman" w:cs="Times New Roman"/>
      <w:sz w:val="16"/>
      <w:szCs w:val="16"/>
    </w:rPr>
  </w:style>
  <w:style w:type="paragraph" w:styleId="2b">
    <w:name w:val="Body Text Indent 2"/>
    <w:basedOn w:val="a3"/>
    <w:link w:val="220"/>
    <w:rsid w:val="006C1185"/>
    <w:pPr>
      <w:spacing w:after="120" w:line="480" w:lineRule="auto"/>
      <w:ind w:left="283"/>
    </w:pPr>
  </w:style>
  <w:style w:type="character" w:customStyle="1" w:styleId="2c">
    <w:name w:val="Основной текст с отступом 2 Знак"/>
    <w:basedOn w:val="a4"/>
    <w:rsid w:val="006C118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6C1185"/>
    <w:rPr>
      <w:rFonts w:ascii="Times New Roman" w:eastAsia="Times New Roman" w:hAnsi="Times New Roman" w:cs="Times New Roman"/>
      <w:sz w:val="24"/>
      <w:szCs w:val="24"/>
      <w:lang w:eastAsia="ru-RU"/>
    </w:rPr>
  </w:style>
  <w:style w:type="paragraph" w:styleId="2d">
    <w:name w:val="List Continue 2"/>
    <w:basedOn w:val="a3"/>
    <w:rsid w:val="006C1185"/>
    <w:pPr>
      <w:spacing w:after="120"/>
      <w:ind w:left="566"/>
      <w:jc w:val="both"/>
    </w:pPr>
    <w:rPr>
      <w:sz w:val="20"/>
      <w:szCs w:val="20"/>
    </w:rPr>
  </w:style>
  <w:style w:type="paragraph" w:styleId="2e">
    <w:name w:val="List 2"/>
    <w:basedOn w:val="a3"/>
    <w:rsid w:val="006C1185"/>
    <w:pPr>
      <w:ind w:left="566" w:hanging="283"/>
      <w:contextualSpacing/>
    </w:pPr>
  </w:style>
  <w:style w:type="paragraph" w:styleId="39">
    <w:name w:val="List 3"/>
    <w:basedOn w:val="a3"/>
    <w:rsid w:val="006C1185"/>
    <w:pPr>
      <w:ind w:left="849" w:hanging="283"/>
    </w:pPr>
  </w:style>
  <w:style w:type="paragraph" w:styleId="45">
    <w:name w:val="List 4"/>
    <w:basedOn w:val="a3"/>
    <w:rsid w:val="006C1185"/>
    <w:pPr>
      <w:ind w:left="1132" w:hanging="283"/>
      <w:contextualSpacing/>
    </w:pPr>
  </w:style>
  <w:style w:type="paragraph" w:styleId="HTML8">
    <w:name w:val="HTML Preformatted"/>
    <w:basedOn w:val="a3"/>
    <w:link w:val="HTML30"/>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6C1185"/>
    <w:rPr>
      <w:rFonts w:ascii="Consolas" w:eastAsia="Times New Roman" w:hAnsi="Consolas" w:cs="Times New Roman"/>
      <w:sz w:val="20"/>
      <w:szCs w:val="20"/>
      <w:lang w:eastAsia="ru-RU"/>
    </w:rPr>
  </w:style>
  <w:style w:type="character" w:customStyle="1" w:styleId="HTML30">
    <w:name w:val="Стандартный HTML Знак3"/>
    <w:link w:val="HTML8"/>
    <w:rsid w:val="006C1185"/>
    <w:rPr>
      <w:rFonts w:ascii="Courier New" w:eastAsia="Times New Roman" w:hAnsi="Courier New" w:cs="Times New Roman"/>
      <w:sz w:val="20"/>
      <w:szCs w:val="20"/>
    </w:rPr>
  </w:style>
  <w:style w:type="paragraph" w:styleId="afff4">
    <w:name w:val="Block Text"/>
    <w:basedOn w:val="a3"/>
    <w:rsid w:val="006C1185"/>
    <w:pPr>
      <w:ind w:left="709" w:right="-908"/>
    </w:pPr>
    <w:rPr>
      <w:szCs w:val="20"/>
    </w:rPr>
  </w:style>
  <w:style w:type="table" w:styleId="18">
    <w:name w:val="Table Simple 1"/>
    <w:basedOn w:val="a5"/>
    <w:rsid w:val="006C118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6C118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6C11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6C11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C1185"/>
    <w:rPr>
      <w:rFonts w:ascii="Times New Roman" w:hAnsi="Times New Roman" w:cs="Times New Roman"/>
      <w:b/>
      <w:bCs/>
      <w:sz w:val="26"/>
      <w:szCs w:val="26"/>
    </w:rPr>
  </w:style>
  <w:style w:type="paragraph" w:customStyle="1" w:styleId="afff7">
    <w:name w:val="Для таблиц"/>
    <w:basedOn w:val="a3"/>
    <w:uiPriority w:val="99"/>
    <w:rsid w:val="006C1185"/>
  </w:style>
  <w:style w:type="paragraph" w:customStyle="1" w:styleId="afff8">
    <w:name w:val="список с точками"/>
    <w:basedOn w:val="a3"/>
    <w:rsid w:val="006C1185"/>
    <w:pPr>
      <w:tabs>
        <w:tab w:val="left" w:pos="3330"/>
      </w:tabs>
      <w:spacing w:line="312" w:lineRule="auto"/>
      <w:ind w:left="3330" w:hanging="720"/>
      <w:jc w:val="both"/>
    </w:pPr>
  </w:style>
  <w:style w:type="paragraph" w:customStyle="1" w:styleId="Default">
    <w:name w:val="Default"/>
    <w:rsid w:val="006C11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6C1185"/>
    <w:rPr>
      <w:rFonts w:ascii="Times New Roman" w:hAnsi="Times New Roman" w:cs="Times New Roman"/>
      <w:b/>
      <w:bCs/>
      <w:sz w:val="24"/>
      <w:szCs w:val="24"/>
    </w:rPr>
  </w:style>
  <w:style w:type="character" w:customStyle="1" w:styleId="FontStyle12">
    <w:name w:val="Font Style12"/>
    <w:rsid w:val="006C1185"/>
    <w:rPr>
      <w:rFonts w:ascii="Times New Roman" w:hAnsi="Times New Roman" w:cs="Times New Roman"/>
      <w:sz w:val="24"/>
      <w:szCs w:val="24"/>
    </w:rPr>
  </w:style>
  <w:style w:type="paragraph" w:customStyle="1" w:styleId="Style2">
    <w:name w:val="Style2"/>
    <w:basedOn w:val="a3"/>
    <w:rsid w:val="006C1185"/>
    <w:pPr>
      <w:widowControl w:val="0"/>
      <w:autoSpaceDE w:val="0"/>
      <w:autoSpaceDN w:val="0"/>
      <w:adjustRightInd w:val="0"/>
    </w:pPr>
  </w:style>
  <w:style w:type="paragraph" w:customStyle="1" w:styleId="Style1">
    <w:name w:val="Style1"/>
    <w:basedOn w:val="a3"/>
    <w:rsid w:val="006C1185"/>
    <w:pPr>
      <w:widowControl w:val="0"/>
      <w:autoSpaceDE w:val="0"/>
      <w:autoSpaceDN w:val="0"/>
      <w:adjustRightInd w:val="0"/>
      <w:spacing w:line="309" w:lineRule="exact"/>
      <w:ind w:firstLine="686"/>
      <w:jc w:val="both"/>
    </w:pPr>
  </w:style>
  <w:style w:type="paragraph" w:customStyle="1" w:styleId="Style16">
    <w:name w:val="Style16"/>
    <w:basedOn w:val="a3"/>
    <w:rsid w:val="006C1185"/>
    <w:pPr>
      <w:widowControl w:val="0"/>
      <w:autoSpaceDE w:val="0"/>
      <w:autoSpaceDN w:val="0"/>
      <w:adjustRightInd w:val="0"/>
      <w:spacing w:line="480" w:lineRule="exact"/>
      <w:ind w:firstLine="715"/>
      <w:jc w:val="both"/>
    </w:pPr>
  </w:style>
  <w:style w:type="character" w:customStyle="1" w:styleId="FontStyle36">
    <w:name w:val="Font Style36"/>
    <w:rsid w:val="006C1185"/>
    <w:rPr>
      <w:rFonts w:ascii="Times New Roman" w:hAnsi="Times New Roman" w:cs="Times New Roman" w:hint="default"/>
      <w:sz w:val="26"/>
      <w:szCs w:val="26"/>
    </w:rPr>
  </w:style>
  <w:style w:type="character" w:customStyle="1" w:styleId="FontStyle51">
    <w:name w:val="Font Style51"/>
    <w:rsid w:val="006C1185"/>
    <w:rPr>
      <w:rFonts w:ascii="Times New Roman" w:hAnsi="Times New Roman" w:cs="Times New Roman"/>
      <w:sz w:val="24"/>
      <w:szCs w:val="24"/>
    </w:rPr>
  </w:style>
  <w:style w:type="character" w:customStyle="1" w:styleId="afffa">
    <w:name w:val="Тело ИАК Знак"/>
    <w:link w:val="afffb"/>
    <w:rsid w:val="006C1185"/>
    <w:rPr>
      <w:sz w:val="28"/>
      <w:szCs w:val="28"/>
    </w:rPr>
  </w:style>
  <w:style w:type="paragraph" w:customStyle="1" w:styleId="afffb">
    <w:name w:val="Тело ИАК"/>
    <w:basedOn w:val="a3"/>
    <w:link w:val="afffa"/>
    <w:rsid w:val="006C118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6C11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6C1185"/>
  </w:style>
  <w:style w:type="character" w:customStyle="1" w:styleId="150">
    <w:name w:val="Знак Знак15"/>
    <w:locked/>
    <w:rsid w:val="006C1185"/>
    <w:rPr>
      <w:b/>
      <w:caps/>
      <w:sz w:val="24"/>
      <w:szCs w:val="24"/>
      <w:lang w:val="ru-RU" w:eastAsia="ru-RU" w:bidi="ar-SA"/>
    </w:rPr>
  </w:style>
  <w:style w:type="character" w:customStyle="1" w:styleId="110">
    <w:name w:val="Знак Знак11"/>
    <w:locked/>
    <w:rsid w:val="006C1185"/>
    <w:rPr>
      <w:sz w:val="16"/>
      <w:szCs w:val="16"/>
      <w:lang w:val="ru-RU" w:eastAsia="ru-RU" w:bidi="ar-SA"/>
    </w:rPr>
  </w:style>
  <w:style w:type="character" w:customStyle="1" w:styleId="100">
    <w:name w:val="Знак Знак10"/>
    <w:rsid w:val="006C1185"/>
    <w:rPr>
      <w:sz w:val="16"/>
      <w:szCs w:val="16"/>
      <w:lang w:val="ru-RU" w:eastAsia="ru-RU" w:bidi="ar-SA"/>
    </w:rPr>
  </w:style>
  <w:style w:type="character" w:customStyle="1" w:styleId="140">
    <w:name w:val="Знак Знак14"/>
    <w:rsid w:val="006C1185"/>
    <w:rPr>
      <w:rFonts w:ascii="Arial" w:hAnsi="Arial" w:cs="Arial"/>
      <w:b/>
      <w:bCs/>
      <w:i/>
      <w:iCs/>
      <w:sz w:val="28"/>
      <w:szCs w:val="28"/>
      <w:lang w:val="ru-RU" w:eastAsia="en-US" w:bidi="ar-SA"/>
    </w:rPr>
  </w:style>
  <w:style w:type="character" w:customStyle="1" w:styleId="120">
    <w:name w:val="Знак Знак12"/>
    <w:rsid w:val="006C1185"/>
    <w:rPr>
      <w:rFonts w:ascii="Calibri" w:hAnsi="Calibri"/>
      <w:i/>
      <w:iCs/>
      <w:sz w:val="24"/>
      <w:szCs w:val="24"/>
      <w:lang w:val="ru-RU" w:eastAsia="en-US" w:bidi="ar-SA"/>
    </w:rPr>
  </w:style>
  <w:style w:type="character" w:customStyle="1" w:styleId="62">
    <w:name w:val="Знак Знак6"/>
    <w:rsid w:val="006C1185"/>
    <w:rPr>
      <w:sz w:val="24"/>
      <w:szCs w:val="24"/>
    </w:rPr>
  </w:style>
  <w:style w:type="paragraph" w:customStyle="1" w:styleId="Style5">
    <w:name w:val="Style5"/>
    <w:basedOn w:val="a3"/>
    <w:rsid w:val="006C1185"/>
    <w:pPr>
      <w:widowControl w:val="0"/>
      <w:autoSpaceDE w:val="0"/>
      <w:autoSpaceDN w:val="0"/>
      <w:adjustRightInd w:val="0"/>
      <w:spacing w:line="490" w:lineRule="exact"/>
      <w:jc w:val="center"/>
    </w:pPr>
  </w:style>
  <w:style w:type="paragraph" w:customStyle="1" w:styleId="FR3">
    <w:name w:val="FR3"/>
    <w:rsid w:val="006C118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6C118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6C1185"/>
    <w:rPr>
      <w:rFonts w:ascii="Times New Roman" w:hAnsi="Times New Roman" w:cs="Times New Roman" w:hint="default"/>
      <w:i/>
      <w:iCs/>
      <w:sz w:val="16"/>
      <w:szCs w:val="16"/>
    </w:rPr>
  </w:style>
  <w:style w:type="paragraph" w:customStyle="1" w:styleId="2f">
    <w:name w:val="Стиль2"/>
    <w:basedOn w:val="a3"/>
    <w:next w:val="a2"/>
    <w:rsid w:val="006C1185"/>
    <w:rPr>
      <w:b/>
      <w:sz w:val="20"/>
    </w:rPr>
  </w:style>
  <w:style w:type="paragraph" w:customStyle="1" w:styleId="FR4">
    <w:name w:val="FR4"/>
    <w:rsid w:val="006C118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6C1185"/>
    <w:pPr>
      <w:spacing w:line="360" w:lineRule="auto"/>
      <w:jc w:val="both"/>
    </w:pPr>
    <w:rPr>
      <w:szCs w:val="20"/>
    </w:rPr>
  </w:style>
  <w:style w:type="paragraph" w:customStyle="1" w:styleId="1b">
    <w:name w:val="Текст1"/>
    <w:basedOn w:val="a3"/>
    <w:rsid w:val="006C1185"/>
    <w:rPr>
      <w:rFonts w:ascii="Courier New" w:hAnsi="Courier New"/>
      <w:sz w:val="20"/>
      <w:szCs w:val="20"/>
    </w:rPr>
  </w:style>
  <w:style w:type="paragraph" w:customStyle="1" w:styleId="1c">
    <w:name w:val="Абзац списка1"/>
    <w:basedOn w:val="a3"/>
    <w:link w:val="ListParagraphChar"/>
    <w:rsid w:val="006C1185"/>
    <w:pPr>
      <w:ind w:left="708"/>
    </w:pPr>
  </w:style>
  <w:style w:type="character" w:customStyle="1" w:styleId="ListParagraphChar">
    <w:name w:val="List Paragraph Char"/>
    <w:link w:val="1c"/>
    <w:locked/>
    <w:rsid w:val="006C1185"/>
    <w:rPr>
      <w:rFonts w:ascii="Times New Roman" w:eastAsia="Times New Roman" w:hAnsi="Times New Roman" w:cs="Times New Roman"/>
      <w:sz w:val="24"/>
      <w:szCs w:val="24"/>
      <w:lang w:eastAsia="ru-RU"/>
    </w:rPr>
  </w:style>
  <w:style w:type="character" w:customStyle="1" w:styleId="FontStyle600">
    <w:name w:val="Font Style600"/>
    <w:rsid w:val="006C1185"/>
    <w:rPr>
      <w:rFonts w:ascii="Times New Roman" w:hAnsi="Times New Roman" w:cs="Times New Roman"/>
      <w:sz w:val="22"/>
      <w:szCs w:val="22"/>
    </w:rPr>
  </w:style>
  <w:style w:type="character" w:customStyle="1" w:styleId="FontStyle184">
    <w:name w:val="Font Style184"/>
    <w:rsid w:val="006C1185"/>
    <w:rPr>
      <w:rFonts w:ascii="Times New Roman" w:hAnsi="Times New Roman" w:cs="Times New Roman"/>
      <w:sz w:val="20"/>
      <w:szCs w:val="20"/>
    </w:rPr>
  </w:style>
  <w:style w:type="character" w:customStyle="1" w:styleId="FontStyle624">
    <w:name w:val="Font Style624"/>
    <w:rsid w:val="006C1185"/>
    <w:rPr>
      <w:rFonts w:ascii="Times New Roman" w:hAnsi="Times New Roman" w:cs="Times New Roman"/>
      <w:b/>
      <w:bCs/>
      <w:i/>
      <w:iCs/>
      <w:sz w:val="22"/>
      <w:szCs w:val="22"/>
    </w:rPr>
  </w:style>
  <w:style w:type="character" w:customStyle="1" w:styleId="FontStyle187">
    <w:name w:val="Font Style187"/>
    <w:rsid w:val="006C1185"/>
    <w:rPr>
      <w:rFonts w:ascii="Times New Roman" w:hAnsi="Times New Roman" w:cs="Times New Roman"/>
      <w:i/>
      <w:iCs/>
      <w:sz w:val="20"/>
      <w:szCs w:val="20"/>
    </w:rPr>
  </w:style>
  <w:style w:type="character" w:customStyle="1" w:styleId="FontStyle572">
    <w:name w:val="Font Style572"/>
    <w:rsid w:val="006C1185"/>
    <w:rPr>
      <w:rFonts w:ascii="Times New Roman" w:hAnsi="Times New Roman" w:cs="Times New Roman"/>
      <w:sz w:val="16"/>
      <w:szCs w:val="16"/>
    </w:rPr>
  </w:style>
  <w:style w:type="character" w:customStyle="1" w:styleId="FontStyle568">
    <w:name w:val="Font Style568"/>
    <w:rsid w:val="006C1185"/>
    <w:rPr>
      <w:rFonts w:ascii="Times New Roman" w:hAnsi="Times New Roman" w:cs="Times New Roman"/>
      <w:i/>
      <w:iCs/>
      <w:sz w:val="16"/>
      <w:szCs w:val="16"/>
    </w:rPr>
  </w:style>
  <w:style w:type="paragraph" w:customStyle="1" w:styleId="Style241">
    <w:name w:val="Style241"/>
    <w:basedOn w:val="a3"/>
    <w:rsid w:val="006C1185"/>
    <w:pPr>
      <w:widowControl w:val="0"/>
      <w:autoSpaceDE w:val="0"/>
      <w:autoSpaceDN w:val="0"/>
      <w:adjustRightInd w:val="0"/>
      <w:spacing w:line="194" w:lineRule="exact"/>
      <w:ind w:hanging="2021"/>
    </w:pPr>
  </w:style>
  <w:style w:type="character" w:customStyle="1" w:styleId="FontStyle152">
    <w:name w:val="Font Style152"/>
    <w:rsid w:val="006C1185"/>
    <w:rPr>
      <w:rFonts w:ascii="Times New Roman" w:hAnsi="Times New Roman" w:cs="Times New Roman"/>
      <w:b/>
      <w:bCs/>
      <w:sz w:val="20"/>
      <w:szCs w:val="20"/>
    </w:rPr>
  </w:style>
  <w:style w:type="paragraph" w:customStyle="1" w:styleId="Style174">
    <w:name w:val="Style174"/>
    <w:basedOn w:val="a3"/>
    <w:rsid w:val="006C1185"/>
    <w:pPr>
      <w:widowControl w:val="0"/>
      <w:autoSpaceDE w:val="0"/>
      <w:autoSpaceDN w:val="0"/>
      <w:adjustRightInd w:val="0"/>
      <w:spacing w:line="254" w:lineRule="exact"/>
      <w:jc w:val="center"/>
    </w:pPr>
  </w:style>
  <w:style w:type="paragraph" w:customStyle="1" w:styleId="Style222">
    <w:name w:val="Style222"/>
    <w:basedOn w:val="a3"/>
    <w:rsid w:val="006C1185"/>
    <w:pPr>
      <w:widowControl w:val="0"/>
      <w:autoSpaceDE w:val="0"/>
      <w:autoSpaceDN w:val="0"/>
      <w:adjustRightInd w:val="0"/>
      <w:spacing w:line="174" w:lineRule="exact"/>
      <w:ind w:firstLine="374"/>
      <w:jc w:val="both"/>
    </w:pPr>
  </w:style>
  <w:style w:type="paragraph" w:customStyle="1" w:styleId="Style285">
    <w:name w:val="Style285"/>
    <w:basedOn w:val="a3"/>
    <w:rsid w:val="006C1185"/>
    <w:pPr>
      <w:widowControl w:val="0"/>
      <w:autoSpaceDE w:val="0"/>
      <w:autoSpaceDN w:val="0"/>
      <w:adjustRightInd w:val="0"/>
      <w:spacing w:line="379" w:lineRule="exact"/>
      <w:ind w:hanging="787"/>
    </w:pPr>
  </w:style>
  <w:style w:type="paragraph" w:customStyle="1" w:styleId="Style204">
    <w:name w:val="Style204"/>
    <w:basedOn w:val="a3"/>
    <w:rsid w:val="006C1185"/>
    <w:pPr>
      <w:widowControl w:val="0"/>
      <w:autoSpaceDE w:val="0"/>
      <w:autoSpaceDN w:val="0"/>
      <w:adjustRightInd w:val="0"/>
      <w:spacing w:line="229" w:lineRule="exact"/>
      <w:jc w:val="both"/>
    </w:pPr>
  </w:style>
  <w:style w:type="paragraph" w:customStyle="1" w:styleId="Style210">
    <w:name w:val="Style210"/>
    <w:basedOn w:val="a3"/>
    <w:rsid w:val="006C1185"/>
    <w:pPr>
      <w:widowControl w:val="0"/>
      <w:autoSpaceDE w:val="0"/>
      <w:autoSpaceDN w:val="0"/>
      <w:adjustRightInd w:val="0"/>
      <w:spacing w:line="221" w:lineRule="exact"/>
    </w:pPr>
  </w:style>
  <w:style w:type="character" w:customStyle="1" w:styleId="FontStyle575">
    <w:name w:val="Font Style575"/>
    <w:rsid w:val="006C1185"/>
    <w:rPr>
      <w:rFonts w:ascii="Courier New" w:hAnsi="Courier New" w:cs="Courier New"/>
      <w:b/>
      <w:bCs/>
      <w:sz w:val="24"/>
      <w:szCs w:val="24"/>
    </w:rPr>
  </w:style>
  <w:style w:type="character" w:customStyle="1" w:styleId="FontStyle668">
    <w:name w:val="Font Style668"/>
    <w:rsid w:val="006C1185"/>
    <w:rPr>
      <w:rFonts w:ascii="Times New Roman" w:hAnsi="Times New Roman" w:cs="Times New Roman"/>
      <w:b/>
      <w:bCs/>
      <w:i/>
      <w:iCs/>
      <w:spacing w:val="30"/>
      <w:sz w:val="20"/>
      <w:szCs w:val="20"/>
    </w:rPr>
  </w:style>
  <w:style w:type="character" w:customStyle="1" w:styleId="toctext">
    <w:name w:val="toctext"/>
    <w:rsid w:val="006C1185"/>
  </w:style>
  <w:style w:type="paragraph" w:customStyle="1" w:styleId="Style59">
    <w:name w:val="Style59"/>
    <w:basedOn w:val="a3"/>
    <w:rsid w:val="006C1185"/>
    <w:pPr>
      <w:widowControl w:val="0"/>
      <w:autoSpaceDE w:val="0"/>
      <w:autoSpaceDN w:val="0"/>
      <w:adjustRightInd w:val="0"/>
      <w:spacing w:line="221" w:lineRule="exact"/>
      <w:ind w:firstLine="950"/>
      <w:jc w:val="both"/>
    </w:pPr>
  </w:style>
  <w:style w:type="paragraph" w:customStyle="1" w:styleId="Style269">
    <w:name w:val="Style269"/>
    <w:basedOn w:val="a3"/>
    <w:rsid w:val="006C1185"/>
    <w:pPr>
      <w:widowControl w:val="0"/>
      <w:autoSpaceDE w:val="0"/>
      <w:autoSpaceDN w:val="0"/>
      <w:adjustRightInd w:val="0"/>
      <w:spacing w:line="331" w:lineRule="exact"/>
      <w:ind w:firstLine="2621"/>
    </w:pPr>
  </w:style>
  <w:style w:type="paragraph" w:customStyle="1" w:styleId="Style19">
    <w:name w:val="Style19"/>
    <w:basedOn w:val="a3"/>
    <w:rsid w:val="006C1185"/>
    <w:pPr>
      <w:widowControl w:val="0"/>
      <w:autoSpaceDE w:val="0"/>
      <w:autoSpaceDN w:val="0"/>
      <w:adjustRightInd w:val="0"/>
      <w:spacing w:line="456" w:lineRule="exact"/>
      <w:ind w:firstLine="667"/>
      <w:jc w:val="both"/>
    </w:pPr>
  </w:style>
  <w:style w:type="character" w:customStyle="1" w:styleId="FontStyle580">
    <w:name w:val="Font Style580"/>
    <w:rsid w:val="006C1185"/>
    <w:rPr>
      <w:rFonts w:ascii="Times New Roman" w:hAnsi="Times New Roman" w:cs="Times New Roman"/>
      <w:i/>
      <w:iCs/>
      <w:sz w:val="22"/>
      <w:szCs w:val="22"/>
    </w:rPr>
  </w:style>
  <w:style w:type="character" w:customStyle="1" w:styleId="FontStyle582">
    <w:name w:val="Font Style582"/>
    <w:rsid w:val="006C1185"/>
    <w:rPr>
      <w:rFonts w:ascii="Times New Roman" w:hAnsi="Times New Roman" w:cs="Times New Roman"/>
      <w:b/>
      <w:bCs/>
      <w:i/>
      <w:iCs/>
      <w:sz w:val="22"/>
      <w:szCs w:val="22"/>
    </w:rPr>
  </w:style>
  <w:style w:type="paragraph" w:customStyle="1" w:styleId="Style192">
    <w:name w:val="Style192"/>
    <w:basedOn w:val="a3"/>
    <w:rsid w:val="006C1185"/>
    <w:pPr>
      <w:widowControl w:val="0"/>
      <w:autoSpaceDE w:val="0"/>
      <w:autoSpaceDN w:val="0"/>
      <w:adjustRightInd w:val="0"/>
      <w:spacing w:line="226" w:lineRule="exact"/>
      <w:ind w:firstLine="346"/>
      <w:jc w:val="both"/>
    </w:pPr>
  </w:style>
  <w:style w:type="character" w:customStyle="1" w:styleId="FontStyle592">
    <w:name w:val="Font Style592"/>
    <w:rsid w:val="006C1185"/>
    <w:rPr>
      <w:rFonts w:ascii="Times New Roman" w:hAnsi="Times New Roman" w:cs="Times New Roman"/>
      <w:b/>
      <w:bCs/>
      <w:sz w:val="20"/>
      <w:szCs w:val="20"/>
    </w:rPr>
  </w:style>
  <w:style w:type="character" w:customStyle="1" w:styleId="FontStyle577">
    <w:name w:val="Font Style577"/>
    <w:rsid w:val="006C1185"/>
    <w:rPr>
      <w:rFonts w:ascii="Times New Roman" w:hAnsi="Times New Roman" w:cs="Times New Roman"/>
      <w:sz w:val="20"/>
      <w:szCs w:val="20"/>
    </w:rPr>
  </w:style>
  <w:style w:type="character" w:customStyle="1" w:styleId="FontStyle594">
    <w:name w:val="Font Style594"/>
    <w:rsid w:val="006C1185"/>
    <w:rPr>
      <w:rFonts w:ascii="Times New Roman" w:hAnsi="Times New Roman" w:cs="Times New Roman"/>
      <w:i/>
      <w:iCs/>
      <w:sz w:val="20"/>
      <w:szCs w:val="20"/>
    </w:rPr>
  </w:style>
  <w:style w:type="character" w:customStyle="1" w:styleId="FontStyle148">
    <w:name w:val="Font Style148"/>
    <w:rsid w:val="006C1185"/>
    <w:rPr>
      <w:rFonts w:ascii="Times New Roman" w:hAnsi="Times New Roman" w:cs="Times New Roman"/>
      <w:i/>
      <w:iCs/>
      <w:sz w:val="20"/>
      <w:szCs w:val="20"/>
    </w:rPr>
  </w:style>
  <w:style w:type="paragraph" w:customStyle="1" w:styleId="Style139">
    <w:name w:val="Style139"/>
    <w:basedOn w:val="a3"/>
    <w:rsid w:val="006C118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6C1185"/>
    <w:rPr>
      <w:rFonts w:ascii="Times New Roman" w:hAnsi="Times New Roman" w:cs="Times New Roman"/>
      <w:b/>
      <w:bCs/>
      <w:i/>
      <w:iCs/>
      <w:spacing w:val="30"/>
      <w:sz w:val="22"/>
      <w:szCs w:val="22"/>
    </w:rPr>
  </w:style>
  <w:style w:type="paragraph" w:customStyle="1" w:styleId="Style161">
    <w:name w:val="Style161"/>
    <w:basedOn w:val="a3"/>
    <w:rsid w:val="006C1185"/>
    <w:pPr>
      <w:widowControl w:val="0"/>
      <w:autoSpaceDE w:val="0"/>
      <w:autoSpaceDN w:val="0"/>
      <w:adjustRightInd w:val="0"/>
      <w:spacing w:line="221" w:lineRule="exact"/>
      <w:ind w:firstLine="379"/>
      <w:jc w:val="both"/>
    </w:pPr>
  </w:style>
  <w:style w:type="character" w:customStyle="1" w:styleId="FontStyle562">
    <w:name w:val="Font Style562"/>
    <w:rsid w:val="006C1185"/>
    <w:rPr>
      <w:rFonts w:ascii="Times New Roman" w:hAnsi="Times New Roman" w:cs="Times New Roman"/>
      <w:b/>
      <w:bCs/>
      <w:spacing w:val="-10"/>
      <w:sz w:val="28"/>
      <w:szCs w:val="28"/>
    </w:rPr>
  </w:style>
  <w:style w:type="paragraph" w:customStyle="1" w:styleId="Style135">
    <w:name w:val="Style135"/>
    <w:basedOn w:val="a3"/>
    <w:rsid w:val="006C1185"/>
    <w:pPr>
      <w:widowControl w:val="0"/>
      <w:autoSpaceDE w:val="0"/>
      <w:autoSpaceDN w:val="0"/>
      <w:adjustRightInd w:val="0"/>
      <w:spacing w:line="302" w:lineRule="exact"/>
      <w:ind w:firstLine="355"/>
    </w:pPr>
  </w:style>
  <w:style w:type="character" w:customStyle="1" w:styleId="FontStyle188">
    <w:name w:val="Font Style188"/>
    <w:rsid w:val="006C1185"/>
    <w:rPr>
      <w:rFonts w:ascii="Times New Roman" w:hAnsi="Times New Roman" w:cs="Times New Roman"/>
      <w:b/>
      <w:bCs/>
      <w:sz w:val="20"/>
      <w:szCs w:val="20"/>
    </w:rPr>
  </w:style>
  <w:style w:type="character" w:customStyle="1" w:styleId="FontStyle581">
    <w:name w:val="Font Style581"/>
    <w:rsid w:val="006C1185"/>
    <w:rPr>
      <w:rFonts w:ascii="Courier New" w:hAnsi="Courier New" w:cs="Courier New"/>
      <w:b/>
      <w:bCs/>
      <w:sz w:val="26"/>
      <w:szCs w:val="26"/>
    </w:rPr>
  </w:style>
  <w:style w:type="character" w:customStyle="1" w:styleId="FontStyle653">
    <w:name w:val="Font Style653"/>
    <w:rsid w:val="006C1185"/>
    <w:rPr>
      <w:rFonts w:ascii="Book Antiqua" w:hAnsi="Book Antiqua" w:cs="Book Antiqua"/>
      <w:b/>
      <w:bCs/>
      <w:sz w:val="18"/>
      <w:szCs w:val="18"/>
    </w:rPr>
  </w:style>
  <w:style w:type="character" w:customStyle="1" w:styleId="FontStyle631">
    <w:name w:val="Font Style631"/>
    <w:rsid w:val="006C1185"/>
    <w:rPr>
      <w:rFonts w:ascii="Times New Roman" w:hAnsi="Times New Roman" w:cs="Times New Roman"/>
      <w:b/>
      <w:bCs/>
      <w:spacing w:val="20"/>
      <w:sz w:val="22"/>
      <w:szCs w:val="22"/>
    </w:rPr>
  </w:style>
  <w:style w:type="character" w:customStyle="1" w:styleId="FontStyle712">
    <w:name w:val="Font Style712"/>
    <w:rsid w:val="006C1185"/>
    <w:rPr>
      <w:rFonts w:ascii="Times New Roman" w:hAnsi="Times New Roman" w:cs="Times New Roman"/>
      <w:b/>
      <w:bCs/>
      <w:sz w:val="20"/>
      <w:szCs w:val="20"/>
    </w:rPr>
  </w:style>
  <w:style w:type="character" w:customStyle="1" w:styleId="FontStyle820">
    <w:name w:val="Font Style820"/>
    <w:rsid w:val="006C1185"/>
    <w:rPr>
      <w:rFonts w:ascii="Times New Roman" w:hAnsi="Times New Roman" w:cs="Times New Roman"/>
      <w:sz w:val="22"/>
      <w:szCs w:val="22"/>
    </w:rPr>
  </w:style>
  <w:style w:type="character" w:customStyle="1" w:styleId="FontStyle821">
    <w:name w:val="Font Style821"/>
    <w:rsid w:val="006C1185"/>
    <w:rPr>
      <w:rFonts w:ascii="Times New Roman" w:hAnsi="Times New Roman" w:cs="Times New Roman"/>
      <w:i/>
      <w:iCs/>
      <w:sz w:val="22"/>
      <w:szCs w:val="22"/>
    </w:rPr>
  </w:style>
  <w:style w:type="paragraph" w:customStyle="1" w:styleId="Style450">
    <w:name w:val="Style450"/>
    <w:basedOn w:val="a3"/>
    <w:rsid w:val="006C1185"/>
    <w:pPr>
      <w:widowControl w:val="0"/>
      <w:autoSpaceDE w:val="0"/>
      <w:autoSpaceDN w:val="0"/>
      <w:adjustRightInd w:val="0"/>
      <w:spacing w:line="336" w:lineRule="exact"/>
      <w:ind w:firstLine="331"/>
      <w:jc w:val="both"/>
    </w:pPr>
  </w:style>
  <w:style w:type="character" w:customStyle="1" w:styleId="z-">
    <w:name w:val="z-Начало формы Знак"/>
    <w:link w:val="z-0"/>
    <w:rsid w:val="006C1185"/>
    <w:rPr>
      <w:rFonts w:ascii="Arial" w:hAnsi="Arial"/>
      <w:b/>
      <w:bCs/>
      <w:kern w:val="32"/>
      <w:sz w:val="32"/>
      <w:szCs w:val="32"/>
    </w:rPr>
  </w:style>
  <w:style w:type="paragraph" w:styleId="z-0">
    <w:name w:val="HTML Top of Form"/>
    <w:basedOn w:val="a3"/>
    <w:next w:val="a3"/>
    <w:link w:val="z-"/>
    <w:unhideWhenUsed/>
    <w:rsid w:val="006C118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6C1185"/>
    <w:rPr>
      <w:rFonts w:ascii="Arial" w:eastAsia="Times New Roman" w:hAnsi="Arial" w:cs="Arial"/>
      <w:vanish/>
      <w:sz w:val="16"/>
      <w:szCs w:val="16"/>
      <w:lang w:eastAsia="ru-RU"/>
    </w:rPr>
  </w:style>
  <w:style w:type="character" w:customStyle="1" w:styleId="Heading2Char">
    <w:name w:val="Heading 2 Char"/>
    <w:aliases w:val="Знак3 Знак Char"/>
    <w:locked/>
    <w:rsid w:val="006C1185"/>
    <w:rPr>
      <w:rFonts w:ascii="Arial" w:hAnsi="Arial" w:cs="Arial"/>
      <w:b/>
      <w:bCs/>
      <w:i/>
      <w:iCs/>
      <w:sz w:val="28"/>
      <w:szCs w:val="28"/>
    </w:rPr>
  </w:style>
  <w:style w:type="paragraph" w:customStyle="1" w:styleId="1d">
    <w:name w:val="Без интервала1"/>
    <w:basedOn w:val="a3"/>
    <w:link w:val="NoSpacingChar"/>
    <w:rsid w:val="006C1185"/>
  </w:style>
  <w:style w:type="character" w:customStyle="1" w:styleId="NoSpacingChar">
    <w:name w:val="No Spacing Char"/>
    <w:link w:val="1d"/>
    <w:locked/>
    <w:rsid w:val="006C118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6C1185"/>
    <w:pPr>
      <w:ind w:left="708"/>
    </w:pPr>
  </w:style>
  <w:style w:type="character" w:customStyle="1" w:styleId="ListParagraphChar4">
    <w:name w:val="List Paragraph Char4"/>
    <w:link w:val="2f0"/>
    <w:locked/>
    <w:rsid w:val="006C118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6C1185"/>
    <w:rPr>
      <w:i/>
      <w:iCs/>
      <w:color w:val="000000"/>
    </w:rPr>
  </w:style>
  <w:style w:type="character" w:customStyle="1" w:styleId="QuoteChar">
    <w:name w:val="Quote Char"/>
    <w:link w:val="210"/>
    <w:locked/>
    <w:rsid w:val="006C118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6C118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6C1185"/>
    <w:rPr>
      <w:rFonts w:ascii="Times New Roman" w:eastAsia="Times New Roman" w:hAnsi="Times New Roman" w:cs="Times New Roman"/>
      <w:b/>
      <w:bCs/>
      <w:i/>
      <w:iCs/>
      <w:color w:val="4F81BD"/>
      <w:sz w:val="24"/>
      <w:szCs w:val="24"/>
    </w:rPr>
  </w:style>
  <w:style w:type="character" w:customStyle="1" w:styleId="1f">
    <w:name w:val="Слабое выделение1"/>
    <w:rsid w:val="006C1185"/>
    <w:rPr>
      <w:rFonts w:cs="Times New Roman"/>
      <w:i/>
      <w:color w:val="808080"/>
    </w:rPr>
  </w:style>
  <w:style w:type="character" w:customStyle="1" w:styleId="1f0">
    <w:name w:val="Сильное выделение1"/>
    <w:rsid w:val="006C1185"/>
    <w:rPr>
      <w:rFonts w:cs="Times New Roman"/>
      <w:b/>
      <w:i/>
      <w:color w:val="4F81BD"/>
    </w:rPr>
  </w:style>
  <w:style w:type="character" w:customStyle="1" w:styleId="1f1">
    <w:name w:val="Слабая ссылка1"/>
    <w:rsid w:val="006C1185"/>
    <w:rPr>
      <w:rFonts w:cs="Times New Roman"/>
      <w:smallCaps/>
      <w:color w:val="C0504D"/>
      <w:u w:val="single"/>
    </w:rPr>
  </w:style>
  <w:style w:type="character" w:customStyle="1" w:styleId="1f2">
    <w:name w:val="Сильная ссылка1"/>
    <w:rsid w:val="006C1185"/>
    <w:rPr>
      <w:rFonts w:cs="Times New Roman"/>
      <w:b/>
      <w:smallCaps/>
      <w:color w:val="C0504D"/>
      <w:spacing w:val="5"/>
      <w:u w:val="single"/>
    </w:rPr>
  </w:style>
  <w:style w:type="character" w:customStyle="1" w:styleId="1f3">
    <w:name w:val="Название книги1"/>
    <w:rsid w:val="006C1185"/>
    <w:rPr>
      <w:rFonts w:cs="Times New Roman"/>
      <w:b/>
      <w:smallCaps/>
      <w:spacing w:val="5"/>
    </w:rPr>
  </w:style>
  <w:style w:type="paragraph" w:customStyle="1" w:styleId="1f4">
    <w:name w:val="Заголовок оглавления1"/>
    <w:basedOn w:val="11"/>
    <w:next w:val="a3"/>
    <w:rsid w:val="006C118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6C1185"/>
    <w:pPr>
      <w:widowControl w:val="0"/>
      <w:spacing w:before="200" w:after="60" w:line="204" w:lineRule="auto"/>
      <w:jc w:val="center"/>
    </w:pPr>
    <w:rPr>
      <w:rFonts w:ascii="SchoolDL" w:hAnsi="SchoolDL"/>
      <w:b/>
      <w:caps/>
      <w:sz w:val="20"/>
      <w:szCs w:val="20"/>
    </w:rPr>
  </w:style>
  <w:style w:type="paragraph" w:customStyle="1" w:styleId="p">
    <w:name w:val="p"/>
    <w:basedOn w:val="a3"/>
    <w:rsid w:val="006C118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6C1185"/>
    <w:rPr>
      <w:rFonts w:cs="Times New Roman"/>
    </w:rPr>
  </w:style>
  <w:style w:type="paragraph" w:customStyle="1" w:styleId="1f6">
    <w:name w:val="ЗАГОЛОВОК 1"/>
    <w:link w:val="1f7"/>
    <w:rsid w:val="006C118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6C118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6C1185"/>
    <w:pPr>
      <w:keepNext/>
      <w:spacing w:line="312" w:lineRule="auto"/>
      <w:ind w:firstLine="0"/>
      <w:jc w:val="center"/>
    </w:pPr>
    <w:rPr>
      <w:bCs/>
      <w:kern w:val="32"/>
    </w:rPr>
  </w:style>
  <w:style w:type="character" w:customStyle="1" w:styleId="1f9">
    <w:name w:val="Стиль1 Знак"/>
    <w:link w:val="1f8"/>
    <w:locked/>
    <w:rsid w:val="006C118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6C118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6C118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6C118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6C118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6C118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6C1185"/>
    <w:pPr>
      <w:keepNext/>
      <w:numPr>
        <w:numId w:val="8"/>
      </w:numPr>
      <w:tabs>
        <w:tab w:val="left" w:pos="0"/>
      </w:tabs>
      <w:spacing w:before="240" w:after="60"/>
      <w:outlineLvl w:val="3"/>
    </w:pPr>
    <w:rPr>
      <w:bCs/>
      <w:i/>
      <w:sz w:val="28"/>
      <w:szCs w:val="28"/>
    </w:rPr>
  </w:style>
  <w:style w:type="paragraph" w:customStyle="1" w:styleId="1ff">
    <w:name w:val="Обычный1"/>
    <w:rsid w:val="006C118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6C118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6C1185"/>
    <w:rPr>
      <w:rFonts w:ascii="Cambria" w:hAnsi="Cambria" w:cs="Times New Roman"/>
      <w:b/>
      <w:bCs/>
      <w:color w:val="365F91"/>
      <w:sz w:val="28"/>
      <w:szCs w:val="28"/>
    </w:rPr>
  </w:style>
  <w:style w:type="character" w:customStyle="1" w:styleId="apple-converted-space">
    <w:name w:val="apple-converted-space"/>
    <w:rsid w:val="006C1185"/>
  </w:style>
  <w:style w:type="paragraph" w:styleId="afffc">
    <w:name w:val="List Paragraph"/>
    <w:basedOn w:val="a3"/>
    <w:link w:val="afffd"/>
    <w:uiPriority w:val="99"/>
    <w:qFormat/>
    <w:rsid w:val="006C1185"/>
    <w:pPr>
      <w:ind w:left="708"/>
    </w:pPr>
  </w:style>
  <w:style w:type="character" w:customStyle="1" w:styleId="afffd">
    <w:name w:val="Абзац списка Знак"/>
    <w:link w:val="afffc"/>
    <w:uiPriority w:val="99"/>
    <w:rsid w:val="006C1185"/>
    <w:rPr>
      <w:rFonts w:ascii="Times New Roman" w:eastAsia="Times New Roman" w:hAnsi="Times New Roman" w:cs="Times New Roman"/>
      <w:sz w:val="24"/>
      <w:szCs w:val="24"/>
    </w:rPr>
  </w:style>
  <w:style w:type="character" w:customStyle="1" w:styleId="211">
    <w:name w:val="Заголовок 2 Знак1"/>
    <w:uiPriority w:val="99"/>
    <w:rsid w:val="006C1185"/>
    <w:rPr>
      <w:rFonts w:ascii="Arial" w:hAnsi="Arial" w:cs="Arial"/>
      <w:b/>
      <w:bCs/>
      <w:i/>
      <w:iCs/>
      <w:sz w:val="28"/>
      <w:szCs w:val="28"/>
      <w:lang w:val="ru-RU" w:eastAsia="en-US" w:bidi="ar-SA"/>
    </w:rPr>
  </w:style>
  <w:style w:type="character" w:customStyle="1" w:styleId="apple-style-span">
    <w:name w:val="apple-style-span"/>
    <w:uiPriority w:val="99"/>
    <w:rsid w:val="006C1185"/>
  </w:style>
  <w:style w:type="paragraph" w:customStyle="1" w:styleId="1ff0">
    <w:name w:val="абзац1"/>
    <w:basedOn w:val="a3"/>
    <w:rsid w:val="006C118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6C1185"/>
    <w:pPr>
      <w:jc w:val="both"/>
    </w:pPr>
    <w:rPr>
      <w:sz w:val="28"/>
      <w:szCs w:val="20"/>
    </w:rPr>
  </w:style>
  <w:style w:type="paragraph" w:customStyle="1" w:styleId="text">
    <w:name w:val="text"/>
    <w:basedOn w:val="a3"/>
    <w:rsid w:val="006C1185"/>
    <w:pPr>
      <w:spacing w:before="100" w:beforeAutospacing="1" w:after="100" w:afterAutospacing="1"/>
    </w:pPr>
  </w:style>
  <w:style w:type="character" w:customStyle="1" w:styleId="112">
    <w:name w:val="1 Заголовок 1 Знак"/>
    <w:link w:val="113"/>
    <w:locked/>
    <w:rsid w:val="006C1185"/>
    <w:rPr>
      <w:rFonts w:ascii="Arial" w:hAnsi="Arial"/>
      <w:b/>
      <w:sz w:val="32"/>
      <w:szCs w:val="32"/>
    </w:rPr>
  </w:style>
  <w:style w:type="paragraph" w:customStyle="1" w:styleId="113">
    <w:name w:val="1 Заголовок 1"/>
    <w:basedOn w:val="a3"/>
    <w:link w:val="112"/>
    <w:rsid w:val="006C1185"/>
    <w:pPr>
      <w:spacing w:before="240" w:after="60"/>
    </w:pPr>
    <w:rPr>
      <w:rFonts w:ascii="Arial" w:eastAsiaTheme="minorHAnsi" w:hAnsi="Arial" w:cstheme="minorBidi"/>
      <w:b/>
      <w:sz w:val="32"/>
      <w:szCs w:val="32"/>
      <w:lang w:eastAsia="en-US"/>
    </w:rPr>
  </w:style>
  <w:style w:type="paragraph" w:customStyle="1" w:styleId="Style14">
    <w:name w:val="Style14"/>
    <w:basedOn w:val="a3"/>
    <w:rsid w:val="006C1185"/>
    <w:pPr>
      <w:widowControl w:val="0"/>
      <w:autoSpaceDE w:val="0"/>
      <w:autoSpaceDN w:val="0"/>
      <w:adjustRightInd w:val="0"/>
    </w:pPr>
  </w:style>
  <w:style w:type="paragraph" w:customStyle="1" w:styleId="Style11">
    <w:name w:val="Style11"/>
    <w:basedOn w:val="a3"/>
    <w:rsid w:val="006C1185"/>
    <w:pPr>
      <w:widowControl w:val="0"/>
      <w:autoSpaceDE w:val="0"/>
      <w:autoSpaceDN w:val="0"/>
      <w:adjustRightInd w:val="0"/>
    </w:pPr>
  </w:style>
  <w:style w:type="paragraph" w:customStyle="1" w:styleId="FR1">
    <w:name w:val="FR1"/>
    <w:rsid w:val="006C118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6C1185"/>
  </w:style>
  <w:style w:type="paragraph" w:customStyle="1" w:styleId="afffe">
    <w:name w:val="Обычный текст"/>
    <w:basedOn w:val="a3"/>
    <w:link w:val="affff"/>
    <w:rsid w:val="006C1185"/>
    <w:pPr>
      <w:ind w:firstLine="454"/>
      <w:jc w:val="both"/>
    </w:pPr>
    <w:rPr>
      <w:szCs w:val="20"/>
    </w:rPr>
  </w:style>
  <w:style w:type="character" w:customStyle="1" w:styleId="affff">
    <w:name w:val="Обычный текст Знак"/>
    <w:link w:val="afffe"/>
    <w:rsid w:val="006C118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6C1185"/>
    <w:rPr>
      <w:bCs/>
      <w:kern w:val="32"/>
      <w:sz w:val="32"/>
      <w:lang w:val="ru-RU" w:eastAsia="en-US" w:bidi="ar-SA"/>
    </w:rPr>
  </w:style>
  <w:style w:type="character" w:customStyle="1" w:styleId="Heading3Char">
    <w:name w:val="Heading 3 Char"/>
    <w:aliases w:val="Знак2 Char"/>
    <w:locked/>
    <w:rsid w:val="006C1185"/>
    <w:rPr>
      <w:rFonts w:ascii="Arial" w:hAnsi="Arial" w:cs="Arial"/>
      <w:b/>
      <w:bCs/>
      <w:sz w:val="26"/>
      <w:szCs w:val="26"/>
      <w:lang w:val="ru-RU" w:eastAsia="en-US" w:bidi="ar-SA"/>
    </w:rPr>
  </w:style>
  <w:style w:type="character" w:customStyle="1" w:styleId="TitleChar">
    <w:name w:val="Title Char"/>
    <w:locked/>
    <w:rsid w:val="006C118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6C1185"/>
    <w:rPr>
      <w:sz w:val="24"/>
      <w:lang w:val="en-US" w:eastAsia="en-US" w:bidi="ar-SA"/>
    </w:rPr>
  </w:style>
  <w:style w:type="paragraph" w:customStyle="1" w:styleId="l1">
    <w:name w:val="l1"/>
    <w:basedOn w:val="a3"/>
    <w:rsid w:val="006C1185"/>
    <w:pPr>
      <w:spacing w:before="100" w:beforeAutospacing="1" w:after="100" w:afterAutospacing="1"/>
    </w:pPr>
  </w:style>
  <w:style w:type="paragraph" w:customStyle="1" w:styleId="l2">
    <w:name w:val="l2"/>
    <w:basedOn w:val="a3"/>
    <w:rsid w:val="006C118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C1185"/>
    <w:rPr>
      <w:sz w:val="24"/>
      <w:szCs w:val="24"/>
      <w:lang w:val="ru-RU" w:eastAsia="ru-RU" w:bidi="ar-SA"/>
    </w:rPr>
  </w:style>
  <w:style w:type="character" w:customStyle="1" w:styleId="gapspan">
    <w:name w:val="gapspan"/>
    <w:rsid w:val="006C1185"/>
    <w:rPr>
      <w:rFonts w:cs="Times New Roman"/>
    </w:rPr>
  </w:style>
  <w:style w:type="paragraph" w:customStyle="1" w:styleId="TablLeft">
    <w:name w:val="Tabl Left"/>
    <w:basedOn w:val="a3"/>
    <w:semiHidden/>
    <w:rsid w:val="006C1185"/>
    <w:pPr>
      <w:overflowPunct w:val="0"/>
      <w:autoSpaceDE w:val="0"/>
      <w:autoSpaceDN w:val="0"/>
      <w:adjustRightInd w:val="0"/>
      <w:textAlignment w:val="baseline"/>
    </w:pPr>
    <w:rPr>
      <w:sz w:val="28"/>
      <w:szCs w:val="20"/>
    </w:rPr>
  </w:style>
  <w:style w:type="character" w:customStyle="1" w:styleId="citecrochet1">
    <w:name w:val="cite_crochet1"/>
    <w:rsid w:val="006C1185"/>
    <w:rPr>
      <w:vanish/>
    </w:rPr>
  </w:style>
  <w:style w:type="character" w:customStyle="1" w:styleId="nowrap1">
    <w:name w:val="nowrap1"/>
    <w:rsid w:val="006C1185"/>
  </w:style>
  <w:style w:type="paragraph" w:customStyle="1" w:styleId="style3">
    <w:name w:val="style3"/>
    <w:basedOn w:val="a3"/>
    <w:rsid w:val="006C1185"/>
    <w:pPr>
      <w:spacing w:before="100" w:beforeAutospacing="1" w:after="100" w:afterAutospacing="1"/>
    </w:pPr>
    <w:rPr>
      <w:rFonts w:ascii="Verdana" w:hAnsi="Verdana"/>
      <w:sz w:val="18"/>
      <w:szCs w:val="18"/>
    </w:rPr>
  </w:style>
  <w:style w:type="character" w:customStyle="1" w:styleId="zagl">
    <w:name w:val="zagl"/>
    <w:rsid w:val="006C1185"/>
  </w:style>
  <w:style w:type="character" w:customStyle="1" w:styleId="font4">
    <w:name w:val="font4"/>
    <w:rsid w:val="006C1185"/>
  </w:style>
  <w:style w:type="paragraph" w:customStyle="1" w:styleId="tekstob">
    <w:name w:val="tekstob"/>
    <w:basedOn w:val="a3"/>
    <w:rsid w:val="006C1185"/>
    <w:pPr>
      <w:spacing w:before="100" w:beforeAutospacing="1" w:after="100" w:afterAutospacing="1"/>
    </w:pPr>
  </w:style>
  <w:style w:type="character" w:customStyle="1" w:styleId="st1">
    <w:name w:val="st1"/>
    <w:rsid w:val="006C1185"/>
  </w:style>
  <w:style w:type="character" w:customStyle="1" w:styleId="p1">
    <w:name w:val="p1"/>
    <w:rsid w:val="006C1185"/>
    <w:rPr>
      <w:rFonts w:cs="Times New Roman"/>
    </w:rPr>
  </w:style>
  <w:style w:type="character" w:customStyle="1" w:styleId="accented">
    <w:name w:val="accented"/>
    <w:rsid w:val="006C1185"/>
  </w:style>
  <w:style w:type="character" w:customStyle="1" w:styleId="editsection">
    <w:name w:val="editsection"/>
    <w:rsid w:val="006C1185"/>
  </w:style>
  <w:style w:type="paragraph" w:customStyle="1" w:styleId="-1">
    <w:name w:val="Обычный-1"/>
    <w:basedOn w:val="a3"/>
    <w:rsid w:val="006C1185"/>
    <w:pPr>
      <w:widowControl w:val="0"/>
      <w:spacing w:line="360" w:lineRule="auto"/>
      <w:ind w:firstLine="720"/>
      <w:jc w:val="both"/>
    </w:pPr>
    <w:rPr>
      <w:szCs w:val="20"/>
    </w:rPr>
  </w:style>
  <w:style w:type="paragraph" w:customStyle="1" w:styleId="text-v">
    <w:name w:val="text-v"/>
    <w:basedOn w:val="a3"/>
    <w:rsid w:val="006C1185"/>
    <w:pPr>
      <w:spacing w:before="100" w:beforeAutospacing="1" w:after="100" w:afterAutospacing="1"/>
    </w:pPr>
  </w:style>
  <w:style w:type="paragraph" w:customStyle="1" w:styleId="normal5">
    <w:name w:val="normal5"/>
    <w:basedOn w:val="a3"/>
    <w:rsid w:val="006C1185"/>
    <w:pPr>
      <w:spacing w:before="100" w:beforeAutospacing="1" w:after="100" w:afterAutospacing="1"/>
    </w:pPr>
  </w:style>
  <w:style w:type="paragraph" w:styleId="affff0">
    <w:name w:val="No Spacing"/>
    <w:link w:val="affff1"/>
    <w:qFormat/>
    <w:rsid w:val="006C118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6C1185"/>
    <w:rPr>
      <w:rFonts w:ascii="Times New Roman" w:eastAsia="Times New Roman" w:hAnsi="Times New Roman" w:cs="Times New Roman"/>
      <w:sz w:val="24"/>
      <w:szCs w:val="24"/>
      <w:lang w:eastAsia="ru-RU"/>
    </w:rPr>
  </w:style>
  <w:style w:type="paragraph" w:customStyle="1" w:styleId="1ff1">
    <w:name w:val="Основной текст1"/>
    <w:basedOn w:val="1a"/>
    <w:rsid w:val="006C1185"/>
    <w:pPr>
      <w:widowControl/>
      <w:spacing w:after="120"/>
      <w:ind w:firstLine="0"/>
      <w:jc w:val="left"/>
    </w:pPr>
    <w:rPr>
      <w:rFonts w:ascii="Times New Roman" w:hAnsi="Times New Roman"/>
      <w:sz w:val="24"/>
    </w:rPr>
  </w:style>
  <w:style w:type="character" w:customStyle="1" w:styleId="FontStyle571">
    <w:name w:val="Font Style571"/>
    <w:rsid w:val="006C1185"/>
    <w:rPr>
      <w:rFonts w:ascii="Times New Roman" w:hAnsi="Times New Roman" w:cs="Times New Roman"/>
      <w:b/>
      <w:bCs/>
      <w:i/>
      <w:iCs/>
      <w:spacing w:val="30"/>
      <w:sz w:val="20"/>
      <w:szCs w:val="20"/>
    </w:rPr>
  </w:style>
  <w:style w:type="character" w:customStyle="1" w:styleId="FontStyle658">
    <w:name w:val="Font Style658"/>
    <w:rsid w:val="006C1185"/>
    <w:rPr>
      <w:rFonts w:ascii="Times New Roman" w:hAnsi="Times New Roman" w:cs="Times New Roman"/>
      <w:b/>
      <w:bCs/>
      <w:spacing w:val="-30"/>
      <w:sz w:val="32"/>
      <w:szCs w:val="32"/>
    </w:rPr>
  </w:style>
  <w:style w:type="character" w:customStyle="1" w:styleId="FontStyle596">
    <w:name w:val="Font Style596"/>
    <w:rsid w:val="006C1185"/>
    <w:rPr>
      <w:rFonts w:ascii="Consolas" w:hAnsi="Consolas" w:cs="Consolas"/>
      <w:i/>
      <w:iCs/>
      <w:spacing w:val="10"/>
      <w:sz w:val="24"/>
      <w:szCs w:val="24"/>
    </w:rPr>
  </w:style>
  <w:style w:type="character" w:customStyle="1" w:styleId="FontStyle621">
    <w:name w:val="Font Style621"/>
    <w:rsid w:val="006C1185"/>
    <w:rPr>
      <w:rFonts w:ascii="Times New Roman" w:hAnsi="Times New Roman" w:cs="Times New Roman" w:hint="default"/>
      <w:b/>
      <w:bCs/>
      <w:i/>
      <w:iCs/>
      <w:spacing w:val="30"/>
      <w:sz w:val="18"/>
      <w:szCs w:val="18"/>
    </w:rPr>
  </w:style>
  <w:style w:type="paragraph" w:customStyle="1" w:styleId="Style570">
    <w:name w:val="Style570"/>
    <w:basedOn w:val="a3"/>
    <w:rsid w:val="006C1185"/>
    <w:pPr>
      <w:widowControl w:val="0"/>
      <w:autoSpaceDE w:val="0"/>
      <w:autoSpaceDN w:val="0"/>
      <w:adjustRightInd w:val="0"/>
    </w:pPr>
  </w:style>
  <w:style w:type="character" w:customStyle="1" w:styleId="FontStyle870">
    <w:name w:val="Font Style870"/>
    <w:rsid w:val="006C1185"/>
    <w:rPr>
      <w:rFonts w:ascii="Times New Roman" w:hAnsi="Times New Roman" w:cs="Times New Roman" w:hint="default"/>
      <w:b/>
      <w:bCs/>
      <w:i/>
      <w:iCs/>
      <w:sz w:val="22"/>
      <w:szCs w:val="22"/>
    </w:rPr>
  </w:style>
  <w:style w:type="paragraph" w:customStyle="1" w:styleId="Style43">
    <w:name w:val="Style43"/>
    <w:basedOn w:val="a3"/>
    <w:rsid w:val="006C1185"/>
    <w:pPr>
      <w:widowControl w:val="0"/>
      <w:autoSpaceDE w:val="0"/>
      <w:autoSpaceDN w:val="0"/>
      <w:adjustRightInd w:val="0"/>
      <w:spacing w:line="211" w:lineRule="exact"/>
      <w:ind w:hanging="756"/>
    </w:pPr>
  </w:style>
  <w:style w:type="paragraph" w:customStyle="1" w:styleId="Style318">
    <w:name w:val="Style318"/>
    <w:basedOn w:val="a3"/>
    <w:rsid w:val="006C1185"/>
    <w:pPr>
      <w:widowControl w:val="0"/>
      <w:autoSpaceDE w:val="0"/>
      <w:autoSpaceDN w:val="0"/>
      <w:adjustRightInd w:val="0"/>
      <w:spacing w:line="223" w:lineRule="exact"/>
      <w:ind w:firstLine="374"/>
      <w:jc w:val="both"/>
    </w:pPr>
  </w:style>
  <w:style w:type="character" w:customStyle="1" w:styleId="FontStyle846">
    <w:name w:val="Font Style846"/>
    <w:rsid w:val="006C1185"/>
    <w:rPr>
      <w:rFonts w:ascii="Times New Roman" w:hAnsi="Times New Roman" w:cs="Times New Roman"/>
      <w:b/>
      <w:bCs/>
      <w:sz w:val="22"/>
      <w:szCs w:val="22"/>
    </w:rPr>
  </w:style>
  <w:style w:type="character" w:customStyle="1" w:styleId="FontStyle811">
    <w:name w:val="Font Style811"/>
    <w:rsid w:val="006C1185"/>
    <w:rPr>
      <w:rFonts w:ascii="Times New Roman" w:hAnsi="Times New Roman" w:cs="Times New Roman"/>
      <w:b/>
      <w:bCs/>
      <w:i/>
      <w:iCs/>
      <w:sz w:val="22"/>
      <w:szCs w:val="22"/>
    </w:rPr>
  </w:style>
  <w:style w:type="paragraph" w:customStyle="1" w:styleId="bodytext">
    <w:name w:val="bodytext"/>
    <w:basedOn w:val="a3"/>
    <w:rsid w:val="006C1185"/>
    <w:pPr>
      <w:spacing w:after="100" w:afterAutospacing="1" w:line="300" w:lineRule="atLeast"/>
    </w:pPr>
    <w:rPr>
      <w:rFonts w:ascii="Arial" w:hAnsi="Arial" w:cs="Arial"/>
      <w:color w:val="666666"/>
      <w:sz w:val="21"/>
      <w:szCs w:val="21"/>
    </w:rPr>
  </w:style>
  <w:style w:type="paragraph" w:customStyle="1" w:styleId="subheader">
    <w:name w:val="subheader"/>
    <w:basedOn w:val="a3"/>
    <w:rsid w:val="006C118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6C118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6C1185"/>
  </w:style>
  <w:style w:type="character" w:customStyle="1" w:styleId="mymarkfind">
    <w:name w:val="my_mark_find"/>
    <w:rsid w:val="006C1185"/>
  </w:style>
  <w:style w:type="paragraph" w:customStyle="1" w:styleId="3a">
    <w:name w:val="Знак3"/>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6C1185"/>
    <w:pPr>
      <w:spacing w:before="48" w:after="48"/>
      <w:jc w:val="both"/>
    </w:pPr>
  </w:style>
  <w:style w:type="character" w:customStyle="1" w:styleId="b-serp-url">
    <w:name w:val="b-serp-url"/>
    <w:rsid w:val="006C1185"/>
  </w:style>
  <w:style w:type="paragraph" w:styleId="z-2">
    <w:name w:val="HTML Bottom of Form"/>
    <w:basedOn w:val="a3"/>
    <w:next w:val="a3"/>
    <w:link w:val="z-3"/>
    <w:rsid w:val="006C118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6C1185"/>
    <w:rPr>
      <w:rFonts w:ascii="Arial" w:eastAsia="Times New Roman" w:hAnsi="Arial" w:cs="Times New Roman"/>
      <w:vanish/>
      <w:sz w:val="16"/>
      <w:szCs w:val="16"/>
    </w:rPr>
  </w:style>
  <w:style w:type="paragraph" w:customStyle="1" w:styleId="3b">
    <w:name w:val="Стиль3"/>
    <w:basedOn w:val="a3"/>
    <w:link w:val="3c"/>
    <w:rsid w:val="006C1185"/>
    <w:pPr>
      <w:widowControl w:val="0"/>
      <w:autoSpaceDE w:val="0"/>
      <w:autoSpaceDN w:val="0"/>
      <w:adjustRightInd w:val="0"/>
      <w:ind w:firstLine="567"/>
      <w:jc w:val="both"/>
    </w:pPr>
    <w:rPr>
      <w:b/>
      <w:sz w:val="28"/>
      <w:szCs w:val="20"/>
    </w:rPr>
  </w:style>
  <w:style w:type="character" w:customStyle="1" w:styleId="3c">
    <w:name w:val="Стиль3 Знак"/>
    <w:link w:val="3b"/>
    <w:locked/>
    <w:rsid w:val="006C1185"/>
    <w:rPr>
      <w:rFonts w:ascii="Times New Roman" w:eastAsia="Times New Roman" w:hAnsi="Times New Roman" w:cs="Times New Roman"/>
      <w:b/>
      <w:sz w:val="28"/>
      <w:szCs w:val="20"/>
      <w:lang w:eastAsia="ru-RU"/>
    </w:rPr>
  </w:style>
  <w:style w:type="paragraph" w:customStyle="1" w:styleId="biblio">
    <w:name w:val="biblio"/>
    <w:basedOn w:val="a3"/>
    <w:rsid w:val="006C1185"/>
    <w:pPr>
      <w:spacing w:before="48" w:after="48"/>
      <w:ind w:firstLine="360"/>
      <w:jc w:val="both"/>
    </w:pPr>
    <w:rPr>
      <w:sz w:val="19"/>
      <w:szCs w:val="19"/>
    </w:rPr>
  </w:style>
  <w:style w:type="paragraph" w:customStyle="1" w:styleId="biblio0">
    <w:name w:val="biblio0"/>
    <w:basedOn w:val="a3"/>
    <w:rsid w:val="006C1185"/>
    <w:pPr>
      <w:spacing w:before="48" w:after="48"/>
      <w:jc w:val="both"/>
    </w:pPr>
    <w:rPr>
      <w:sz w:val="19"/>
      <w:szCs w:val="19"/>
    </w:rPr>
  </w:style>
  <w:style w:type="paragraph" w:customStyle="1" w:styleId="podpis">
    <w:name w:val="podpis"/>
    <w:basedOn w:val="a3"/>
    <w:rsid w:val="006C1185"/>
    <w:pPr>
      <w:spacing w:before="48" w:after="48"/>
      <w:jc w:val="right"/>
    </w:pPr>
    <w:rPr>
      <w:i/>
      <w:iCs/>
      <w:sz w:val="19"/>
      <w:szCs w:val="19"/>
    </w:rPr>
  </w:style>
  <w:style w:type="paragraph" w:customStyle="1" w:styleId="ris">
    <w:name w:val="ris"/>
    <w:basedOn w:val="a3"/>
    <w:rsid w:val="006C1185"/>
    <w:pPr>
      <w:spacing w:before="48" w:after="48"/>
      <w:jc w:val="center"/>
    </w:pPr>
    <w:rPr>
      <w:i/>
      <w:iCs/>
      <w:sz w:val="19"/>
      <w:szCs w:val="19"/>
    </w:rPr>
  </w:style>
  <w:style w:type="paragraph" w:customStyle="1" w:styleId="small">
    <w:name w:val="small"/>
    <w:basedOn w:val="a3"/>
    <w:rsid w:val="006C1185"/>
    <w:pPr>
      <w:spacing w:before="48" w:after="48"/>
      <w:ind w:firstLine="360"/>
      <w:jc w:val="both"/>
    </w:pPr>
    <w:rPr>
      <w:sz w:val="19"/>
      <w:szCs w:val="19"/>
    </w:rPr>
  </w:style>
  <w:style w:type="paragraph" w:customStyle="1" w:styleId="small0">
    <w:name w:val="small0"/>
    <w:basedOn w:val="a3"/>
    <w:rsid w:val="006C1185"/>
    <w:pPr>
      <w:spacing w:before="48" w:after="48"/>
      <w:jc w:val="both"/>
    </w:pPr>
    <w:rPr>
      <w:sz w:val="19"/>
      <w:szCs w:val="19"/>
    </w:rPr>
  </w:style>
  <w:style w:type="paragraph" w:customStyle="1" w:styleId="stih4">
    <w:name w:val="stih4"/>
    <w:basedOn w:val="a3"/>
    <w:rsid w:val="006C1185"/>
    <w:pPr>
      <w:spacing w:before="120" w:after="120"/>
      <w:ind w:left="3240"/>
    </w:pPr>
    <w:rPr>
      <w:sz w:val="19"/>
      <w:szCs w:val="19"/>
    </w:rPr>
  </w:style>
  <w:style w:type="paragraph" w:customStyle="1" w:styleId="zag8">
    <w:name w:val="zag8"/>
    <w:basedOn w:val="a3"/>
    <w:rsid w:val="006C1185"/>
    <w:pPr>
      <w:spacing w:before="240" w:after="48"/>
      <w:jc w:val="center"/>
    </w:pPr>
    <w:rPr>
      <w:sz w:val="19"/>
      <w:szCs w:val="19"/>
    </w:rPr>
  </w:style>
  <w:style w:type="character" w:customStyle="1" w:styleId="page">
    <w:name w:val="page"/>
    <w:rsid w:val="006C1185"/>
    <w:rPr>
      <w:i/>
      <w:iCs/>
      <w:vanish/>
      <w:color w:val="00008B"/>
      <w:sz w:val="19"/>
      <w:szCs w:val="19"/>
      <w:bdr w:val="single" w:sz="4" w:space="0" w:color="C1C1C1"/>
    </w:rPr>
  </w:style>
  <w:style w:type="paragraph" w:customStyle="1" w:styleId="hook">
    <w:name w:val="hook"/>
    <w:basedOn w:val="a3"/>
    <w:rsid w:val="006C1185"/>
    <w:pPr>
      <w:spacing w:before="100" w:beforeAutospacing="1" w:after="100" w:afterAutospacing="1"/>
    </w:pPr>
    <w:rPr>
      <w:rFonts w:ascii="Comic Sans MS" w:hAnsi="Comic Sans MS"/>
      <w:b/>
      <w:bCs/>
    </w:rPr>
  </w:style>
  <w:style w:type="character" w:customStyle="1" w:styleId="current">
    <w:name w:val="current"/>
    <w:rsid w:val="006C1185"/>
  </w:style>
  <w:style w:type="paragraph" w:customStyle="1" w:styleId="affff3">
    <w:name w:val="Цитаты"/>
    <w:basedOn w:val="1a"/>
    <w:rsid w:val="006C118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6C1185"/>
    <w:pPr>
      <w:spacing w:before="100" w:after="100"/>
      <w:jc w:val="both"/>
    </w:pPr>
    <w:rPr>
      <w:rFonts w:ascii="Arial" w:hAnsi="Arial"/>
      <w:color w:val="000000"/>
      <w:sz w:val="20"/>
      <w:szCs w:val="20"/>
    </w:rPr>
  </w:style>
  <w:style w:type="character" w:customStyle="1" w:styleId="udar">
    <w:name w:val="udar"/>
    <w:rsid w:val="006C1185"/>
    <w:rPr>
      <w:rFonts w:cs="Times New Roman"/>
    </w:rPr>
  </w:style>
  <w:style w:type="paragraph" w:customStyle="1" w:styleId="CharCharCarCarCharCharCarCarCharCharCarCarCharChar">
    <w:name w:val="Char Char Car Car Char Char Car Car Char Char Car Car Char Char"/>
    <w:basedOn w:val="a3"/>
    <w:rsid w:val="006C1185"/>
    <w:pPr>
      <w:spacing w:after="160" w:line="240" w:lineRule="exact"/>
    </w:pPr>
    <w:rPr>
      <w:sz w:val="20"/>
      <w:szCs w:val="20"/>
    </w:rPr>
  </w:style>
  <w:style w:type="paragraph" w:customStyle="1" w:styleId="310">
    <w:name w:val="Основной текст с отступом 31"/>
    <w:basedOn w:val="a3"/>
    <w:rsid w:val="006C1185"/>
    <w:pPr>
      <w:ind w:firstLine="567"/>
      <w:jc w:val="both"/>
    </w:pPr>
    <w:rPr>
      <w:rFonts w:ascii="Arial" w:hAnsi="Arial"/>
      <w:sz w:val="20"/>
      <w:szCs w:val="20"/>
    </w:rPr>
  </w:style>
  <w:style w:type="character" w:customStyle="1" w:styleId="submenu-table">
    <w:name w:val="submenu-table"/>
    <w:rsid w:val="006C1185"/>
  </w:style>
  <w:style w:type="paragraph" w:customStyle="1" w:styleId="book">
    <w:name w:val="book"/>
    <w:basedOn w:val="a3"/>
    <w:rsid w:val="006C1185"/>
    <w:pPr>
      <w:ind w:firstLine="450"/>
      <w:jc w:val="both"/>
    </w:pPr>
  </w:style>
  <w:style w:type="character" w:customStyle="1" w:styleId="bday">
    <w:name w:val="bday"/>
    <w:rsid w:val="006C1185"/>
  </w:style>
  <w:style w:type="paragraph" w:customStyle="1" w:styleId="212">
    <w:name w:val="Основной текст 21"/>
    <w:basedOn w:val="a3"/>
    <w:rsid w:val="006C118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6C1185"/>
    <w:rPr>
      <w:sz w:val="24"/>
      <w:szCs w:val="24"/>
    </w:rPr>
  </w:style>
  <w:style w:type="paragraph" w:customStyle="1" w:styleId="Style45">
    <w:name w:val="Style45"/>
    <w:basedOn w:val="a3"/>
    <w:rsid w:val="006C118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6C1185"/>
    <w:rPr>
      <w:b/>
      <w:caps/>
      <w:sz w:val="24"/>
      <w:szCs w:val="24"/>
      <w:lang w:val="ru-RU" w:eastAsia="ru-RU" w:bidi="ar-SA"/>
    </w:rPr>
  </w:style>
  <w:style w:type="character" w:customStyle="1" w:styleId="400">
    <w:name w:val="Знак Знак40"/>
    <w:locked/>
    <w:rsid w:val="006C1185"/>
    <w:rPr>
      <w:rFonts w:ascii="Arial" w:hAnsi="Arial" w:cs="Arial"/>
      <w:b/>
      <w:bCs/>
      <w:i/>
      <w:iCs/>
      <w:sz w:val="28"/>
      <w:szCs w:val="28"/>
      <w:lang w:val="ru-RU" w:eastAsia="en-US" w:bidi="ar-SA"/>
    </w:rPr>
  </w:style>
  <w:style w:type="character" w:customStyle="1" w:styleId="390">
    <w:name w:val="Знак Знак39"/>
    <w:locked/>
    <w:rsid w:val="006C1185"/>
    <w:rPr>
      <w:b/>
      <w:bCs/>
      <w:sz w:val="27"/>
      <w:szCs w:val="27"/>
      <w:lang w:val="ru-RU" w:eastAsia="ru-RU" w:bidi="ar-SA"/>
    </w:rPr>
  </w:style>
  <w:style w:type="character" w:customStyle="1" w:styleId="380">
    <w:name w:val="Знак Знак38"/>
    <w:locked/>
    <w:rsid w:val="006C1185"/>
    <w:rPr>
      <w:b/>
      <w:bCs/>
      <w:sz w:val="28"/>
      <w:szCs w:val="28"/>
      <w:lang w:val="ru-RU" w:eastAsia="ru-RU" w:bidi="ar-SA"/>
    </w:rPr>
  </w:style>
  <w:style w:type="character" w:customStyle="1" w:styleId="370">
    <w:name w:val="Знак Знак37"/>
    <w:locked/>
    <w:rsid w:val="006C1185"/>
    <w:rPr>
      <w:b/>
      <w:bCs/>
      <w:i/>
      <w:iCs/>
      <w:sz w:val="26"/>
      <w:szCs w:val="26"/>
      <w:lang w:val="ru-RU" w:eastAsia="ru-RU" w:bidi="ar-SA"/>
    </w:rPr>
  </w:style>
  <w:style w:type="character" w:customStyle="1" w:styleId="360">
    <w:name w:val="Знак Знак36"/>
    <w:locked/>
    <w:rsid w:val="006C1185"/>
    <w:rPr>
      <w:sz w:val="24"/>
      <w:lang w:val="ru-RU" w:eastAsia="ru-RU" w:bidi="ar-SA"/>
    </w:rPr>
  </w:style>
  <w:style w:type="character" w:customStyle="1" w:styleId="350">
    <w:name w:val="Знак Знак35"/>
    <w:locked/>
    <w:rsid w:val="006C1185"/>
    <w:rPr>
      <w:sz w:val="24"/>
      <w:szCs w:val="24"/>
      <w:lang w:val="ru-RU" w:eastAsia="ru-RU" w:bidi="ar-SA"/>
    </w:rPr>
  </w:style>
  <w:style w:type="character" w:customStyle="1" w:styleId="340">
    <w:name w:val="Знак Знак34"/>
    <w:locked/>
    <w:rsid w:val="006C1185"/>
    <w:rPr>
      <w:i/>
      <w:iCs/>
      <w:sz w:val="24"/>
      <w:szCs w:val="24"/>
      <w:lang w:val="ru-RU" w:eastAsia="ru-RU" w:bidi="ar-SA"/>
    </w:rPr>
  </w:style>
  <w:style w:type="character" w:customStyle="1" w:styleId="affff5">
    <w:name w:val="Знак Знак Знак"/>
    <w:locked/>
    <w:rsid w:val="006C1185"/>
    <w:rPr>
      <w:rFonts w:ascii="Courier New" w:hAnsi="Courier New" w:cs="Courier New"/>
      <w:lang w:val="ru-RU" w:eastAsia="ru-RU" w:bidi="ar-SA"/>
    </w:rPr>
  </w:style>
  <w:style w:type="paragraph" w:customStyle="1" w:styleId="affff6">
    <w:name w:val="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6C1185"/>
    <w:pPr>
      <w:autoSpaceDE w:val="0"/>
      <w:autoSpaceDN w:val="0"/>
      <w:adjustRightInd w:val="0"/>
    </w:pPr>
  </w:style>
  <w:style w:type="paragraph" w:customStyle="1" w:styleId="affff8">
    <w:name w:val="Темы"/>
    <w:basedOn w:val="a3"/>
    <w:link w:val="affff9"/>
    <w:rsid w:val="006C1185"/>
    <w:pPr>
      <w:keepNext/>
    </w:pPr>
  </w:style>
  <w:style w:type="character" w:customStyle="1" w:styleId="affff9">
    <w:name w:val="Темы Знак"/>
    <w:link w:val="affff8"/>
    <w:locked/>
    <w:rsid w:val="006C1185"/>
    <w:rPr>
      <w:rFonts w:ascii="Times New Roman" w:eastAsia="Times New Roman" w:hAnsi="Times New Roman" w:cs="Times New Roman"/>
      <w:sz w:val="24"/>
      <w:szCs w:val="24"/>
      <w:lang w:eastAsia="ru-RU"/>
    </w:rPr>
  </w:style>
  <w:style w:type="paragraph" w:customStyle="1" w:styleId="affffa">
    <w:name w:val="a"/>
    <w:basedOn w:val="a3"/>
    <w:rsid w:val="006C1185"/>
    <w:pPr>
      <w:spacing w:before="100" w:beforeAutospacing="1" w:after="100" w:afterAutospacing="1"/>
    </w:pPr>
  </w:style>
  <w:style w:type="paragraph" w:customStyle="1" w:styleId="acxspmiddle">
    <w:name w:val="acxspmiddle"/>
    <w:basedOn w:val="a3"/>
    <w:rsid w:val="006C1185"/>
    <w:pPr>
      <w:spacing w:before="100" w:beforeAutospacing="1" w:after="100" w:afterAutospacing="1"/>
    </w:pPr>
  </w:style>
  <w:style w:type="character" w:customStyle="1" w:styleId="affffb">
    <w:name w:val="Основной текст_"/>
    <w:link w:val="1ff3"/>
    <w:locked/>
    <w:rsid w:val="006C1185"/>
    <w:rPr>
      <w:rFonts w:ascii="Arial" w:hAnsi="Arial" w:cs="Arial"/>
      <w:sz w:val="19"/>
      <w:szCs w:val="19"/>
      <w:shd w:val="clear" w:color="auto" w:fill="FFFFFF"/>
    </w:rPr>
  </w:style>
  <w:style w:type="paragraph" w:customStyle="1" w:styleId="1ff3">
    <w:name w:val="Основной текст1"/>
    <w:basedOn w:val="a3"/>
    <w:link w:val="affffb"/>
    <w:rsid w:val="006C118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6C118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6C118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6C1185"/>
    <w:pPr>
      <w:spacing w:after="160" w:line="240" w:lineRule="exact"/>
    </w:pPr>
    <w:rPr>
      <w:rFonts w:ascii="Verdana" w:hAnsi="Verdana"/>
      <w:lang w:val="en-US" w:eastAsia="en-US"/>
    </w:rPr>
  </w:style>
  <w:style w:type="paragraph" w:customStyle="1" w:styleId="Style24">
    <w:name w:val="Style24"/>
    <w:basedOn w:val="a3"/>
    <w:rsid w:val="006C1185"/>
    <w:pPr>
      <w:widowControl w:val="0"/>
      <w:autoSpaceDE w:val="0"/>
      <w:autoSpaceDN w:val="0"/>
      <w:adjustRightInd w:val="0"/>
      <w:spacing w:line="482" w:lineRule="exact"/>
      <w:ind w:firstLine="720"/>
      <w:jc w:val="both"/>
    </w:pPr>
  </w:style>
  <w:style w:type="paragraph" w:customStyle="1" w:styleId="ConsPlusTitle">
    <w:name w:val="ConsPlusTitle"/>
    <w:rsid w:val="006C118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6C1185"/>
    <w:rPr>
      <w:rFonts w:ascii="Courier New" w:hAnsi="Courier New"/>
      <w:sz w:val="20"/>
      <w:szCs w:val="20"/>
    </w:rPr>
  </w:style>
  <w:style w:type="paragraph" w:customStyle="1" w:styleId="ConsPlusNormal">
    <w:name w:val="ConsPlusNormal"/>
    <w:link w:val="ConsPlusNormal0"/>
    <w:rsid w:val="006C11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C1185"/>
    <w:rPr>
      <w:rFonts w:ascii="Arial" w:eastAsia="Times New Roman" w:hAnsi="Arial" w:cs="Arial"/>
      <w:sz w:val="20"/>
      <w:szCs w:val="20"/>
      <w:lang w:eastAsia="ru-RU"/>
    </w:rPr>
  </w:style>
  <w:style w:type="paragraph" w:customStyle="1" w:styleId="213">
    <w:name w:val="Заголовок 21"/>
    <w:basedOn w:val="a3"/>
    <w:next w:val="a3"/>
    <w:rsid w:val="006C1185"/>
    <w:pPr>
      <w:keepNext/>
      <w:widowControl w:val="0"/>
      <w:jc w:val="center"/>
    </w:pPr>
    <w:rPr>
      <w:b/>
      <w:sz w:val="26"/>
      <w:szCs w:val="20"/>
    </w:rPr>
  </w:style>
  <w:style w:type="paragraph" w:customStyle="1" w:styleId="2f1">
    <w:name w:val="Обычный2"/>
    <w:basedOn w:val="a3"/>
    <w:rsid w:val="006C1185"/>
    <w:pPr>
      <w:spacing w:before="100" w:beforeAutospacing="1" w:after="100" w:afterAutospacing="1"/>
    </w:pPr>
  </w:style>
  <w:style w:type="paragraph" w:customStyle="1" w:styleId="2f2">
    <w:name w:val="заголовок 2"/>
    <w:basedOn w:val="a3"/>
    <w:next w:val="a3"/>
    <w:rsid w:val="006C118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6C1185"/>
    <w:pPr>
      <w:spacing w:before="24" w:after="16"/>
      <w:ind w:firstLine="454"/>
      <w:jc w:val="center"/>
    </w:pPr>
    <w:rPr>
      <w:rFonts w:ascii="Times New Roman" w:hAnsi="Times New Roman" w:cs="Times New Roman"/>
      <w:b/>
      <w:bCs/>
    </w:rPr>
  </w:style>
  <w:style w:type="paragraph" w:customStyle="1" w:styleId="46">
    <w:name w:val="Стиль4"/>
    <w:basedOn w:val="21"/>
    <w:rsid w:val="006C118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6C1185"/>
    <w:pPr>
      <w:keepNext/>
      <w:spacing w:before="0" w:beforeAutospacing="0" w:after="0" w:afterAutospacing="0" w:line="312" w:lineRule="auto"/>
      <w:ind w:firstLine="454"/>
    </w:pPr>
    <w:rPr>
      <w:sz w:val="22"/>
      <w:szCs w:val="22"/>
    </w:rPr>
  </w:style>
  <w:style w:type="paragraph" w:customStyle="1" w:styleId="63">
    <w:name w:val="Стиль6"/>
    <w:basedOn w:val="a3"/>
    <w:rsid w:val="006C1185"/>
    <w:pPr>
      <w:spacing w:line="312" w:lineRule="auto"/>
      <w:ind w:firstLine="454"/>
      <w:jc w:val="both"/>
    </w:pPr>
  </w:style>
  <w:style w:type="paragraph" w:customStyle="1" w:styleId="affffd">
    <w:name w:val="Стиль По ширине"/>
    <w:basedOn w:val="a3"/>
    <w:rsid w:val="006C1185"/>
    <w:pPr>
      <w:spacing w:line="312" w:lineRule="auto"/>
      <w:ind w:firstLine="454"/>
      <w:jc w:val="both"/>
    </w:pPr>
  </w:style>
  <w:style w:type="paragraph" w:customStyle="1" w:styleId="Style8">
    <w:name w:val="Style8"/>
    <w:basedOn w:val="a3"/>
    <w:rsid w:val="006C118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6C118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6C118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6C118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6C118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6C118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6C118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6C118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6C118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6C118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6C1185"/>
    <w:rPr>
      <w:rFonts w:ascii="Arial" w:eastAsia="Times New Roman" w:hAnsi="Arial" w:cs="Times New Roman"/>
      <w:sz w:val="20"/>
      <w:szCs w:val="20"/>
      <w:lang w:eastAsia="ru-RU"/>
    </w:rPr>
  </w:style>
  <w:style w:type="paragraph" w:customStyle="1" w:styleId="western">
    <w:name w:val="western"/>
    <w:basedOn w:val="a3"/>
    <w:rsid w:val="006C1185"/>
    <w:pPr>
      <w:shd w:val="clear" w:color="auto" w:fill="FFFFFF"/>
      <w:spacing w:before="778" w:line="475" w:lineRule="atLeast"/>
    </w:pPr>
    <w:rPr>
      <w:color w:val="000000"/>
    </w:rPr>
  </w:style>
  <w:style w:type="character" w:customStyle="1" w:styleId="small11">
    <w:name w:val="small11"/>
    <w:rsid w:val="006C1185"/>
    <w:rPr>
      <w:rFonts w:ascii="Times New Roman" w:hAnsi="Times New Roman" w:cs="Times New Roman" w:hint="default"/>
      <w:sz w:val="16"/>
      <w:szCs w:val="16"/>
    </w:rPr>
  </w:style>
  <w:style w:type="character" w:customStyle="1" w:styleId="b-serp-urlitem1">
    <w:name w:val="b-serp-url__item1"/>
    <w:rsid w:val="006C1185"/>
    <w:rPr>
      <w:rFonts w:ascii="Times New Roman" w:hAnsi="Times New Roman" w:cs="Times New Roman" w:hint="default"/>
    </w:rPr>
  </w:style>
  <w:style w:type="character" w:customStyle="1" w:styleId="121">
    <w:name w:val="Знак Знак12"/>
    <w:locked/>
    <w:rsid w:val="006C1185"/>
    <w:rPr>
      <w:b/>
      <w:bCs w:val="0"/>
      <w:caps/>
      <w:sz w:val="24"/>
      <w:szCs w:val="24"/>
      <w:lang w:val="ru-RU" w:eastAsia="ru-RU" w:bidi="ar-SA"/>
    </w:rPr>
  </w:style>
  <w:style w:type="character" w:customStyle="1" w:styleId="tbln121">
    <w:name w:val="tbln121"/>
    <w:rsid w:val="006C1185"/>
    <w:rPr>
      <w:rFonts w:ascii="Arial" w:hAnsi="Arial" w:cs="Arial" w:hint="default"/>
      <w:b w:val="0"/>
      <w:bCs w:val="0"/>
      <w:i/>
      <w:iCs/>
      <w:strike w:val="0"/>
      <w:dstrike w:val="0"/>
      <w:color w:val="000000"/>
      <w:sz w:val="18"/>
      <w:szCs w:val="18"/>
      <w:u w:val="none"/>
    </w:rPr>
  </w:style>
  <w:style w:type="character" w:customStyle="1" w:styleId="mistake">
    <w:name w:val="mistake"/>
    <w:rsid w:val="006C1185"/>
    <w:rPr>
      <w:sz w:val="24"/>
      <w:szCs w:val="24"/>
    </w:rPr>
  </w:style>
  <w:style w:type="character" w:customStyle="1" w:styleId="trb12">
    <w:name w:val="trb12"/>
    <w:rsid w:val="006C1185"/>
  </w:style>
  <w:style w:type="character" w:customStyle="1" w:styleId="tbln12">
    <w:name w:val="tbln12"/>
    <w:rsid w:val="006C1185"/>
  </w:style>
  <w:style w:type="character" w:customStyle="1" w:styleId="tbb12">
    <w:name w:val="tbb12"/>
    <w:rsid w:val="006C1185"/>
  </w:style>
  <w:style w:type="character" w:customStyle="1" w:styleId="hpsatn">
    <w:name w:val="hps atn"/>
    <w:rsid w:val="006C1185"/>
  </w:style>
  <w:style w:type="character" w:customStyle="1" w:styleId="64">
    <w:name w:val="Знак Знак6"/>
    <w:rsid w:val="006C1185"/>
    <w:rPr>
      <w:rFonts w:ascii="Arial" w:hAnsi="Arial" w:cs="Arial" w:hint="default"/>
      <w:b/>
      <w:bCs/>
      <w:kern w:val="32"/>
      <w:sz w:val="32"/>
      <w:szCs w:val="32"/>
    </w:rPr>
  </w:style>
  <w:style w:type="character" w:customStyle="1" w:styleId="FontStyle42">
    <w:name w:val="Font Style42"/>
    <w:rsid w:val="006C1185"/>
    <w:rPr>
      <w:rFonts w:ascii="Times New Roman" w:hAnsi="Times New Roman" w:cs="Times New Roman" w:hint="default"/>
      <w:sz w:val="26"/>
      <w:szCs w:val="26"/>
    </w:rPr>
  </w:style>
  <w:style w:type="character" w:customStyle="1" w:styleId="FontStyle41">
    <w:name w:val="Font Style41"/>
    <w:rsid w:val="006C118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6C1185"/>
    <w:rPr>
      <w:sz w:val="24"/>
      <w:szCs w:val="24"/>
      <w:lang w:val="ru-RU" w:eastAsia="ru-RU" w:bidi="ar-SA"/>
    </w:rPr>
  </w:style>
  <w:style w:type="character" w:customStyle="1" w:styleId="FontStyle139">
    <w:name w:val="Font Style139"/>
    <w:rsid w:val="006C1185"/>
    <w:rPr>
      <w:rFonts w:ascii="Palatino Linotype" w:hAnsi="Palatino Linotype" w:cs="Palatino Linotype" w:hint="default"/>
      <w:sz w:val="18"/>
      <w:szCs w:val="18"/>
    </w:rPr>
  </w:style>
  <w:style w:type="character" w:customStyle="1" w:styleId="FontStyle157">
    <w:name w:val="Font Style157"/>
    <w:rsid w:val="006C1185"/>
    <w:rPr>
      <w:rFonts w:ascii="Palatino Linotype" w:hAnsi="Palatino Linotype" w:cs="Palatino Linotype" w:hint="default"/>
      <w:sz w:val="18"/>
      <w:szCs w:val="18"/>
    </w:rPr>
  </w:style>
  <w:style w:type="character" w:customStyle="1" w:styleId="FontStyle138">
    <w:name w:val="Font Style138"/>
    <w:rsid w:val="006C1185"/>
    <w:rPr>
      <w:rFonts w:ascii="Palatino Linotype" w:hAnsi="Palatino Linotype" w:cs="Palatino Linotype" w:hint="default"/>
      <w:b/>
      <w:bCs/>
      <w:sz w:val="18"/>
      <w:szCs w:val="18"/>
    </w:rPr>
  </w:style>
  <w:style w:type="character" w:customStyle="1" w:styleId="FontStyle146">
    <w:name w:val="Font Style146"/>
    <w:rsid w:val="006C118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6C1185"/>
    <w:rPr>
      <w:sz w:val="24"/>
      <w:szCs w:val="24"/>
      <w:lang w:val="ru-RU" w:eastAsia="ru-RU" w:bidi="ar-SA"/>
    </w:rPr>
  </w:style>
  <w:style w:type="character" w:customStyle="1" w:styleId="1ff7">
    <w:name w:val="Знак1"/>
    <w:rsid w:val="006C1185"/>
    <w:rPr>
      <w:rFonts w:ascii="Arial" w:hAnsi="Arial" w:cs="Arial" w:hint="default"/>
      <w:b/>
      <w:bCs/>
      <w:kern w:val="32"/>
      <w:sz w:val="32"/>
      <w:szCs w:val="32"/>
      <w:lang w:val="ru-RU" w:eastAsia="ru-RU" w:bidi="ar-SA"/>
    </w:rPr>
  </w:style>
  <w:style w:type="character" w:customStyle="1" w:styleId="2f3">
    <w:name w:val="Знак2"/>
    <w:rsid w:val="006C1185"/>
    <w:rPr>
      <w:sz w:val="24"/>
      <w:lang w:val="ru-RU" w:eastAsia="en-US" w:bidi="ar-SA"/>
    </w:rPr>
  </w:style>
  <w:style w:type="character" w:customStyle="1" w:styleId="311">
    <w:name w:val="Заголовок 3 Знак1"/>
    <w:aliases w:val="Знак2 Знак3"/>
    <w:locked/>
    <w:rsid w:val="006C1185"/>
    <w:rPr>
      <w:b/>
      <w:bCs/>
      <w:sz w:val="27"/>
      <w:szCs w:val="27"/>
      <w:lang w:val="ru-RU" w:eastAsia="ru-RU" w:bidi="ar-SA"/>
    </w:rPr>
  </w:style>
  <w:style w:type="paragraph" w:customStyle="1" w:styleId="mane">
    <w:name w:val="mane"/>
    <w:rsid w:val="006C118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6C1185"/>
    <w:rPr>
      <w:rFonts w:ascii="Sylfaen" w:hAnsi="Sylfaen" w:cs="Sylfaen"/>
      <w:sz w:val="18"/>
      <w:szCs w:val="18"/>
    </w:rPr>
  </w:style>
  <w:style w:type="character" w:customStyle="1" w:styleId="keyword1">
    <w:name w:val="keyword1"/>
    <w:rsid w:val="006C1185"/>
    <w:rPr>
      <w:i/>
      <w:iCs/>
    </w:rPr>
  </w:style>
  <w:style w:type="character" w:customStyle="1" w:styleId="keyworddef1">
    <w:name w:val="keyword_def1"/>
    <w:rsid w:val="006C1185"/>
    <w:rPr>
      <w:b/>
      <w:bCs/>
      <w:i/>
      <w:iCs/>
    </w:rPr>
  </w:style>
  <w:style w:type="character" w:customStyle="1" w:styleId="afffff">
    <w:name w:val="Выделение в тексте документа"/>
    <w:rsid w:val="006C1185"/>
    <w:rPr>
      <w:rFonts w:cs="Times New Roman"/>
      <w:b/>
    </w:rPr>
  </w:style>
  <w:style w:type="paragraph" w:customStyle="1" w:styleId="afffff0">
    <w:name w:val="Текст документа"/>
    <w:basedOn w:val="a3"/>
    <w:rsid w:val="006C1185"/>
    <w:pPr>
      <w:ind w:firstLine="709"/>
      <w:jc w:val="both"/>
    </w:pPr>
  </w:style>
  <w:style w:type="character" w:customStyle="1" w:styleId="xmlemitalic1">
    <w:name w:val="xml_em_italic1"/>
    <w:rsid w:val="006C1185"/>
    <w:rPr>
      <w:i/>
      <w:iCs/>
    </w:rPr>
  </w:style>
  <w:style w:type="paragraph" w:customStyle="1" w:styleId="afffff1">
    <w:name w:val="Модуль"/>
    <w:basedOn w:val="a3"/>
    <w:rsid w:val="006C1185"/>
    <w:pPr>
      <w:keepNext/>
      <w:jc w:val="both"/>
    </w:pPr>
  </w:style>
  <w:style w:type="character" w:customStyle="1" w:styleId="WW8Num4z3">
    <w:name w:val="WW8Num4z3"/>
    <w:rsid w:val="006C1185"/>
    <w:rPr>
      <w:rFonts w:ascii="Symbol" w:hAnsi="Symbol"/>
    </w:rPr>
  </w:style>
  <w:style w:type="paragraph" w:customStyle="1" w:styleId="114">
    <w:name w:val="Название11"/>
    <w:basedOn w:val="a3"/>
    <w:next w:val="aff2"/>
    <w:qFormat/>
    <w:rsid w:val="006C118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6C1185"/>
    <w:pPr>
      <w:suppressLineNumbers/>
      <w:suppressAutoHyphens/>
    </w:pPr>
    <w:rPr>
      <w:lang w:eastAsia="ar-SA"/>
    </w:rPr>
  </w:style>
  <w:style w:type="paragraph" w:customStyle="1" w:styleId="afffff3">
    <w:name w:val="Заголовок таблицы"/>
    <w:basedOn w:val="afffff2"/>
    <w:rsid w:val="006C1185"/>
    <w:pPr>
      <w:jc w:val="center"/>
    </w:pPr>
    <w:rPr>
      <w:b/>
      <w:bCs/>
    </w:rPr>
  </w:style>
  <w:style w:type="paragraph" w:customStyle="1" w:styleId="Style46">
    <w:name w:val="Style46"/>
    <w:basedOn w:val="a3"/>
    <w:rsid w:val="006C1185"/>
    <w:pPr>
      <w:widowControl w:val="0"/>
      <w:autoSpaceDE w:val="0"/>
      <w:autoSpaceDN w:val="0"/>
      <w:adjustRightInd w:val="0"/>
      <w:spacing w:line="240" w:lineRule="exact"/>
      <w:ind w:hanging="106"/>
    </w:pPr>
  </w:style>
  <w:style w:type="paragraph" w:customStyle="1" w:styleId="Style61">
    <w:name w:val="Style61"/>
    <w:basedOn w:val="a3"/>
    <w:rsid w:val="006C1185"/>
    <w:pPr>
      <w:widowControl w:val="0"/>
      <w:autoSpaceDE w:val="0"/>
      <w:autoSpaceDN w:val="0"/>
      <w:adjustRightInd w:val="0"/>
      <w:spacing w:line="242" w:lineRule="exact"/>
      <w:ind w:hanging="446"/>
    </w:pPr>
  </w:style>
  <w:style w:type="paragraph" w:customStyle="1" w:styleId="Style164">
    <w:name w:val="Style164"/>
    <w:basedOn w:val="a3"/>
    <w:rsid w:val="006C118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6C118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6C118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6C1185"/>
    <w:pPr>
      <w:spacing w:before="100" w:beforeAutospacing="1" w:after="100" w:afterAutospacing="1"/>
      <w:ind w:firstLine="360"/>
      <w:jc w:val="both"/>
    </w:pPr>
  </w:style>
  <w:style w:type="character" w:customStyle="1" w:styleId="c1">
    <w:name w:val="c1"/>
    <w:rsid w:val="006C1185"/>
  </w:style>
  <w:style w:type="character" w:customStyle="1" w:styleId="afffff4">
    <w:name w:val="Текст.Акцентированный"/>
    <w:rsid w:val="006C1185"/>
    <w:rPr>
      <w:rFonts w:cs="Times New Roman"/>
      <w:i/>
    </w:rPr>
  </w:style>
  <w:style w:type="paragraph" w:customStyle="1" w:styleId="65">
    <w:name w:val="Обычный (веб)6"/>
    <w:basedOn w:val="a3"/>
    <w:rsid w:val="006C1185"/>
  </w:style>
  <w:style w:type="paragraph" w:customStyle="1" w:styleId="afffff5">
    <w:name w:val="слайд"/>
    <w:basedOn w:val="a3"/>
    <w:rsid w:val="006C1185"/>
    <w:pPr>
      <w:jc w:val="both"/>
    </w:pPr>
    <w:rPr>
      <w:sz w:val="36"/>
      <w:lang w:eastAsia="en-US"/>
    </w:rPr>
  </w:style>
  <w:style w:type="character" w:customStyle="1" w:styleId="st">
    <w:name w:val="st"/>
    <w:rsid w:val="006C1185"/>
  </w:style>
  <w:style w:type="character" w:customStyle="1" w:styleId="keyworddef">
    <w:name w:val="keyword_def"/>
    <w:rsid w:val="006C1185"/>
  </w:style>
  <w:style w:type="character" w:customStyle="1" w:styleId="grame">
    <w:name w:val="grame"/>
    <w:rsid w:val="006C1185"/>
  </w:style>
  <w:style w:type="paragraph" w:customStyle="1" w:styleId="115">
    <w:name w:val="Обычный + 11 пт"/>
    <w:basedOn w:val="a3"/>
    <w:rsid w:val="006C118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6C1185"/>
  </w:style>
  <w:style w:type="paragraph" w:customStyle="1" w:styleId="afffff6">
    <w:name w:val="Знак Знак Знак Знак Знак Знак Знак Знак Знак Знак Знак Знак Знак"/>
    <w:basedOn w:val="a3"/>
    <w:rsid w:val="006C1185"/>
    <w:pPr>
      <w:spacing w:after="160" w:line="240" w:lineRule="exact"/>
    </w:pPr>
    <w:rPr>
      <w:rFonts w:ascii="Verdana" w:hAnsi="Verdana"/>
      <w:lang w:val="en-US" w:eastAsia="en-US"/>
    </w:rPr>
  </w:style>
  <w:style w:type="character" w:customStyle="1" w:styleId="pav31">
    <w:name w:val="pav31"/>
    <w:rsid w:val="006C1185"/>
    <w:rPr>
      <w:rFonts w:ascii="Comic Sans MS" w:hAnsi="Comic Sans MS" w:hint="default"/>
      <w:color w:val="272652"/>
      <w:sz w:val="12"/>
      <w:szCs w:val="12"/>
    </w:rPr>
  </w:style>
  <w:style w:type="paragraph" w:customStyle="1" w:styleId="pri">
    <w:name w:val="pri"/>
    <w:basedOn w:val="a3"/>
    <w:rsid w:val="006C118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6C118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6C1185"/>
    <w:rPr>
      <w:rFonts w:ascii="Times New Roman" w:eastAsia="Times New Roman" w:hAnsi="Times New Roman" w:cs="Times New Roman"/>
      <w:i/>
      <w:snapToGrid w:val="0"/>
      <w:sz w:val="12"/>
      <w:szCs w:val="20"/>
      <w:lang w:eastAsia="ru-RU"/>
    </w:rPr>
  </w:style>
  <w:style w:type="character" w:customStyle="1" w:styleId="WW8Num3z1">
    <w:name w:val="WW8Num3z1"/>
    <w:rsid w:val="006C1185"/>
    <w:rPr>
      <w:rFonts w:ascii="Times New Roman" w:eastAsia="Times New Roman" w:hAnsi="Times New Roman" w:cs="Times New Roman"/>
    </w:rPr>
  </w:style>
  <w:style w:type="character" w:customStyle="1" w:styleId="WW8Num4z0">
    <w:name w:val="WW8Num4z0"/>
    <w:rsid w:val="006C1185"/>
    <w:rPr>
      <w:rFonts w:ascii="Wingdings" w:hAnsi="Wingdings"/>
    </w:rPr>
  </w:style>
  <w:style w:type="character" w:customStyle="1" w:styleId="WW8Num4z1">
    <w:name w:val="WW8Num4z1"/>
    <w:rsid w:val="006C1185"/>
    <w:rPr>
      <w:rFonts w:ascii="Courier New" w:hAnsi="Courier New" w:cs="Courier New"/>
    </w:rPr>
  </w:style>
  <w:style w:type="character" w:customStyle="1" w:styleId="WW8Num6z1">
    <w:name w:val="WW8Num6z1"/>
    <w:rsid w:val="006C1185"/>
    <w:rPr>
      <w:rFonts w:ascii="Times New Roman" w:eastAsia="Times New Roman" w:hAnsi="Times New Roman" w:cs="Times New Roman"/>
    </w:rPr>
  </w:style>
  <w:style w:type="character" w:customStyle="1" w:styleId="WW8Num7z1">
    <w:name w:val="WW8Num7z1"/>
    <w:rsid w:val="006C1185"/>
    <w:rPr>
      <w:rFonts w:ascii="Times New Roman" w:eastAsia="Times New Roman" w:hAnsi="Times New Roman" w:cs="Times New Roman"/>
    </w:rPr>
  </w:style>
  <w:style w:type="character" w:customStyle="1" w:styleId="WW8Num8z0">
    <w:name w:val="WW8Num8z0"/>
    <w:rsid w:val="006C1185"/>
    <w:rPr>
      <w:color w:val="auto"/>
    </w:rPr>
  </w:style>
  <w:style w:type="character" w:customStyle="1" w:styleId="WW8Num14z0">
    <w:name w:val="WW8Num14z0"/>
    <w:rsid w:val="006C1185"/>
    <w:rPr>
      <w:rFonts w:ascii="Wingdings" w:hAnsi="Wingdings"/>
    </w:rPr>
  </w:style>
  <w:style w:type="character" w:customStyle="1" w:styleId="WW8Num14z1">
    <w:name w:val="WW8Num14z1"/>
    <w:rsid w:val="006C1185"/>
    <w:rPr>
      <w:rFonts w:ascii="Courier New" w:hAnsi="Courier New" w:cs="Courier New"/>
    </w:rPr>
  </w:style>
  <w:style w:type="character" w:customStyle="1" w:styleId="WW8Num14z3">
    <w:name w:val="WW8Num14z3"/>
    <w:rsid w:val="006C1185"/>
    <w:rPr>
      <w:rFonts w:ascii="Symbol" w:hAnsi="Symbol"/>
    </w:rPr>
  </w:style>
  <w:style w:type="character" w:customStyle="1" w:styleId="WW8Num15z1">
    <w:name w:val="WW8Num15z1"/>
    <w:rsid w:val="006C1185"/>
    <w:rPr>
      <w:rFonts w:ascii="Times New Roman" w:eastAsia="Times New Roman" w:hAnsi="Times New Roman" w:cs="Times New Roman"/>
    </w:rPr>
  </w:style>
  <w:style w:type="character" w:customStyle="1" w:styleId="WW8Num17z1">
    <w:name w:val="WW8Num17z1"/>
    <w:rsid w:val="006C1185"/>
    <w:rPr>
      <w:rFonts w:ascii="Times New Roman" w:eastAsia="Times New Roman" w:hAnsi="Times New Roman" w:cs="Times New Roman"/>
    </w:rPr>
  </w:style>
  <w:style w:type="character" w:customStyle="1" w:styleId="WW8Num18z0">
    <w:name w:val="WW8Num18z0"/>
    <w:rsid w:val="006C1185"/>
    <w:rPr>
      <w:rFonts w:ascii="Wingdings" w:hAnsi="Wingdings"/>
      <w:sz w:val="20"/>
    </w:rPr>
  </w:style>
  <w:style w:type="character" w:customStyle="1" w:styleId="FontStyle514">
    <w:name w:val="Font Style514"/>
    <w:rsid w:val="006C1185"/>
    <w:rPr>
      <w:rFonts w:ascii="Times New Roman" w:hAnsi="Times New Roman" w:cs="Times New Roman" w:hint="default"/>
      <w:sz w:val="20"/>
      <w:szCs w:val="20"/>
    </w:rPr>
  </w:style>
  <w:style w:type="character" w:customStyle="1" w:styleId="FontStyle528">
    <w:name w:val="Font Style528"/>
    <w:rsid w:val="006C1185"/>
    <w:rPr>
      <w:rFonts w:ascii="Times New Roman" w:hAnsi="Times New Roman" w:cs="Times New Roman"/>
      <w:b/>
      <w:bCs/>
      <w:i/>
      <w:iCs/>
      <w:sz w:val="16"/>
      <w:szCs w:val="16"/>
    </w:rPr>
  </w:style>
  <w:style w:type="character" w:customStyle="1" w:styleId="MTEquationSection">
    <w:name w:val="MTEquationSection"/>
    <w:rsid w:val="006C1185"/>
    <w:rPr>
      <w:vanish/>
      <w:color w:val="FF0000"/>
      <w:lang w:val="en-US"/>
    </w:rPr>
  </w:style>
  <w:style w:type="character" w:customStyle="1" w:styleId="texample1">
    <w:name w:val="texample1"/>
    <w:rsid w:val="006C1185"/>
    <w:rPr>
      <w:rFonts w:ascii="Courier New" w:hAnsi="Courier New" w:cs="Courier New" w:hint="default"/>
      <w:color w:val="8B0000"/>
    </w:rPr>
  </w:style>
  <w:style w:type="character" w:customStyle="1" w:styleId="FontStyle28">
    <w:name w:val="Font Style28"/>
    <w:rsid w:val="006C1185"/>
    <w:rPr>
      <w:rFonts w:ascii="Times New Roman" w:hAnsi="Times New Roman" w:cs="Times New Roman"/>
      <w:i/>
      <w:iCs/>
      <w:sz w:val="18"/>
      <w:szCs w:val="18"/>
    </w:rPr>
  </w:style>
  <w:style w:type="character" w:customStyle="1" w:styleId="FontStyle33">
    <w:name w:val="Font Style33"/>
    <w:rsid w:val="006C1185"/>
    <w:rPr>
      <w:rFonts w:ascii="Arial" w:hAnsi="Arial" w:cs="Arial"/>
      <w:sz w:val="16"/>
      <w:szCs w:val="16"/>
    </w:rPr>
  </w:style>
  <w:style w:type="character" w:customStyle="1" w:styleId="FontStyle20">
    <w:name w:val="Font Style20"/>
    <w:rsid w:val="006C1185"/>
    <w:rPr>
      <w:rFonts w:ascii="Book Antiqua" w:hAnsi="Book Antiqua" w:cs="Book Antiqua"/>
      <w:sz w:val="18"/>
      <w:szCs w:val="18"/>
    </w:rPr>
  </w:style>
  <w:style w:type="paragraph" w:customStyle="1" w:styleId="Style6">
    <w:name w:val="Style6"/>
    <w:basedOn w:val="a3"/>
    <w:rsid w:val="006C1185"/>
    <w:pPr>
      <w:widowControl w:val="0"/>
      <w:autoSpaceDE w:val="0"/>
      <w:autoSpaceDN w:val="0"/>
      <w:adjustRightInd w:val="0"/>
    </w:pPr>
    <w:rPr>
      <w:rFonts w:ascii="Arial Narrow" w:hAnsi="Arial Narrow"/>
    </w:rPr>
  </w:style>
  <w:style w:type="character" w:customStyle="1" w:styleId="FontStyle14">
    <w:name w:val="Font Style14"/>
    <w:rsid w:val="006C1185"/>
    <w:rPr>
      <w:rFonts w:ascii="Franklin Gothic Book" w:hAnsi="Franklin Gothic Book" w:cs="Franklin Gothic Book"/>
      <w:b/>
      <w:bCs/>
      <w:sz w:val="30"/>
      <w:szCs w:val="30"/>
    </w:rPr>
  </w:style>
  <w:style w:type="character" w:customStyle="1" w:styleId="FontStyle13">
    <w:name w:val="Font Style13"/>
    <w:rsid w:val="006C1185"/>
    <w:rPr>
      <w:rFonts w:ascii="Arial" w:hAnsi="Arial" w:cs="Arial"/>
      <w:b/>
      <w:bCs/>
      <w:sz w:val="14"/>
      <w:szCs w:val="14"/>
    </w:rPr>
  </w:style>
  <w:style w:type="paragraph" w:customStyle="1" w:styleId="Style18">
    <w:name w:val="Style18"/>
    <w:basedOn w:val="a3"/>
    <w:rsid w:val="006C1185"/>
    <w:pPr>
      <w:widowControl w:val="0"/>
      <w:autoSpaceDE w:val="0"/>
      <w:autoSpaceDN w:val="0"/>
      <w:adjustRightInd w:val="0"/>
      <w:spacing w:line="483" w:lineRule="exact"/>
      <w:ind w:firstLine="566"/>
      <w:jc w:val="both"/>
    </w:pPr>
  </w:style>
  <w:style w:type="paragraph" w:customStyle="1" w:styleId="2f4">
    <w:name w:val="Загол. 2 ур."/>
    <w:basedOn w:val="a3"/>
    <w:rsid w:val="006C118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6C118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6C118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6C118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6C1185"/>
  </w:style>
  <w:style w:type="character" w:customStyle="1" w:styleId="fontstyle15">
    <w:name w:val="fontstyle15"/>
    <w:rsid w:val="006C1185"/>
  </w:style>
  <w:style w:type="character" w:customStyle="1" w:styleId="fontstyle140">
    <w:name w:val="fontstyle14"/>
    <w:rsid w:val="006C1185"/>
  </w:style>
  <w:style w:type="character" w:customStyle="1" w:styleId="fontstyle16">
    <w:name w:val="fontstyle16"/>
    <w:rsid w:val="006C1185"/>
  </w:style>
  <w:style w:type="character" w:customStyle="1" w:styleId="noprint">
    <w:name w:val="noprint"/>
    <w:rsid w:val="006C1185"/>
  </w:style>
  <w:style w:type="paragraph" w:customStyle="1" w:styleId="center">
    <w:name w:val="center"/>
    <w:basedOn w:val="a3"/>
    <w:rsid w:val="006C1185"/>
    <w:pPr>
      <w:spacing w:before="100" w:beforeAutospacing="1" w:after="100" w:afterAutospacing="1"/>
    </w:pPr>
  </w:style>
  <w:style w:type="paragraph" w:customStyle="1" w:styleId="p12left">
    <w:name w:val="p12_left"/>
    <w:basedOn w:val="a3"/>
    <w:rsid w:val="006C1185"/>
    <w:pPr>
      <w:spacing w:before="100" w:beforeAutospacing="1" w:after="100" w:afterAutospacing="1"/>
    </w:pPr>
  </w:style>
  <w:style w:type="character" w:customStyle="1" w:styleId="spelle">
    <w:name w:val="spelle"/>
    <w:rsid w:val="006C1185"/>
  </w:style>
  <w:style w:type="character" w:customStyle="1" w:styleId="a00">
    <w:name w:val="a0"/>
    <w:rsid w:val="006C1185"/>
  </w:style>
  <w:style w:type="character" w:customStyle="1" w:styleId="style10">
    <w:name w:val="style1"/>
    <w:rsid w:val="006C1185"/>
  </w:style>
  <w:style w:type="character" w:customStyle="1" w:styleId="Typewriter">
    <w:name w:val="Typewriter"/>
    <w:rsid w:val="006C1185"/>
    <w:rPr>
      <w:rFonts w:ascii="Courier New" w:hAnsi="Courier New"/>
      <w:sz w:val="20"/>
    </w:rPr>
  </w:style>
  <w:style w:type="paragraph" w:customStyle="1" w:styleId="ConsNonformat">
    <w:name w:val="ConsNonformat"/>
    <w:rsid w:val="006C11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6C1185"/>
    <w:pPr>
      <w:tabs>
        <w:tab w:val="center" w:pos="4153"/>
        <w:tab w:val="right" w:pos="8306"/>
      </w:tabs>
    </w:pPr>
    <w:rPr>
      <w:rFonts w:ascii="Arial" w:hAnsi="Arial"/>
      <w:szCs w:val="20"/>
    </w:rPr>
  </w:style>
  <w:style w:type="character" w:customStyle="1" w:styleId="keyword">
    <w:name w:val="keyword"/>
    <w:rsid w:val="006C1185"/>
  </w:style>
  <w:style w:type="character" w:customStyle="1" w:styleId="texample">
    <w:name w:val="texample"/>
    <w:rsid w:val="006C1185"/>
  </w:style>
  <w:style w:type="character" w:customStyle="1" w:styleId="sentence">
    <w:name w:val="sentence"/>
    <w:rsid w:val="006C1185"/>
  </w:style>
  <w:style w:type="character" w:customStyle="1" w:styleId="input">
    <w:name w:val="input"/>
    <w:rsid w:val="006C1185"/>
  </w:style>
  <w:style w:type="character" w:customStyle="1" w:styleId="xmlemitalic">
    <w:name w:val="xml_em_italic"/>
    <w:rsid w:val="006C1185"/>
  </w:style>
  <w:style w:type="character" w:customStyle="1" w:styleId="WW8Num16z0">
    <w:name w:val="WW8Num16z0"/>
    <w:rsid w:val="006C1185"/>
    <w:rPr>
      <w:rFonts w:ascii="Wingdings 2" w:hAnsi="Wingdings 2" w:cs="OpenSymbol"/>
    </w:rPr>
  </w:style>
  <w:style w:type="paragraph" w:customStyle="1" w:styleId="afffff8">
    <w:name w:val="Абзац"/>
    <w:basedOn w:val="a3"/>
    <w:rsid w:val="006C1185"/>
    <w:pPr>
      <w:spacing w:line="312" w:lineRule="auto"/>
      <w:ind w:firstLine="567"/>
      <w:jc w:val="both"/>
    </w:pPr>
    <w:rPr>
      <w:spacing w:val="-4"/>
      <w:szCs w:val="20"/>
    </w:rPr>
  </w:style>
  <w:style w:type="character" w:customStyle="1" w:styleId="BodyTextIndent3Char">
    <w:name w:val="Body Text Indent 3 Char"/>
    <w:semiHidden/>
    <w:locked/>
    <w:rsid w:val="006C1185"/>
    <w:rPr>
      <w:sz w:val="16"/>
      <w:szCs w:val="16"/>
      <w:lang w:val="ru-RU" w:eastAsia="ru-RU" w:bidi="ar-SA"/>
    </w:rPr>
  </w:style>
  <w:style w:type="character" w:customStyle="1" w:styleId="FontStyle54">
    <w:name w:val="Font Style54"/>
    <w:rsid w:val="006C1185"/>
    <w:rPr>
      <w:rFonts w:ascii="Times New Roman" w:hAnsi="Times New Roman" w:cs="Times New Roman"/>
      <w:sz w:val="24"/>
      <w:szCs w:val="24"/>
    </w:rPr>
  </w:style>
  <w:style w:type="character" w:customStyle="1" w:styleId="HTML10">
    <w:name w:val="Стандартный HTML Знак1"/>
    <w:semiHidden/>
    <w:rsid w:val="006C118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C1185"/>
    <w:rPr>
      <w:sz w:val="24"/>
      <w:szCs w:val="24"/>
    </w:rPr>
  </w:style>
  <w:style w:type="character" w:customStyle="1" w:styleId="1ffb">
    <w:name w:val="Текст примечания Знак1"/>
    <w:semiHidden/>
    <w:rsid w:val="006C1185"/>
  </w:style>
  <w:style w:type="character" w:customStyle="1" w:styleId="1ffc">
    <w:name w:val="Нижний колонтитул Знак1"/>
    <w:semiHidden/>
    <w:rsid w:val="006C118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6C1185"/>
    <w:rPr>
      <w:sz w:val="16"/>
      <w:szCs w:val="16"/>
    </w:rPr>
  </w:style>
  <w:style w:type="character" w:customStyle="1" w:styleId="313">
    <w:name w:val="Основной текст с отступом 3 Знак1"/>
    <w:semiHidden/>
    <w:rsid w:val="006C1185"/>
    <w:rPr>
      <w:sz w:val="16"/>
      <w:szCs w:val="16"/>
    </w:rPr>
  </w:style>
  <w:style w:type="character" w:customStyle="1" w:styleId="214">
    <w:name w:val="Основной текст с отступом 2 Знак1"/>
    <w:semiHidden/>
    <w:rsid w:val="006C1185"/>
    <w:rPr>
      <w:sz w:val="24"/>
      <w:szCs w:val="24"/>
    </w:rPr>
  </w:style>
  <w:style w:type="character" w:customStyle="1" w:styleId="215">
    <w:name w:val="Основной текст 2 Знак1"/>
    <w:semiHidden/>
    <w:rsid w:val="006C1185"/>
    <w:rPr>
      <w:sz w:val="24"/>
      <w:szCs w:val="24"/>
    </w:rPr>
  </w:style>
  <w:style w:type="character" w:customStyle="1" w:styleId="1ffd">
    <w:name w:val="Схема документа Знак1"/>
    <w:semiHidden/>
    <w:rsid w:val="006C1185"/>
    <w:rPr>
      <w:rFonts w:ascii="Tahoma" w:hAnsi="Tahoma" w:cs="Tahoma"/>
      <w:sz w:val="16"/>
      <w:szCs w:val="16"/>
    </w:rPr>
  </w:style>
  <w:style w:type="character" w:customStyle="1" w:styleId="1ffe">
    <w:name w:val="Текст выноски Знак1"/>
    <w:semiHidden/>
    <w:rsid w:val="006C1185"/>
    <w:rPr>
      <w:rFonts w:ascii="Tahoma" w:hAnsi="Tahoma" w:cs="Tahoma"/>
      <w:sz w:val="16"/>
      <w:szCs w:val="16"/>
    </w:rPr>
  </w:style>
  <w:style w:type="character" w:customStyle="1" w:styleId="1fff">
    <w:name w:val="Название Знак1"/>
    <w:rsid w:val="006C118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6C1185"/>
    <w:rPr>
      <w:b/>
      <w:bCs/>
    </w:rPr>
  </w:style>
  <w:style w:type="character" w:customStyle="1" w:styleId="serp-urlitem">
    <w:name w:val="serp-url__item"/>
    <w:rsid w:val="006C1185"/>
  </w:style>
  <w:style w:type="character" w:customStyle="1" w:styleId="1fff1">
    <w:name w:val="Гиперссылка1"/>
    <w:rsid w:val="006C1185"/>
    <w:rPr>
      <w:strike w:val="0"/>
      <w:dstrike w:val="0"/>
      <w:color w:val="006890"/>
      <w:u w:val="none"/>
    </w:rPr>
  </w:style>
  <w:style w:type="character" w:customStyle="1" w:styleId="221">
    <w:name w:val="Заголовок 2 Знак2"/>
    <w:rsid w:val="006C118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6C1185"/>
    <w:rPr>
      <w:sz w:val="24"/>
      <w:szCs w:val="24"/>
    </w:rPr>
  </w:style>
  <w:style w:type="paragraph" w:customStyle="1" w:styleId="paragraf2">
    <w:name w:val="paragraf2"/>
    <w:basedOn w:val="a3"/>
    <w:rsid w:val="006C118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6C1185"/>
    <w:pPr>
      <w:tabs>
        <w:tab w:val="center" w:pos="4680"/>
        <w:tab w:val="right" w:pos="9360"/>
      </w:tabs>
      <w:ind w:right="850"/>
    </w:pPr>
    <w:rPr>
      <w:lang w:eastAsia="en-US"/>
    </w:rPr>
  </w:style>
  <w:style w:type="paragraph" w:customStyle="1" w:styleId="Mycell">
    <w:name w:val="My cell"/>
    <w:basedOn w:val="a3"/>
    <w:rsid w:val="006C1185"/>
    <w:pPr>
      <w:widowControl w:val="0"/>
      <w:jc w:val="both"/>
    </w:pPr>
    <w:rPr>
      <w:rFonts w:ascii="Antiqua" w:hAnsi="Antiqua"/>
      <w:szCs w:val="20"/>
      <w:lang w:val="en-GB"/>
    </w:rPr>
  </w:style>
  <w:style w:type="character" w:customStyle="1" w:styleId="FontStyle55">
    <w:name w:val="Font Style55"/>
    <w:rsid w:val="006C1185"/>
    <w:rPr>
      <w:rFonts w:ascii="Times New Roman" w:hAnsi="Times New Roman" w:cs="Times New Roman"/>
      <w:sz w:val="28"/>
      <w:szCs w:val="28"/>
    </w:rPr>
  </w:style>
  <w:style w:type="paragraph" w:customStyle="1" w:styleId="Style49">
    <w:name w:val="Style49"/>
    <w:basedOn w:val="a3"/>
    <w:rsid w:val="006C1185"/>
    <w:pPr>
      <w:widowControl w:val="0"/>
      <w:autoSpaceDE w:val="0"/>
      <w:autoSpaceDN w:val="0"/>
      <w:adjustRightInd w:val="0"/>
      <w:spacing w:line="480" w:lineRule="exact"/>
      <w:ind w:firstLine="240"/>
      <w:jc w:val="both"/>
    </w:pPr>
  </w:style>
  <w:style w:type="character" w:customStyle="1" w:styleId="gogofoundword">
    <w:name w:val="gogofoundword"/>
    <w:rsid w:val="006C1185"/>
  </w:style>
  <w:style w:type="paragraph" w:customStyle="1" w:styleId="20">
    <w:name w:val="Обычный 2"/>
    <w:basedOn w:val="a3"/>
    <w:rsid w:val="006C118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6C118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6C118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6C118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6C118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6C1185"/>
    <w:pPr>
      <w:keepNext/>
      <w:pageBreakBefore/>
      <w:autoSpaceDE w:val="0"/>
      <w:autoSpaceDN w:val="0"/>
      <w:adjustRightInd w:val="0"/>
      <w:spacing w:line="312" w:lineRule="auto"/>
    </w:pPr>
    <w:rPr>
      <w:bCs/>
      <w:szCs w:val="20"/>
    </w:rPr>
  </w:style>
  <w:style w:type="paragraph" w:customStyle="1" w:styleId="314">
    <w:name w:val="Заголовок 3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6C118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6C118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6C1185"/>
    <w:rPr>
      <w:color w:val="auto"/>
    </w:rPr>
  </w:style>
  <w:style w:type="paragraph" w:customStyle="1" w:styleId="Caaieiaie2">
    <w:name w:val="Caaieiaie 2"/>
    <w:basedOn w:val="Default"/>
    <w:next w:val="Default"/>
    <w:rsid w:val="006C1185"/>
    <w:rPr>
      <w:color w:val="auto"/>
    </w:rPr>
  </w:style>
  <w:style w:type="paragraph" w:customStyle="1" w:styleId="afffffb">
    <w:name w:val="Нормальный"/>
    <w:rsid w:val="006C118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6C118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6C1185"/>
    <w:rPr>
      <w:rFonts w:ascii="Times New Roman" w:hAnsi="Times New Roman" w:cs="Times New Roman"/>
      <w:i/>
      <w:iCs/>
      <w:sz w:val="20"/>
      <w:szCs w:val="20"/>
    </w:rPr>
  </w:style>
  <w:style w:type="character" w:customStyle="1" w:styleId="Heading4Char">
    <w:name w:val="Heading 4 Char"/>
    <w:semiHidden/>
    <w:locked/>
    <w:rsid w:val="006C1185"/>
    <w:rPr>
      <w:b/>
      <w:bCs/>
      <w:sz w:val="28"/>
      <w:szCs w:val="28"/>
      <w:lang w:val="ru-RU" w:eastAsia="ru-RU" w:bidi="ar-SA"/>
    </w:rPr>
  </w:style>
  <w:style w:type="paragraph" w:customStyle="1" w:styleId="e">
    <w:name w:val="Основн*e"/>
    <w:basedOn w:val="a3"/>
    <w:rsid w:val="006C1185"/>
    <w:pPr>
      <w:widowControl w:val="0"/>
      <w:autoSpaceDE w:val="0"/>
      <w:autoSpaceDN w:val="0"/>
      <w:adjustRightInd w:val="0"/>
      <w:spacing w:line="360" w:lineRule="auto"/>
      <w:ind w:firstLine="709"/>
      <w:jc w:val="both"/>
    </w:pPr>
    <w:rPr>
      <w:sz w:val="28"/>
      <w:szCs w:val="28"/>
    </w:rPr>
  </w:style>
  <w:style w:type="character" w:customStyle="1" w:styleId="font2">
    <w:name w:val="font2"/>
    <w:rsid w:val="006C1185"/>
  </w:style>
  <w:style w:type="character" w:customStyle="1" w:styleId="FontStyle40">
    <w:name w:val="Font Style40"/>
    <w:rsid w:val="006C1185"/>
    <w:rPr>
      <w:rFonts w:ascii="Times New Roman" w:hAnsi="Times New Roman" w:cs="Times New Roman"/>
      <w:sz w:val="26"/>
      <w:szCs w:val="26"/>
    </w:rPr>
  </w:style>
  <w:style w:type="paragraph" w:customStyle="1" w:styleId="Style23">
    <w:name w:val="Style23"/>
    <w:basedOn w:val="a3"/>
    <w:rsid w:val="006C1185"/>
    <w:pPr>
      <w:widowControl w:val="0"/>
      <w:autoSpaceDE w:val="0"/>
      <w:autoSpaceDN w:val="0"/>
      <w:adjustRightInd w:val="0"/>
      <w:spacing w:line="482" w:lineRule="exact"/>
      <w:ind w:firstLine="720"/>
      <w:jc w:val="both"/>
    </w:pPr>
  </w:style>
  <w:style w:type="character" w:customStyle="1" w:styleId="FontStyle43">
    <w:name w:val="Font Style43"/>
    <w:rsid w:val="006C1185"/>
    <w:rPr>
      <w:rFonts w:ascii="Times New Roman" w:hAnsi="Times New Roman" w:cs="Times New Roman"/>
      <w:b/>
      <w:bCs/>
      <w:sz w:val="26"/>
      <w:szCs w:val="26"/>
    </w:rPr>
  </w:style>
  <w:style w:type="character" w:customStyle="1" w:styleId="FontStyle59">
    <w:name w:val="Font Style59"/>
    <w:rsid w:val="006C1185"/>
    <w:rPr>
      <w:rFonts w:ascii="Times New Roman" w:hAnsi="Times New Roman" w:cs="Times New Roman"/>
      <w:sz w:val="28"/>
      <w:szCs w:val="28"/>
    </w:rPr>
  </w:style>
  <w:style w:type="paragraph" w:customStyle="1" w:styleId="Style28">
    <w:name w:val="Style28"/>
    <w:basedOn w:val="a3"/>
    <w:rsid w:val="006C1185"/>
    <w:pPr>
      <w:widowControl w:val="0"/>
      <w:autoSpaceDE w:val="0"/>
      <w:autoSpaceDN w:val="0"/>
      <w:adjustRightInd w:val="0"/>
      <w:spacing w:line="494" w:lineRule="exact"/>
      <w:ind w:firstLine="902"/>
    </w:pPr>
  </w:style>
  <w:style w:type="character" w:customStyle="1" w:styleId="blk">
    <w:name w:val="blk"/>
    <w:rsid w:val="006C1185"/>
  </w:style>
  <w:style w:type="character" w:customStyle="1" w:styleId="FontStyle47">
    <w:name w:val="Font Style47"/>
    <w:rsid w:val="006C1185"/>
    <w:rPr>
      <w:rFonts w:ascii="Times New Roman" w:hAnsi="Times New Roman" w:cs="Times New Roman"/>
      <w:b/>
      <w:bCs/>
      <w:sz w:val="22"/>
      <w:szCs w:val="22"/>
    </w:rPr>
  </w:style>
  <w:style w:type="character" w:customStyle="1" w:styleId="FontStyle44">
    <w:name w:val="Font Style44"/>
    <w:rsid w:val="006C1185"/>
    <w:rPr>
      <w:rFonts w:ascii="Times New Roman" w:hAnsi="Times New Roman" w:cs="Times New Roman"/>
      <w:b/>
      <w:bCs/>
      <w:sz w:val="26"/>
      <w:szCs w:val="26"/>
    </w:rPr>
  </w:style>
  <w:style w:type="character" w:customStyle="1" w:styleId="FontStyle34">
    <w:name w:val="Font Style34"/>
    <w:rsid w:val="006C1185"/>
    <w:rPr>
      <w:rFonts w:ascii="Times New Roman" w:hAnsi="Times New Roman" w:cs="Times New Roman"/>
      <w:sz w:val="26"/>
      <w:szCs w:val="26"/>
    </w:rPr>
  </w:style>
  <w:style w:type="paragraph" w:styleId="afffffd">
    <w:name w:val="Intense Quote"/>
    <w:basedOn w:val="a3"/>
    <w:next w:val="a3"/>
    <w:link w:val="afffffe"/>
    <w:qFormat/>
    <w:rsid w:val="006C118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6C1185"/>
    <w:rPr>
      <w:rFonts w:ascii="Times New Roman" w:eastAsia="Times New Roman" w:hAnsi="Times New Roman" w:cs="Times New Roman"/>
      <w:b/>
      <w:bCs/>
      <w:i/>
      <w:iCs/>
      <w:color w:val="4F81BD"/>
      <w:sz w:val="24"/>
      <w:szCs w:val="24"/>
    </w:rPr>
  </w:style>
  <w:style w:type="character" w:customStyle="1" w:styleId="FontStyle45">
    <w:name w:val="Font Style45"/>
    <w:rsid w:val="006C1185"/>
    <w:rPr>
      <w:rFonts w:ascii="Times New Roman" w:hAnsi="Times New Roman" w:cs="Times New Roman"/>
      <w:i/>
      <w:iCs/>
      <w:sz w:val="26"/>
      <w:szCs w:val="26"/>
    </w:rPr>
  </w:style>
  <w:style w:type="paragraph" w:customStyle="1" w:styleId="Style36">
    <w:name w:val="Style36"/>
    <w:basedOn w:val="a3"/>
    <w:rsid w:val="006C1185"/>
    <w:pPr>
      <w:widowControl w:val="0"/>
      <w:autoSpaceDE w:val="0"/>
      <w:autoSpaceDN w:val="0"/>
      <w:adjustRightInd w:val="0"/>
    </w:pPr>
  </w:style>
  <w:style w:type="paragraph" w:customStyle="1" w:styleId="47">
    <w:name w:val="Квадрат4"/>
    <w:basedOn w:val="a3"/>
    <w:rsid w:val="006C118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6C118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6C1185"/>
    <w:rPr>
      <w:rFonts w:ascii="Century Schoolbook" w:hAnsi="Century Schoolbook"/>
      <w:sz w:val="21"/>
      <w:szCs w:val="21"/>
      <w:shd w:val="clear" w:color="auto" w:fill="FFFFFF"/>
    </w:rPr>
  </w:style>
  <w:style w:type="paragraph" w:customStyle="1" w:styleId="225">
    <w:name w:val="Основной текст (22)"/>
    <w:basedOn w:val="a3"/>
    <w:link w:val="223"/>
    <w:rsid w:val="006C118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6C1185"/>
    <w:rPr>
      <w:rFonts w:ascii="Arial" w:hAnsi="Arial" w:cs="Arial"/>
      <w:b/>
      <w:bCs/>
      <w:i/>
      <w:iCs/>
      <w:sz w:val="21"/>
      <w:szCs w:val="21"/>
      <w:shd w:val="clear" w:color="auto" w:fill="FFFFFF"/>
    </w:rPr>
  </w:style>
  <w:style w:type="paragraph" w:customStyle="1" w:styleId="341">
    <w:name w:val="Основной текст34"/>
    <w:basedOn w:val="a3"/>
    <w:rsid w:val="006C118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6C1185"/>
    <w:rPr>
      <w:rFonts w:ascii="Century Schoolbook" w:hAnsi="Century Schoolbook"/>
      <w:sz w:val="18"/>
      <w:szCs w:val="18"/>
      <w:shd w:val="clear" w:color="auto" w:fill="FFFFFF"/>
    </w:rPr>
  </w:style>
  <w:style w:type="paragraph" w:customStyle="1" w:styleId="132">
    <w:name w:val="Основной текст (13)"/>
    <w:basedOn w:val="a3"/>
    <w:link w:val="130"/>
    <w:rsid w:val="006C118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C1185"/>
    <w:rPr>
      <w:rFonts w:ascii="Century Schoolbook" w:hAnsi="Century Schoolbook"/>
      <w:sz w:val="18"/>
      <w:szCs w:val="18"/>
      <w:shd w:val="clear" w:color="auto" w:fill="FFFFFF"/>
    </w:rPr>
  </w:style>
  <w:style w:type="paragraph" w:customStyle="1" w:styleId="93">
    <w:name w:val="Основной текст (9)"/>
    <w:basedOn w:val="a3"/>
    <w:link w:val="92"/>
    <w:rsid w:val="006C118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6C1185"/>
    <w:rPr>
      <w:rFonts w:ascii="Century Schoolbook" w:hAnsi="Century Schoolbook"/>
      <w:sz w:val="18"/>
      <w:szCs w:val="18"/>
      <w:shd w:val="clear" w:color="auto" w:fill="FFFFFF"/>
    </w:rPr>
  </w:style>
  <w:style w:type="paragraph" w:customStyle="1" w:styleId="3f">
    <w:name w:val="Основной текст (3)"/>
    <w:basedOn w:val="a3"/>
    <w:link w:val="3e"/>
    <w:rsid w:val="006C118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6C118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6C118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6C118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6C118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6C1185"/>
    <w:rPr>
      <w:sz w:val="24"/>
      <w:lang w:eastAsia="ru-RU"/>
    </w:rPr>
  </w:style>
  <w:style w:type="paragraph" w:customStyle="1" w:styleId="affffff0">
    <w:name w:val="Êðàòêèé îáðàòíûé àäðåñ"/>
    <w:basedOn w:val="a3"/>
    <w:rsid w:val="006C1185"/>
    <w:rPr>
      <w:rFonts w:ascii="MS Sans Serif" w:hAnsi="MS Sans Serif"/>
      <w:sz w:val="20"/>
      <w:szCs w:val="20"/>
      <w:lang w:val="en-US"/>
    </w:rPr>
  </w:style>
  <w:style w:type="character" w:customStyle="1" w:styleId="530">
    <w:name w:val="Знак Знак53"/>
    <w:locked/>
    <w:rsid w:val="006C1185"/>
    <w:rPr>
      <w:b/>
      <w:caps/>
      <w:sz w:val="24"/>
      <w:szCs w:val="24"/>
      <w:lang w:val="ru-RU" w:eastAsia="ru-RU" w:bidi="ar-SA"/>
    </w:rPr>
  </w:style>
  <w:style w:type="character" w:customStyle="1" w:styleId="ft250">
    <w:name w:val="ft250"/>
    <w:rsid w:val="006C1185"/>
  </w:style>
  <w:style w:type="paragraph" w:customStyle="1" w:styleId="s16">
    <w:name w:val="s_16"/>
    <w:basedOn w:val="a3"/>
    <w:rsid w:val="006C1185"/>
    <w:pPr>
      <w:spacing w:before="100" w:beforeAutospacing="1" w:after="100" w:afterAutospacing="1"/>
    </w:pPr>
  </w:style>
  <w:style w:type="character" w:customStyle="1" w:styleId="410">
    <w:name w:val="Знак Знак41"/>
    <w:locked/>
    <w:rsid w:val="006C1185"/>
    <w:rPr>
      <w:sz w:val="16"/>
      <w:szCs w:val="16"/>
      <w:lang w:val="ru-RU" w:eastAsia="ru-RU" w:bidi="ar-SA"/>
    </w:rPr>
  </w:style>
  <w:style w:type="paragraph" w:customStyle="1" w:styleId="Iniiaiieoaenonionooiii3">
    <w:name w:val="Iniiaiie oaeno n ionooiii 3"/>
    <w:basedOn w:val="a3"/>
    <w:rsid w:val="006C118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6C118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6C118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6C118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6C1185"/>
    <w:rPr>
      <w:rFonts w:ascii="Arial" w:eastAsia="Times New Roman" w:hAnsi="Arial" w:cs="Arial"/>
      <w:b/>
      <w:bCs/>
      <w:kern w:val="32"/>
      <w:sz w:val="32"/>
      <w:szCs w:val="32"/>
      <w:lang w:eastAsia="ru-RU"/>
    </w:rPr>
  </w:style>
  <w:style w:type="paragraph" w:customStyle="1" w:styleId="article">
    <w:name w:val="article"/>
    <w:basedOn w:val="a3"/>
    <w:rsid w:val="006C1185"/>
    <w:pPr>
      <w:spacing w:before="100" w:beforeAutospacing="1" w:after="100" w:afterAutospacing="1"/>
    </w:pPr>
  </w:style>
  <w:style w:type="character" w:customStyle="1" w:styleId="HTML11">
    <w:name w:val="Адрес HTML Знак1"/>
    <w:rsid w:val="006C1185"/>
    <w:rPr>
      <w:rFonts w:ascii="Times New Roman" w:eastAsia="Times New Roman" w:hAnsi="Times New Roman"/>
      <w:i/>
      <w:iCs/>
      <w:sz w:val="24"/>
      <w:szCs w:val="24"/>
    </w:rPr>
  </w:style>
  <w:style w:type="paragraph" w:customStyle="1" w:styleId="affffff1">
    <w:name w:val="ненормальный"/>
    <w:basedOn w:val="a3"/>
    <w:rsid w:val="006C1185"/>
    <w:pPr>
      <w:spacing w:line="360" w:lineRule="auto"/>
      <w:ind w:firstLine="709"/>
      <w:jc w:val="both"/>
    </w:pPr>
    <w:rPr>
      <w:sz w:val="28"/>
      <w:szCs w:val="20"/>
    </w:rPr>
  </w:style>
  <w:style w:type="character" w:customStyle="1" w:styleId="FontStyle564">
    <w:name w:val="Font Style564"/>
    <w:rsid w:val="006C1185"/>
    <w:rPr>
      <w:rFonts w:ascii="Times New Roman" w:hAnsi="Times New Roman" w:cs="Times New Roman"/>
      <w:sz w:val="20"/>
      <w:szCs w:val="20"/>
    </w:rPr>
  </w:style>
  <w:style w:type="character" w:customStyle="1" w:styleId="FontStyle115">
    <w:name w:val="Font Style115"/>
    <w:rsid w:val="006C1185"/>
    <w:rPr>
      <w:rFonts w:ascii="Times New Roman" w:hAnsi="Times New Roman" w:cs="Times New Roman"/>
      <w:sz w:val="28"/>
      <w:szCs w:val="28"/>
    </w:rPr>
  </w:style>
  <w:style w:type="character" w:customStyle="1" w:styleId="FontStyle117">
    <w:name w:val="Font Style117"/>
    <w:rsid w:val="006C1185"/>
    <w:rPr>
      <w:rFonts w:ascii="Times New Roman" w:hAnsi="Times New Roman" w:cs="Times New Roman"/>
      <w:i/>
      <w:iCs/>
      <w:sz w:val="28"/>
      <w:szCs w:val="28"/>
    </w:rPr>
  </w:style>
  <w:style w:type="character" w:customStyle="1" w:styleId="ft318">
    <w:name w:val="ft318"/>
    <w:rsid w:val="006C1185"/>
  </w:style>
  <w:style w:type="character" w:customStyle="1" w:styleId="fieldname">
    <w:name w:val="fieldname"/>
    <w:rsid w:val="006C1185"/>
  </w:style>
  <w:style w:type="character" w:customStyle="1" w:styleId="FontStyle448">
    <w:name w:val="Font Style448"/>
    <w:rsid w:val="006C1185"/>
    <w:rPr>
      <w:rFonts w:ascii="Times New Roman" w:hAnsi="Times New Roman" w:cs="Times New Roman"/>
      <w:sz w:val="20"/>
      <w:szCs w:val="20"/>
    </w:rPr>
  </w:style>
  <w:style w:type="paragraph" w:customStyle="1" w:styleId="caaieiaie3">
    <w:name w:val="caaieiaie 3"/>
    <w:rsid w:val="006C118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6C1185"/>
    <w:rPr>
      <w:rFonts w:ascii="Garamond" w:hAnsi="Garamond" w:cs="Garamond"/>
      <w:sz w:val="24"/>
      <w:szCs w:val="24"/>
    </w:rPr>
  </w:style>
  <w:style w:type="character" w:customStyle="1" w:styleId="FooterChar">
    <w:name w:val="Footer Char"/>
    <w:locked/>
    <w:rsid w:val="006C118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6C1185"/>
    <w:rPr>
      <w:lang w:eastAsia="en-US"/>
    </w:rPr>
  </w:style>
  <w:style w:type="character" w:customStyle="1" w:styleId="316">
    <w:name w:val="Знак3 Знак Знак1"/>
    <w:aliases w:val=" Знак3 Знак Знак Знак1"/>
    <w:semiHidden/>
    <w:locked/>
    <w:rsid w:val="006C118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6C1185"/>
    <w:rPr>
      <w:rFonts w:ascii="Arial" w:hAnsi="Arial"/>
      <w:b/>
      <w:sz w:val="36"/>
      <w:lang w:val="ru-RU" w:eastAsia="en-US"/>
    </w:rPr>
  </w:style>
  <w:style w:type="character" w:customStyle="1" w:styleId="2f6">
    <w:name w:val="Знак Знак2"/>
    <w:rsid w:val="006C1185"/>
    <w:rPr>
      <w:rFonts w:ascii="Arial" w:hAnsi="Arial"/>
      <w:b/>
      <w:sz w:val="36"/>
      <w:lang w:val="ru-RU" w:eastAsia="en-US"/>
    </w:rPr>
  </w:style>
  <w:style w:type="paragraph" w:customStyle="1" w:styleId="1fff5">
    <w:name w:val="Знак Знак Знак Знак Знак Знак1"/>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6C1185"/>
    <w:rPr>
      <w:b/>
      <w:caps/>
      <w:sz w:val="24"/>
      <w:lang w:val="ru-RU" w:eastAsia="ru-RU"/>
    </w:rPr>
  </w:style>
  <w:style w:type="character" w:customStyle="1" w:styleId="143">
    <w:name w:val="Знак Знак14"/>
    <w:locked/>
    <w:rsid w:val="006C1185"/>
    <w:rPr>
      <w:b/>
      <w:sz w:val="27"/>
      <w:lang w:val="ru-RU" w:eastAsia="ru-RU"/>
    </w:rPr>
  </w:style>
  <w:style w:type="character" w:customStyle="1" w:styleId="72">
    <w:name w:val="Знак Знак7"/>
    <w:rsid w:val="006C1185"/>
    <w:rPr>
      <w:sz w:val="16"/>
      <w:lang w:val="ru-RU" w:eastAsia="ru-RU"/>
    </w:rPr>
  </w:style>
  <w:style w:type="character" w:customStyle="1" w:styleId="151">
    <w:name w:val="Знак Знак15"/>
    <w:rsid w:val="006C1185"/>
    <w:rPr>
      <w:rFonts w:ascii="Arial" w:hAnsi="Arial"/>
      <w:b/>
      <w:i/>
      <w:sz w:val="28"/>
      <w:lang w:val="ru-RU" w:eastAsia="en-US"/>
    </w:rPr>
  </w:style>
  <w:style w:type="character" w:customStyle="1" w:styleId="101">
    <w:name w:val="Знак Знак10"/>
    <w:rsid w:val="006C1185"/>
    <w:rPr>
      <w:rFonts w:ascii="Calibri" w:hAnsi="Calibri"/>
      <w:i/>
      <w:sz w:val="24"/>
      <w:lang w:val="ru-RU" w:eastAsia="en-US"/>
    </w:rPr>
  </w:style>
  <w:style w:type="character" w:customStyle="1" w:styleId="611">
    <w:name w:val="Знак Знак61"/>
    <w:locked/>
    <w:rsid w:val="006C1185"/>
    <w:rPr>
      <w:sz w:val="24"/>
    </w:rPr>
  </w:style>
  <w:style w:type="character" w:customStyle="1" w:styleId="affffff2">
    <w:name w:val="Основной текст + Курсив"/>
    <w:aliases w:val="Интервал 1 pt144"/>
    <w:rsid w:val="006C1185"/>
    <w:rPr>
      <w:i/>
      <w:spacing w:val="20"/>
      <w:sz w:val="22"/>
    </w:rPr>
  </w:style>
  <w:style w:type="character" w:customStyle="1" w:styleId="460">
    <w:name w:val="Знак Знак46"/>
    <w:locked/>
    <w:rsid w:val="006C1185"/>
    <w:rPr>
      <w:rFonts w:ascii="Arial" w:hAnsi="Arial" w:cs="Arial"/>
      <w:b/>
      <w:bCs/>
      <w:i/>
      <w:iCs/>
      <w:sz w:val="28"/>
      <w:szCs w:val="28"/>
      <w:lang w:val="ru-RU" w:eastAsia="en-US" w:bidi="ar-SA"/>
    </w:rPr>
  </w:style>
  <w:style w:type="character" w:customStyle="1" w:styleId="56">
    <w:name w:val="Знак5 Знак Знак"/>
    <w:locked/>
    <w:rsid w:val="006C1185"/>
    <w:rPr>
      <w:sz w:val="16"/>
      <w:szCs w:val="16"/>
      <w:lang w:val="ru-RU" w:eastAsia="ru-RU" w:bidi="ar-SA"/>
    </w:rPr>
  </w:style>
  <w:style w:type="paragraph" w:customStyle="1" w:styleId="affffff3">
    <w:name w:val="заг_пар"/>
    <w:basedOn w:val="32"/>
    <w:next w:val="1a"/>
    <w:rsid w:val="006C118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6C1185"/>
    <w:pPr>
      <w:widowControl w:val="0"/>
    </w:pPr>
    <w:rPr>
      <w:rFonts w:ascii="Calibri" w:hAnsi="Calibri"/>
      <w:sz w:val="22"/>
      <w:szCs w:val="22"/>
      <w:lang w:val="en-US" w:eastAsia="en-US"/>
    </w:rPr>
  </w:style>
  <w:style w:type="paragraph" w:customStyle="1" w:styleId="affffff4">
    <w:name w:val="параг_огл"/>
    <w:basedOn w:val="a3"/>
    <w:next w:val="aff0"/>
    <w:rsid w:val="006C1185"/>
    <w:rPr>
      <w:sz w:val="20"/>
      <w:szCs w:val="20"/>
      <w:lang w:eastAsia="en-US"/>
    </w:rPr>
  </w:style>
  <w:style w:type="paragraph" w:customStyle="1" w:styleId="411">
    <w:name w:val="Заголовок 41"/>
    <w:basedOn w:val="1a"/>
    <w:next w:val="1a"/>
    <w:rsid w:val="006C1185"/>
    <w:pPr>
      <w:keepNext/>
      <w:widowControl/>
      <w:ind w:firstLine="0"/>
      <w:jc w:val="left"/>
    </w:pPr>
    <w:rPr>
      <w:rFonts w:ascii="Times New Roman" w:hAnsi="Times New Roman"/>
      <w:snapToGrid/>
      <w:sz w:val="24"/>
    </w:rPr>
  </w:style>
  <w:style w:type="paragraph" w:customStyle="1" w:styleId="Style17">
    <w:name w:val="Style17"/>
    <w:basedOn w:val="a3"/>
    <w:rsid w:val="006C118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6C1185"/>
    <w:pPr>
      <w:keepNext/>
      <w:widowControl w:val="0"/>
      <w:jc w:val="center"/>
    </w:pPr>
    <w:rPr>
      <w:rFonts w:eastAsia="Calibri"/>
      <w:b/>
      <w:sz w:val="26"/>
      <w:szCs w:val="20"/>
    </w:rPr>
  </w:style>
  <w:style w:type="paragraph" w:customStyle="1" w:styleId="2f7">
    <w:name w:val="Обычный2"/>
    <w:basedOn w:val="a3"/>
    <w:rsid w:val="006C1185"/>
    <w:pPr>
      <w:spacing w:before="100" w:beforeAutospacing="1" w:after="100" w:afterAutospacing="1"/>
    </w:pPr>
    <w:rPr>
      <w:rFonts w:eastAsia="Calibri"/>
    </w:rPr>
  </w:style>
  <w:style w:type="paragraph" w:customStyle="1" w:styleId="217">
    <w:name w:val="Основной текст 21"/>
    <w:basedOn w:val="a3"/>
    <w:rsid w:val="006C118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6C118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6C1185"/>
    <w:pPr>
      <w:widowControl/>
      <w:spacing w:before="0" w:after="0"/>
    </w:pPr>
    <w:rPr>
      <w:rFonts w:ascii="Courier New" w:eastAsia="Calibri" w:hAnsi="Courier New"/>
      <w:sz w:val="20"/>
    </w:rPr>
  </w:style>
  <w:style w:type="paragraph" w:customStyle="1" w:styleId="412">
    <w:name w:val="Заголовок 41"/>
    <w:basedOn w:val="1ff"/>
    <w:next w:val="1ff"/>
    <w:rsid w:val="006C118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6C1185"/>
    <w:pPr>
      <w:spacing w:after="160" w:line="240" w:lineRule="exact"/>
    </w:pPr>
    <w:rPr>
      <w:rFonts w:ascii="Verdana" w:eastAsia="Calibri" w:hAnsi="Verdana"/>
      <w:lang w:val="en-US" w:eastAsia="en-US"/>
    </w:rPr>
  </w:style>
  <w:style w:type="paragraph" w:customStyle="1" w:styleId="affffff5">
    <w:name w:val="Мой стиль"/>
    <w:basedOn w:val="a3"/>
    <w:rsid w:val="006C1185"/>
    <w:pPr>
      <w:ind w:left="284" w:right="567"/>
      <w:jc w:val="center"/>
    </w:pPr>
    <w:rPr>
      <w:rFonts w:ascii="Calibri" w:hAnsi="Calibri" w:cs="Calibri"/>
      <w:b/>
      <w:bCs/>
      <w:sz w:val="28"/>
      <w:szCs w:val="28"/>
    </w:rPr>
  </w:style>
  <w:style w:type="paragraph" w:customStyle="1" w:styleId="base">
    <w:name w:val="base"/>
    <w:basedOn w:val="a3"/>
    <w:rsid w:val="006C118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6C118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6C1185"/>
    <w:rPr>
      <w:sz w:val="16"/>
      <w:szCs w:val="16"/>
      <w:lang w:bidi="ar-SA"/>
    </w:rPr>
  </w:style>
  <w:style w:type="character" w:customStyle="1" w:styleId="1fff8">
    <w:name w:val="Знак1 Знак Знак"/>
    <w:rsid w:val="006C1185"/>
    <w:rPr>
      <w:sz w:val="24"/>
      <w:szCs w:val="24"/>
      <w:lang w:val="ru-RU" w:eastAsia="ru-RU" w:bidi="ar-SA"/>
    </w:rPr>
  </w:style>
  <w:style w:type="character" w:customStyle="1" w:styleId="1fff9">
    <w:name w:val="Знак Знак Знак1"/>
    <w:locked/>
    <w:rsid w:val="006C1185"/>
    <w:rPr>
      <w:b/>
      <w:caps/>
      <w:sz w:val="24"/>
      <w:szCs w:val="24"/>
      <w:lang w:val="ru-RU" w:eastAsia="ru-RU" w:bidi="ar-SA"/>
    </w:rPr>
  </w:style>
  <w:style w:type="character" w:customStyle="1" w:styleId="sem">
    <w:name w:val="sem"/>
    <w:rsid w:val="006C1185"/>
  </w:style>
  <w:style w:type="paragraph" w:customStyle="1" w:styleId="1">
    <w:name w:val="1"/>
    <w:basedOn w:val="a3"/>
    <w:rsid w:val="006C118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6C1185"/>
    <w:rPr>
      <w:rFonts w:ascii="Times New Roman" w:hAnsi="Times New Roman"/>
      <w:i w:val="0"/>
      <w:iCs w:val="0"/>
      <w:sz w:val="24"/>
      <w:lang w:eastAsia="ru-RU"/>
    </w:rPr>
  </w:style>
  <w:style w:type="paragraph" w:customStyle="1" w:styleId="main">
    <w:name w:val="main"/>
    <w:basedOn w:val="a3"/>
    <w:rsid w:val="006C1185"/>
    <w:pPr>
      <w:ind w:firstLine="400"/>
      <w:jc w:val="both"/>
      <w:textAlignment w:val="center"/>
    </w:pPr>
    <w:rPr>
      <w:sz w:val="27"/>
      <w:szCs w:val="27"/>
    </w:rPr>
  </w:style>
  <w:style w:type="character" w:customStyle="1" w:styleId="affffff6">
    <w:name w:val="кадр"/>
    <w:rsid w:val="006C1185"/>
  </w:style>
  <w:style w:type="character" w:customStyle="1" w:styleId="-">
    <w:name w:val="опред-е"/>
    <w:rsid w:val="006C1185"/>
  </w:style>
  <w:style w:type="paragraph" w:customStyle="1" w:styleId="218">
    <w:name w:val="Основной текст с отступом 21"/>
    <w:basedOn w:val="a3"/>
    <w:rsid w:val="006C1185"/>
    <w:pPr>
      <w:keepNext/>
      <w:ind w:right="-2" w:firstLine="709"/>
      <w:jc w:val="both"/>
    </w:pPr>
    <w:rPr>
      <w:sz w:val="28"/>
      <w:szCs w:val="20"/>
    </w:rPr>
  </w:style>
  <w:style w:type="character" w:customStyle="1" w:styleId="searchmatch">
    <w:name w:val="searchmatch"/>
    <w:rsid w:val="006C1185"/>
  </w:style>
  <w:style w:type="character" w:customStyle="1" w:styleId="FontStyle160">
    <w:name w:val="Font Style16"/>
    <w:rsid w:val="006C1185"/>
    <w:rPr>
      <w:rFonts w:ascii="Times New Roman" w:hAnsi="Times New Roman" w:cs="Times New Roman"/>
      <w:sz w:val="26"/>
      <w:szCs w:val="26"/>
    </w:rPr>
  </w:style>
  <w:style w:type="paragraph" w:customStyle="1" w:styleId="1KGK9">
    <w:name w:val="1KG=K9"/>
    <w:rsid w:val="006C118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6C1185"/>
    <w:rPr>
      <w:rFonts w:ascii="Times New Roman" w:hAnsi="Times New Roman" w:cs="Times New Roman"/>
      <w:i/>
      <w:iCs/>
      <w:sz w:val="24"/>
      <w:szCs w:val="24"/>
    </w:rPr>
  </w:style>
  <w:style w:type="character" w:customStyle="1" w:styleId="1fffa">
    <w:name w:val="Основной шрифт абзаца1"/>
    <w:rsid w:val="006C1185"/>
  </w:style>
  <w:style w:type="character" w:customStyle="1" w:styleId="affffff7">
    <w:name w:val="Символ сноски"/>
    <w:rsid w:val="006C1185"/>
  </w:style>
  <w:style w:type="character" w:customStyle="1" w:styleId="mnemo">
    <w:name w:val="mnemo"/>
    <w:rsid w:val="006C1185"/>
  </w:style>
  <w:style w:type="character" w:customStyle="1" w:styleId="texhtml">
    <w:name w:val="texhtml"/>
    <w:rsid w:val="006C1185"/>
  </w:style>
  <w:style w:type="paragraph" w:customStyle="1" w:styleId="1fffb">
    <w:name w:val="Название1"/>
    <w:basedOn w:val="a3"/>
    <w:rsid w:val="006C1185"/>
    <w:pPr>
      <w:suppressLineNumbers/>
      <w:suppressAutoHyphens/>
      <w:spacing w:before="120" w:after="120"/>
    </w:pPr>
    <w:rPr>
      <w:rFonts w:cs="Mangal"/>
      <w:i/>
      <w:iCs/>
      <w:lang w:eastAsia="ar-SA"/>
    </w:rPr>
  </w:style>
  <w:style w:type="paragraph" w:customStyle="1" w:styleId="1fffc">
    <w:name w:val="Указатель1"/>
    <w:basedOn w:val="a3"/>
    <w:rsid w:val="006C1185"/>
    <w:pPr>
      <w:suppressLineNumbers/>
      <w:suppressAutoHyphens/>
    </w:pPr>
    <w:rPr>
      <w:rFonts w:cs="Mangal"/>
      <w:lang w:eastAsia="ar-SA"/>
    </w:rPr>
  </w:style>
  <w:style w:type="character" w:customStyle="1" w:styleId="butback">
    <w:name w:val="butback"/>
    <w:rsid w:val="006C1185"/>
  </w:style>
  <w:style w:type="paragraph" w:customStyle="1" w:styleId="Style26">
    <w:name w:val="Style26"/>
    <w:basedOn w:val="a3"/>
    <w:rsid w:val="006C1185"/>
    <w:pPr>
      <w:widowControl w:val="0"/>
      <w:autoSpaceDE w:val="0"/>
      <w:autoSpaceDN w:val="0"/>
      <w:adjustRightInd w:val="0"/>
      <w:spacing w:line="485" w:lineRule="exact"/>
      <w:ind w:firstLine="902"/>
      <w:jc w:val="both"/>
    </w:pPr>
  </w:style>
  <w:style w:type="paragraph" w:customStyle="1" w:styleId="Style7">
    <w:name w:val="Style7"/>
    <w:basedOn w:val="a3"/>
    <w:rsid w:val="006C1185"/>
    <w:pPr>
      <w:widowControl w:val="0"/>
      <w:autoSpaceDE w:val="0"/>
      <w:autoSpaceDN w:val="0"/>
      <w:adjustRightInd w:val="0"/>
    </w:pPr>
  </w:style>
  <w:style w:type="paragraph" w:customStyle="1" w:styleId="Style32">
    <w:name w:val="Style32"/>
    <w:basedOn w:val="a3"/>
    <w:rsid w:val="006C1185"/>
    <w:pPr>
      <w:widowControl w:val="0"/>
      <w:autoSpaceDE w:val="0"/>
      <w:autoSpaceDN w:val="0"/>
      <w:adjustRightInd w:val="0"/>
    </w:pPr>
  </w:style>
  <w:style w:type="paragraph" w:customStyle="1" w:styleId="Style34">
    <w:name w:val="Style34"/>
    <w:basedOn w:val="a3"/>
    <w:rsid w:val="006C1185"/>
    <w:pPr>
      <w:widowControl w:val="0"/>
      <w:autoSpaceDE w:val="0"/>
      <w:autoSpaceDN w:val="0"/>
      <w:adjustRightInd w:val="0"/>
      <w:spacing w:line="485" w:lineRule="exact"/>
      <w:ind w:firstLine="691"/>
    </w:pPr>
  </w:style>
  <w:style w:type="paragraph" w:customStyle="1" w:styleId="Style4">
    <w:name w:val="Style4"/>
    <w:basedOn w:val="a3"/>
    <w:rsid w:val="006C1185"/>
    <w:pPr>
      <w:widowControl w:val="0"/>
      <w:autoSpaceDE w:val="0"/>
      <w:autoSpaceDN w:val="0"/>
      <w:adjustRightInd w:val="0"/>
      <w:spacing w:line="499" w:lineRule="exact"/>
      <w:ind w:firstLine="667"/>
      <w:jc w:val="both"/>
    </w:pPr>
  </w:style>
  <w:style w:type="paragraph" w:customStyle="1" w:styleId="Style40">
    <w:name w:val="Style40"/>
    <w:basedOn w:val="a3"/>
    <w:rsid w:val="006C118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6C118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6C1185"/>
    <w:pPr>
      <w:widowControl w:val="0"/>
      <w:autoSpaceDE w:val="0"/>
      <w:autoSpaceDN w:val="0"/>
      <w:adjustRightInd w:val="0"/>
      <w:spacing w:line="446" w:lineRule="exact"/>
    </w:pPr>
  </w:style>
  <w:style w:type="paragraph" w:customStyle="1" w:styleId="Style20">
    <w:name w:val="Style20"/>
    <w:basedOn w:val="a3"/>
    <w:rsid w:val="006C1185"/>
    <w:pPr>
      <w:widowControl w:val="0"/>
      <w:autoSpaceDE w:val="0"/>
      <w:autoSpaceDN w:val="0"/>
      <w:adjustRightInd w:val="0"/>
      <w:spacing w:line="485" w:lineRule="exact"/>
      <w:ind w:firstLine="854"/>
      <w:jc w:val="both"/>
    </w:pPr>
  </w:style>
  <w:style w:type="paragraph" w:customStyle="1" w:styleId="Style13">
    <w:name w:val="Style13"/>
    <w:basedOn w:val="a3"/>
    <w:rsid w:val="006C1185"/>
    <w:pPr>
      <w:widowControl w:val="0"/>
      <w:autoSpaceDE w:val="0"/>
      <w:autoSpaceDN w:val="0"/>
      <w:adjustRightInd w:val="0"/>
      <w:spacing w:line="486" w:lineRule="exact"/>
      <w:ind w:firstLine="710"/>
      <w:jc w:val="both"/>
    </w:pPr>
  </w:style>
  <w:style w:type="paragraph" w:customStyle="1" w:styleId="urllink">
    <w:name w:val="urllink"/>
    <w:basedOn w:val="a3"/>
    <w:rsid w:val="006C118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6C118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6C1185"/>
    <w:pPr>
      <w:tabs>
        <w:tab w:val="left" w:pos="454"/>
      </w:tabs>
      <w:ind w:left="454" w:hanging="454"/>
      <w:jc w:val="both"/>
    </w:pPr>
    <w:rPr>
      <w:b/>
    </w:rPr>
  </w:style>
  <w:style w:type="paragraph" w:customStyle="1" w:styleId="10pt">
    <w:name w:val="Стиль Основной текст с отступом + 10 pt по ширине"/>
    <w:basedOn w:val="aff9"/>
    <w:rsid w:val="006C1185"/>
    <w:pPr>
      <w:spacing w:after="0"/>
      <w:ind w:left="0" w:firstLine="454"/>
      <w:jc w:val="both"/>
    </w:pPr>
    <w:rPr>
      <w:sz w:val="20"/>
      <w:szCs w:val="20"/>
    </w:rPr>
  </w:style>
  <w:style w:type="paragraph" w:customStyle="1" w:styleId="ConsPlusDocList">
    <w:name w:val="ConsPlusDocList"/>
    <w:rsid w:val="006C11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6C1185"/>
  </w:style>
  <w:style w:type="paragraph" w:customStyle="1" w:styleId="affffff8">
    <w:name w:val="Стиль"/>
    <w:link w:val="3f1"/>
    <w:rsid w:val="006C11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6C1185"/>
    <w:rPr>
      <w:rFonts w:ascii="Times New Roman" w:eastAsia="Times New Roman" w:hAnsi="Times New Roman" w:cs="Times New Roman"/>
      <w:sz w:val="24"/>
      <w:szCs w:val="24"/>
      <w:lang w:eastAsia="ru-RU"/>
    </w:rPr>
  </w:style>
  <w:style w:type="paragraph" w:customStyle="1" w:styleId="affffff9">
    <w:name w:val="Литература"/>
    <w:basedOn w:val="a3"/>
    <w:rsid w:val="006C1185"/>
    <w:pPr>
      <w:keepNext/>
      <w:jc w:val="center"/>
    </w:pPr>
    <w:rPr>
      <w:b/>
    </w:rPr>
  </w:style>
  <w:style w:type="paragraph" w:customStyle="1" w:styleId="affffffa">
    <w:name w:val="Знак Знак Знак Знак Знак Знак Знак"/>
    <w:basedOn w:val="a3"/>
    <w:rsid w:val="006C1185"/>
    <w:pPr>
      <w:spacing w:after="160" w:line="240" w:lineRule="exact"/>
    </w:pPr>
    <w:rPr>
      <w:rFonts w:ascii="Verdana" w:hAnsi="Verdana"/>
      <w:sz w:val="20"/>
      <w:szCs w:val="20"/>
      <w:lang w:val="en-US" w:eastAsia="en-US"/>
    </w:rPr>
  </w:style>
  <w:style w:type="character" w:customStyle="1" w:styleId="highlighthighlightactive">
    <w:name w:val="highlight highlight_active"/>
    <w:rsid w:val="006C1185"/>
  </w:style>
  <w:style w:type="paragraph" w:customStyle="1" w:styleId="osntext">
    <w:name w:val="osn_text"/>
    <w:basedOn w:val="a3"/>
    <w:rsid w:val="006C1185"/>
    <w:pPr>
      <w:widowControl w:val="0"/>
      <w:ind w:firstLine="567"/>
      <w:jc w:val="both"/>
    </w:pPr>
    <w:rPr>
      <w:sz w:val="20"/>
      <w:szCs w:val="20"/>
    </w:rPr>
  </w:style>
  <w:style w:type="paragraph" w:customStyle="1" w:styleId="copyrights">
    <w:name w:val="copyrights"/>
    <w:basedOn w:val="a3"/>
    <w:rsid w:val="006C118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6C1185"/>
    <w:pPr>
      <w:widowControl w:val="0"/>
      <w:autoSpaceDE w:val="0"/>
      <w:autoSpaceDN w:val="0"/>
      <w:adjustRightInd w:val="0"/>
    </w:pPr>
  </w:style>
  <w:style w:type="paragraph" w:customStyle="1" w:styleId="Style30">
    <w:name w:val="Style30"/>
    <w:basedOn w:val="a3"/>
    <w:rsid w:val="006C118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6C118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6C118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6C1185"/>
    <w:pPr>
      <w:numPr>
        <w:ilvl w:val="1"/>
      </w:numPr>
      <w:tabs>
        <w:tab w:val="left" w:pos="792"/>
      </w:tabs>
    </w:pPr>
    <w:rPr>
      <w:i w:val="0"/>
      <w:iCs w:val="0"/>
      <w:kern w:val="32"/>
      <w:sz w:val="24"/>
      <w:szCs w:val="32"/>
      <w:lang w:eastAsia="ru-RU"/>
    </w:rPr>
  </w:style>
  <w:style w:type="character" w:styleId="affffffb">
    <w:name w:val="Subtle Emphasis"/>
    <w:qFormat/>
    <w:rsid w:val="006C1185"/>
    <w:rPr>
      <w:i/>
      <w:iCs/>
      <w:color w:val="808080"/>
    </w:rPr>
  </w:style>
  <w:style w:type="character" w:styleId="affffffc">
    <w:name w:val="Placeholder Text"/>
    <w:semiHidden/>
    <w:rsid w:val="006C1185"/>
    <w:rPr>
      <w:color w:val="808080"/>
    </w:rPr>
  </w:style>
  <w:style w:type="character" w:customStyle="1" w:styleId="textcopy">
    <w:name w:val="textcopy"/>
    <w:rsid w:val="006C1185"/>
  </w:style>
  <w:style w:type="character" w:customStyle="1" w:styleId="affffffd">
    <w:name w:val="Выделенный"/>
    <w:rsid w:val="006C1185"/>
    <w:rPr>
      <w:b/>
      <w:lang w:val="ru-RU" w:eastAsia="ru-RU"/>
    </w:rPr>
  </w:style>
  <w:style w:type="character" w:customStyle="1" w:styleId="ft224">
    <w:name w:val="ft224"/>
    <w:rsid w:val="006C1185"/>
  </w:style>
  <w:style w:type="paragraph" w:customStyle="1" w:styleId="1ffff">
    <w:name w:val="стиль1"/>
    <w:basedOn w:val="a3"/>
    <w:rsid w:val="006C1185"/>
    <w:pPr>
      <w:spacing w:before="100" w:beforeAutospacing="1" w:after="100" w:afterAutospacing="1"/>
    </w:pPr>
  </w:style>
  <w:style w:type="character" w:customStyle="1" w:styleId="PlainTextChar">
    <w:name w:val="Plain Text Char"/>
    <w:aliases w:val="Heading 12 Char,Знак8 Char"/>
    <w:semiHidden/>
    <w:locked/>
    <w:rsid w:val="006C1185"/>
    <w:rPr>
      <w:rFonts w:ascii="Courier New" w:hAnsi="Courier New"/>
      <w:lang w:val="ru-RU" w:eastAsia="ru-RU" w:bidi="ar-SA"/>
    </w:rPr>
  </w:style>
  <w:style w:type="paragraph" w:customStyle="1" w:styleId="Times">
    <w:name w:val="Times"/>
    <w:basedOn w:val="TableParagraph"/>
    <w:rsid w:val="006C118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6C1185"/>
  </w:style>
  <w:style w:type="paragraph" w:customStyle="1" w:styleId="2f9">
    <w:name w:val="Основной текст2"/>
    <w:basedOn w:val="a3"/>
    <w:rsid w:val="006C118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6C1185"/>
    <w:rPr>
      <w:rFonts w:cs="Times New Roman"/>
      <w:color w:val="666666"/>
    </w:rPr>
  </w:style>
  <w:style w:type="paragraph" w:customStyle="1" w:styleId="12pt025">
    <w:name w:val="Стиль 12 pt полужирный Черный уплотненный на  025 пт"/>
    <w:basedOn w:val="11"/>
    <w:rsid w:val="006C118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6C1185"/>
    <w:pPr>
      <w:numPr>
        <w:numId w:val="13"/>
      </w:numPr>
      <w:tabs>
        <w:tab w:val="left" w:pos="0"/>
      </w:tabs>
      <w:jc w:val="both"/>
    </w:pPr>
    <w:rPr>
      <w:b/>
    </w:rPr>
  </w:style>
  <w:style w:type="character" w:customStyle="1" w:styleId="FontStyle111">
    <w:name w:val="Font Style111"/>
    <w:rsid w:val="006C1185"/>
    <w:rPr>
      <w:rFonts w:ascii="Century Schoolbook" w:hAnsi="Century Schoolbook" w:cs="Century Schoolbook" w:hint="default"/>
      <w:sz w:val="18"/>
      <w:szCs w:val="18"/>
    </w:rPr>
  </w:style>
  <w:style w:type="character" w:customStyle="1" w:styleId="FontStyle136">
    <w:name w:val="Font Style136"/>
    <w:rsid w:val="006C1185"/>
    <w:rPr>
      <w:rFonts w:ascii="Century Schoolbook" w:hAnsi="Century Schoolbook" w:cs="Century Schoolbook"/>
      <w:b/>
      <w:bCs/>
      <w:sz w:val="18"/>
      <w:szCs w:val="18"/>
    </w:rPr>
  </w:style>
  <w:style w:type="paragraph" w:customStyle="1" w:styleId="Style67">
    <w:name w:val="Style67"/>
    <w:basedOn w:val="a3"/>
    <w:rsid w:val="006C1185"/>
    <w:pPr>
      <w:widowControl w:val="0"/>
      <w:autoSpaceDE w:val="0"/>
      <w:autoSpaceDN w:val="0"/>
      <w:adjustRightInd w:val="0"/>
    </w:pPr>
    <w:rPr>
      <w:rFonts w:ascii="Arial Black" w:hAnsi="Arial Black"/>
    </w:rPr>
  </w:style>
  <w:style w:type="character" w:customStyle="1" w:styleId="r">
    <w:name w:val="r"/>
    <w:rsid w:val="006C1185"/>
  </w:style>
  <w:style w:type="character" w:customStyle="1" w:styleId="rl">
    <w:name w:val="rl"/>
    <w:rsid w:val="006C1185"/>
  </w:style>
  <w:style w:type="character" w:customStyle="1" w:styleId="ep">
    <w:name w:val="ep"/>
    <w:rsid w:val="006C1185"/>
  </w:style>
  <w:style w:type="character" w:customStyle="1" w:styleId="f">
    <w:name w:val="f"/>
    <w:rsid w:val="006C1185"/>
  </w:style>
  <w:style w:type="paragraph" w:customStyle="1" w:styleId="affffffe">
    <w:name w:val="Диссер"/>
    <w:basedOn w:val="a3"/>
    <w:rsid w:val="006C118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6C1185"/>
    <w:rPr>
      <w:sz w:val="24"/>
      <w:szCs w:val="24"/>
      <w:lang w:val="ru-RU" w:eastAsia="ru-RU" w:bidi="ar-SA"/>
    </w:rPr>
  </w:style>
  <w:style w:type="character" w:customStyle="1" w:styleId="430">
    <w:name w:val="Знак Знак43"/>
    <w:locked/>
    <w:rsid w:val="006C1185"/>
    <w:rPr>
      <w:color w:val="000000"/>
      <w:sz w:val="28"/>
      <w:szCs w:val="24"/>
      <w:lang w:eastAsia="ru-RU"/>
    </w:rPr>
  </w:style>
  <w:style w:type="paragraph" w:customStyle="1" w:styleId="afffffff">
    <w:name w:val="Знак Знак Знак 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6C118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6C1185"/>
    <w:rPr>
      <w:sz w:val="24"/>
      <w:szCs w:val="24"/>
      <w:lang w:val="ru-RU" w:eastAsia="ru-RU" w:bidi="ar-SA"/>
    </w:rPr>
  </w:style>
  <w:style w:type="paragraph" w:customStyle="1" w:styleId="a1">
    <w:name w:val="мой"/>
    <w:basedOn w:val="a3"/>
    <w:rsid w:val="006C118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6C1185"/>
    <w:pPr>
      <w:widowControl/>
      <w:ind w:firstLine="0"/>
      <w:jc w:val="left"/>
    </w:pPr>
    <w:rPr>
      <w:rFonts w:ascii="Times New Roman" w:hAnsi="Times New Roman"/>
      <w:snapToGrid/>
      <w:sz w:val="24"/>
    </w:rPr>
  </w:style>
  <w:style w:type="paragraph" w:customStyle="1" w:styleId="31">
    <w:name w:val="заголовок 3"/>
    <w:basedOn w:val="a3"/>
    <w:next w:val="a3"/>
    <w:rsid w:val="006C118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6C1185"/>
  </w:style>
  <w:style w:type="paragraph" w:customStyle="1" w:styleId="-0">
    <w:name w:val="абзац-Азар"/>
    <w:basedOn w:val="afe"/>
    <w:rsid w:val="006C118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6C118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C1185"/>
    <w:rPr>
      <w:rFonts w:ascii="Arial" w:hAnsi="Arial"/>
      <w:sz w:val="24"/>
      <w:szCs w:val="24"/>
      <w:lang w:bidi="ar-SA"/>
    </w:rPr>
  </w:style>
  <w:style w:type="paragraph" w:customStyle="1" w:styleId="1ffff1">
    <w:name w:val="Знак Знак Знак Знак Знак Знак1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6C1185"/>
    <w:pPr>
      <w:spacing w:before="100" w:beforeAutospacing="1" w:after="100" w:afterAutospacing="1"/>
      <w:jc w:val="both"/>
    </w:pPr>
    <w:rPr>
      <w:rFonts w:ascii="Georgia" w:hAnsi="Georgia"/>
      <w:color w:val="555555"/>
    </w:rPr>
  </w:style>
  <w:style w:type="paragraph" w:customStyle="1" w:styleId="bodytxt">
    <w:name w:val="bodytxt"/>
    <w:basedOn w:val="a3"/>
    <w:rsid w:val="006C1185"/>
    <w:pPr>
      <w:spacing w:before="100" w:beforeAutospacing="1" w:after="100" w:afterAutospacing="1"/>
    </w:pPr>
    <w:rPr>
      <w:rFonts w:ascii="Tahoma" w:hAnsi="Tahoma" w:cs="Tahoma"/>
      <w:color w:val="111111"/>
      <w:sz w:val="33"/>
      <w:szCs w:val="33"/>
    </w:rPr>
  </w:style>
  <w:style w:type="character" w:customStyle="1" w:styleId="afffffff1">
    <w:name w:val="выделение"/>
    <w:rsid w:val="006C1185"/>
    <w:rPr>
      <w:rFonts w:cs="Times New Roman"/>
    </w:rPr>
  </w:style>
  <w:style w:type="paragraph" w:customStyle="1" w:styleId="a">
    <w:name w:val="нумерованный содержание"/>
    <w:basedOn w:val="a3"/>
    <w:rsid w:val="006C1185"/>
    <w:pPr>
      <w:numPr>
        <w:numId w:val="16"/>
      </w:numPr>
    </w:pPr>
    <w:rPr>
      <w:rFonts w:eastAsia="Calibri"/>
      <w:szCs w:val="22"/>
      <w:lang w:eastAsia="en-US"/>
    </w:rPr>
  </w:style>
  <w:style w:type="character" w:customStyle="1" w:styleId="440">
    <w:name w:val="Знак Знак44"/>
    <w:locked/>
    <w:rsid w:val="006C1185"/>
    <w:rPr>
      <w:sz w:val="24"/>
      <w:szCs w:val="24"/>
    </w:rPr>
  </w:style>
  <w:style w:type="character" w:customStyle="1" w:styleId="FontStyle18">
    <w:name w:val="Font Style18"/>
    <w:rsid w:val="006C1185"/>
    <w:rPr>
      <w:rFonts w:ascii="Times New Roman" w:hAnsi="Times New Roman" w:cs="Times New Roman"/>
      <w:b/>
      <w:bCs/>
      <w:sz w:val="18"/>
      <w:szCs w:val="18"/>
    </w:rPr>
  </w:style>
  <w:style w:type="character" w:customStyle="1" w:styleId="FontStyle19">
    <w:name w:val="Font Style19"/>
    <w:rsid w:val="006C1185"/>
    <w:rPr>
      <w:rFonts w:ascii="Arial" w:hAnsi="Arial" w:cs="Arial"/>
      <w:sz w:val="16"/>
      <w:szCs w:val="16"/>
    </w:rPr>
  </w:style>
  <w:style w:type="character" w:customStyle="1" w:styleId="FontStyle150">
    <w:name w:val="Font Style15"/>
    <w:rsid w:val="006C1185"/>
    <w:rPr>
      <w:rFonts w:ascii="Georgia" w:hAnsi="Georgia" w:cs="Georgia"/>
      <w:sz w:val="18"/>
      <w:szCs w:val="18"/>
    </w:rPr>
  </w:style>
  <w:style w:type="character" w:customStyle="1" w:styleId="FontStyle17">
    <w:name w:val="Font Style17"/>
    <w:rsid w:val="006C1185"/>
    <w:rPr>
      <w:rFonts w:ascii="Times New Roman" w:hAnsi="Times New Roman" w:cs="Times New Roman"/>
      <w:sz w:val="20"/>
      <w:szCs w:val="20"/>
    </w:rPr>
  </w:style>
  <w:style w:type="character" w:customStyle="1" w:styleId="c0">
    <w:name w:val="c0"/>
    <w:rsid w:val="006C1185"/>
  </w:style>
  <w:style w:type="character" w:customStyle="1" w:styleId="FontStyle48">
    <w:name w:val="Font Style48"/>
    <w:rsid w:val="006C118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6C118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6C1185"/>
    <w:pPr>
      <w:spacing w:before="100" w:beforeAutospacing="1" w:after="100" w:afterAutospacing="1"/>
    </w:pPr>
  </w:style>
  <w:style w:type="character" w:customStyle="1" w:styleId="WW8Num1z0">
    <w:name w:val="WW8Num1z0"/>
    <w:rsid w:val="006C1185"/>
  </w:style>
  <w:style w:type="character" w:customStyle="1" w:styleId="WW8Num1z1">
    <w:name w:val="WW8Num1z1"/>
    <w:rsid w:val="006C1185"/>
  </w:style>
  <w:style w:type="character" w:customStyle="1" w:styleId="WW8Num1z2">
    <w:name w:val="WW8Num1z2"/>
    <w:rsid w:val="006C1185"/>
  </w:style>
  <w:style w:type="character" w:customStyle="1" w:styleId="WW8Num1z3">
    <w:name w:val="WW8Num1z3"/>
    <w:rsid w:val="006C1185"/>
  </w:style>
  <w:style w:type="character" w:customStyle="1" w:styleId="WW8Num1z4">
    <w:name w:val="WW8Num1z4"/>
    <w:rsid w:val="006C1185"/>
  </w:style>
  <w:style w:type="character" w:customStyle="1" w:styleId="WW8Num1z5">
    <w:name w:val="WW8Num1z5"/>
    <w:rsid w:val="006C1185"/>
  </w:style>
  <w:style w:type="character" w:customStyle="1" w:styleId="WW8Num1z6">
    <w:name w:val="WW8Num1z6"/>
    <w:rsid w:val="006C1185"/>
  </w:style>
  <w:style w:type="character" w:customStyle="1" w:styleId="WW8Num1z7">
    <w:name w:val="WW8Num1z7"/>
    <w:rsid w:val="006C1185"/>
  </w:style>
  <w:style w:type="character" w:customStyle="1" w:styleId="WW8Num1z8">
    <w:name w:val="WW8Num1z8"/>
    <w:rsid w:val="006C1185"/>
  </w:style>
  <w:style w:type="character" w:customStyle="1" w:styleId="WW8Num2z0">
    <w:name w:val="WW8Num2z0"/>
    <w:rsid w:val="006C1185"/>
    <w:rPr>
      <w:rFonts w:ascii="Symbol" w:hAnsi="Symbol" w:cs="Symbol"/>
    </w:rPr>
  </w:style>
  <w:style w:type="character" w:customStyle="1" w:styleId="WW8Num2z1">
    <w:name w:val="WW8Num2z1"/>
    <w:rsid w:val="006C1185"/>
    <w:rPr>
      <w:rFonts w:ascii="Courier New" w:hAnsi="Courier New" w:cs="Courier New"/>
    </w:rPr>
  </w:style>
  <w:style w:type="character" w:customStyle="1" w:styleId="WW8Num2z2">
    <w:name w:val="WW8Num2z2"/>
    <w:rsid w:val="006C1185"/>
    <w:rPr>
      <w:rFonts w:ascii="Wingdings" w:hAnsi="Wingdings" w:cs="Wingdings"/>
    </w:rPr>
  </w:style>
  <w:style w:type="character" w:customStyle="1" w:styleId="WW8Num3z0">
    <w:name w:val="WW8Num3z0"/>
    <w:rsid w:val="006C1185"/>
    <w:rPr>
      <w:rFonts w:ascii="Symbol" w:hAnsi="Symbol" w:cs="Symbol"/>
      <w:color w:val="auto"/>
    </w:rPr>
  </w:style>
  <w:style w:type="character" w:customStyle="1" w:styleId="WW8Num3z2">
    <w:name w:val="WW8Num3z2"/>
    <w:rsid w:val="006C1185"/>
    <w:rPr>
      <w:rFonts w:ascii="Wingdings" w:hAnsi="Wingdings" w:cs="Wingdings"/>
    </w:rPr>
  </w:style>
  <w:style w:type="character" w:customStyle="1" w:styleId="WW8Num3z3">
    <w:name w:val="WW8Num3z3"/>
    <w:rsid w:val="006C1185"/>
    <w:rPr>
      <w:rFonts w:ascii="Symbol" w:hAnsi="Symbol" w:cs="Symbol"/>
    </w:rPr>
  </w:style>
  <w:style w:type="character" w:customStyle="1" w:styleId="WW8Num4z2">
    <w:name w:val="WW8Num4z2"/>
    <w:rsid w:val="006C1185"/>
  </w:style>
  <w:style w:type="character" w:customStyle="1" w:styleId="WW8Num4z4">
    <w:name w:val="WW8Num4z4"/>
    <w:rsid w:val="006C1185"/>
  </w:style>
  <w:style w:type="character" w:customStyle="1" w:styleId="WW8Num4z5">
    <w:name w:val="WW8Num4z5"/>
    <w:rsid w:val="006C1185"/>
  </w:style>
  <w:style w:type="character" w:customStyle="1" w:styleId="WW8Num4z6">
    <w:name w:val="WW8Num4z6"/>
    <w:rsid w:val="006C1185"/>
  </w:style>
  <w:style w:type="character" w:customStyle="1" w:styleId="WW8Num4z7">
    <w:name w:val="WW8Num4z7"/>
    <w:rsid w:val="006C1185"/>
  </w:style>
  <w:style w:type="character" w:customStyle="1" w:styleId="WW8Num4z8">
    <w:name w:val="WW8Num4z8"/>
    <w:rsid w:val="006C1185"/>
  </w:style>
  <w:style w:type="character" w:customStyle="1" w:styleId="WW8Num5z0">
    <w:name w:val="WW8Num5z0"/>
    <w:rsid w:val="006C1185"/>
  </w:style>
  <w:style w:type="character" w:customStyle="1" w:styleId="WW8Num5z1">
    <w:name w:val="WW8Num5z1"/>
    <w:rsid w:val="006C1185"/>
  </w:style>
  <w:style w:type="character" w:customStyle="1" w:styleId="WW8Num5z2">
    <w:name w:val="WW8Num5z2"/>
    <w:rsid w:val="006C1185"/>
  </w:style>
  <w:style w:type="character" w:customStyle="1" w:styleId="WW8Num5z3">
    <w:name w:val="WW8Num5z3"/>
    <w:rsid w:val="006C1185"/>
  </w:style>
  <w:style w:type="character" w:customStyle="1" w:styleId="WW8Num5z4">
    <w:name w:val="WW8Num5z4"/>
    <w:rsid w:val="006C1185"/>
  </w:style>
  <w:style w:type="character" w:customStyle="1" w:styleId="WW8Num5z5">
    <w:name w:val="WW8Num5z5"/>
    <w:rsid w:val="006C1185"/>
  </w:style>
  <w:style w:type="character" w:customStyle="1" w:styleId="WW8Num5z6">
    <w:name w:val="WW8Num5z6"/>
    <w:rsid w:val="006C1185"/>
  </w:style>
  <w:style w:type="character" w:customStyle="1" w:styleId="WW8Num5z7">
    <w:name w:val="WW8Num5z7"/>
    <w:rsid w:val="006C1185"/>
  </w:style>
  <w:style w:type="character" w:customStyle="1" w:styleId="WW8Num5z8">
    <w:name w:val="WW8Num5z8"/>
    <w:rsid w:val="006C1185"/>
  </w:style>
  <w:style w:type="character" w:customStyle="1" w:styleId="WW8Num6z0">
    <w:name w:val="WW8Num6z0"/>
    <w:rsid w:val="006C1185"/>
  </w:style>
  <w:style w:type="character" w:customStyle="1" w:styleId="WW8Num6z2">
    <w:name w:val="WW8Num6z2"/>
    <w:rsid w:val="006C1185"/>
  </w:style>
  <w:style w:type="character" w:customStyle="1" w:styleId="WW8Num6z3">
    <w:name w:val="WW8Num6z3"/>
    <w:rsid w:val="006C1185"/>
  </w:style>
  <w:style w:type="character" w:customStyle="1" w:styleId="WW8Num6z4">
    <w:name w:val="WW8Num6z4"/>
    <w:rsid w:val="006C1185"/>
  </w:style>
  <w:style w:type="character" w:customStyle="1" w:styleId="WW8Num6z5">
    <w:name w:val="WW8Num6z5"/>
    <w:rsid w:val="006C1185"/>
  </w:style>
  <w:style w:type="character" w:customStyle="1" w:styleId="WW8Num6z6">
    <w:name w:val="WW8Num6z6"/>
    <w:rsid w:val="006C1185"/>
  </w:style>
  <w:style w:type="character" w:customStyle="1" w:styleId="WW8Num6z7">
    <w:name w:val="WW8Num6z7"/>
    <w:rsid w:val="006C1185"/>
  </w:style>
  <w:style w:type="character" w:customStyle="1" w:styleId="WW8Num6z8">
    <w:name w:val="WW8Num6z8"/>
    <w:rsid w:val="006C1185"/>
  </w:style>
  <w:style w:type="character" w:customStyle="1" w:styleId="WW8Num7z0">
    <w:name w:val="WW8Num7z0"/>
    <w:rsid w:val="006C1185"/>
    <w:rPr>
      <w:rFonts w:ascii="Symbol" w:hAnsi="Symbol" w:cs="Symbol"/>
    </w:rPr>
  </w:style>
  <w:style w:type="character" w:customStyle="1" w:styleId="WW8Num7z2">
    <w:name w:val="WW8Num7z2"/>
    <w:rsid w:val="006C1185"/>
  </w:style>
  <w:style w:type="character" w:customStyle="1" w:styleId="WW8Num7z3">
    <w:name w:val="WW8Num7z3"/>
    <w:rsid w:val="006C1185"/>
  </w:style>
  <w:style w:type="character" w:customStyle="1" w:styleId="WW8Num7z4">
    <w:name w:val="WW8Num7z4"/>
    <w:rsid w:val="006C1185"/>
  </w:style>
  <w:style w:type="character" w:customStyle="1" w:styleId="WW8Num7z5">
    <w:name w:val="WW8Num7z5"/>
    <w:rsid w:val="006C1185"/>
  </w:style>
  <w:style w:type="character" w:customStyle="1" w:styleId="WW8Num7z6">
    <w:name w:val="WW8Num7z6"/>
    <w:rsid w:val="006C1185"/>
  </w:style>
  <w:style w:type="character" w:customStyle="1" w:styleId="WW8Num7z7">
    <w:name w:val="WW8Num7z7"/>
    <w:rsid w:val="006C1185"/>
  </w:style>
  <w:style w:type="character" w:customStyle="1" w:styleId="WW8Num7z8">
    <w:name w:val="WW8Num7z8"/>
    <w:rsid w:val="006C1185"/>
  </w:style>
  <w:style w:type="character" w:customStyle="1" w:styleId="WW8Num8z1">
    <w:name w:val="WW8Num8z1"/>
    <w:rsid w:val="006C1185"/>
  </w:style>
  <w:style w:type="character" w:customStyle="1" w:styleId="WW8Num8z2">
    <w:name w:val="WW8Num8z2"/>
    <w:rsid w:val="006C1185"/>
  </w:style>
  <w:style w:type="character" w:customStyle="1" w:styleId="WW8Num8z3">
    <w:name w:val="WW8Num8z3"/>
    <w:rsid w:val="006C1185"/>
  </w:style>
  <w:style w:type="character" w:customStyle="1" w:styleId="WW8Num8z4">
    <w:name w:val="WW8Num8z4"/>
    <w:rsid w:val="006C1185"/>
  </w:style>
  <w:style w:type="character" w:customStyle="1" w:styleId="WW8Num8z5">
    <w:name w:val="WW8Num8z5"/>
    <w:rsid w:val="006C1185"/>
  </w:style>
  <w:style w:type="character" w:customStyle="1" w:styleId="WW8Num8z6">
    <w:name w:val="WW8Num8z6"/>
    <w:rsid w:val="006C1185"/>
  </w:style>
  <w:style w:type="character" w:customStyle="1" w:styleId="WW8Num8z7">
    <w:name w:val="WW8Num8z7"/>
    <w:rsid w:val="006C1185"/>
  </w:style>
  <w:style w:type="character" w:customStyle="1" w:styleId="WW8Num8z8">
    <w:name w:val="WW8Num8z8"/>
    <w:rsid w:val="006C1185"/>
  </w:style>
  <w:style w:type="character" w:customStyle="1" w:styleId="WW8Num9z0">
    <w:name w:val="WW8Num9z0"/>
    <w:rsid w:val="006C1185"/>
  </w:style>
  <w:style w:type="character" w:customStyle="1" w:styleId="WW8Num9z1">
    <w:name w:val="WW8Num9z1"/>
    <w:rsid w:val="006C1185"/>
  </w:style>
  <w:style w:type="character" w:customStyle="1" w:styleId="WW8Num9z2">
    <w:name w:val="WW8Num9z2"/>
    <w:rsid w:val="006C1185"/>
  </w:style>
  <w:style w:type="character" w:customStyle="1" w:styleId="WW8Num9z3">
    <w:name w:val="WW8Num9z3"/>
    <w:rsid w:val="006C1185"/>
  </w:style>
  <w:style w:type="character" w:customStyle="1" w:styleId="WW8Num9z4">
    <w:name w:val="WW8Num9z4"/>
    <w:rsid w:val="006C1185"/>
  </w:style>
  <w:style w:type="character" w:customStyle="1" w:styleId="WW8Num9z5">
    <w:name w:val="WW8Num9z5"/>
    <w:rsid w:val="006C1185"/>
  </w:style>
  <w:style w:type="character" w:customStyle="1" w:styleId="WW8Num9z6">
    <w:name w:val="WW8Num9z6"/>
    <w:rsid w:val="006C1185"/>
  </w:style>
  <w:style w:type="character" w:customStyle="1" w:styleId="WW8Num9z7">
    <w:name w:val="WW8Num9z7"/>
    <w:rsid w:val="006C1185"/>
  </w:style>
  <w:style w:type="character" w:customStyle="1" w:styleId="WW8Num9z8">
    <w:name w:val="WW8Num9z8"/>
    <w:rsid w:val="006C1185"/>
  </w:style>
  <w:style w:type="character" w:customStyle="1" w:styleId="WW8Num10z0">
    <w:name w:val="WW8Num10z0"/>
    <w:rsid w:val="006C1185"/>
  </w:style>
  <w:style w:type="character" w:customStyle="1" w:styleId="WW8Num10z1">
    <w:name w:val="WW8Num10z1"/>
    <w:rsid w:val="006C1185"/>
  </w:style>
  <w:style w:type="character" w:customStyle="1" w:styleId="WW8Num10z2">
    <w:name w:val="WW8Num10z2"/>
    <w:rsid w:val="006C1185"/>
  </w:style>
  <w:style w:type="character" w:customStyle="1" w:styleId="WW8Num10z3">
    <w:name w:val="WW8Num10z3"/>
    <w:rsid w:val="006C1185"/>
  </w:style>
  <w:style w:type="character" w:customStyle="1" w:styleId="WW8Num10z4">
    <w:name w:val="WW8Num10z4"/>
    <w:rsid w:val="006C1185"/>
  </w:style>
  <w:style w:type="character" w:customStyle="1" w:styleId="WW8Num10z5">
    <w:name w:val="WW8Num10z5"/>
    <w:rsid w:val="006C1185"/>
  </w:style>
  <w:style w:type="character" w:customStyle="1" w:styleId="WW8Num10z6">
    <w:name w:val="WW8Num10z6"/>
    <w:rsid w:val="006C1185"/>
  </w:style>
  <w:style w:type="character" w:customStyle="1" w:styleId="WW8Num10z7">
    <w:name w:val="WW8Num10z7"/>
    <w:rsid w:val="006C1185"/>
  </w:style>
  <w:style w:type="character" w:customStyle="1" w:styleId="WW8Num10z8">
    <w:name w:val="WW8Num10z8"/>
    <w:rsid w:val="006C1185"/>
  </w:style>
  <w:style w:type="character" w:customStyle="1" w:styleId="WW8Num11z0">
    <w:name w:val="WW8Num11z0"/>
    <w:rsid w:val="006C1185"/>
  </w:style>
  <w:style w:type="character" w:customStyle="1" w:styleId="WW8Num11z1">
    <w:name w:val="WW8Num11z1"/>
    <w:rsid w:val="006C1185"/>
    <w:rPr>
      <w:rFonts w:ascii="Symbol" w:hAnsi="Symbol" w:cs="Symbol"/>
    </w:rPr>
  </w:style>
  <w:style w:type="character" w:customStyle="1" w:styleId="WW8Num11z2">
    <w:name w:val="WW8Num11z2"/>
    <w:rsid w:val="006C1185"/>
  </w:style>
  <w:style w:type="character" w:customStyle="1" w:styleId="WW8Num11z3">
    <w:name w:val="WW8Num11z3"/>
    <w:rsid w:val="006C1185"/>
  </w:style>
  <w:style w:type="character" w:customStyle="1" w:styleId="WW8Num11z4">
    <w:name w:val="WW8Num11z4"/>
    <w:rsid w:val="006C1185"/>
  </w:style>
  <w:style w:type="character" w:customStyle="1" w:styleId="WW8Num11z5">
    <w:name w:val="WW8Num11z5"/>
    <w:rsid w:val="006C1185"/>
  </w:style>
  <w:style w:type="character" w:customStyle="1" w:styleId="WW8Num11z6">
    <w:name w:val="WW8Num11z6"/>
    <w:rsid w:val="006C1185"/>
  </w:style>
  <w:style w:type="character" w:customStyle="1" w:styleId="WW8Num11z7">
    <w:name w:val="WW8Num11z7"/>
    <w:rsid w:val="006C1185"/>
  </w:style>
  <w:style w:type="character" w:customStyle="1" w:styleId="WW8Num11z8">
    <w:name w:val="WW8Num11z8"/>
    <w:rsid w:val="006C1185"/>
  </w:style>
  <w:style w:type="character" w:customStyle="1" w:styleId="WW8Num12z0">
    <w:name w:val="WW8Num12z0"/>
    <w:rsid w:val="006C1185"/>
  </w:style>
  <w:style w:type="character" w:customStyle="1" w:styleId="WW8Num12z1">
    <w:name w:val="WW8Num12z1"/>
    <w:rsid w:val="006C1185"/>
    <w:rPr>
      <w:b/>
      <w:bCs/>
    </w:rPr>
  </w:style>
  <w:style w:type="character" w:customStyle="1" w:styleId="WW8Num12z2">
    <w:name w:val="WW8Num12z2"/>
    <w:rsid w:val="006C1185"/>
  </w:style>
  <w:style w:type="character" w:customStyle="1" w:styleId="WW8Num12z3">
    <w:name w:val="WW8Num12z3"/>
    <w:rsid w:val="006C1185"/>
  </w:style>
  <w:style w:type="character" w:customStyle="1" w:styleId="WW8Num12z4">
    <w:name w:val="WW8Num12z4"/>
    <w:rsid w:val="006C1185"/>
  </w:style>
  <w:style w:type="character" w:customStyle="1" w:styleId="WW8Num12z5">
    <w:name w:val="WW8Num12z5"/>
    <w:rsid w:val="006C1185"/>
  </w:style>
  <w:style w:type="character" w:customStyle="1" w:styleId="WW8Num12z6">
    <w:name w:val="WW8Num12z6"/>
    <w:rsid w:val="006C1185"/>
  </w:style>
  <w:style w:type="character" w:customStyle="1" w:styleId="WW8Num12z7">
    <w:name w:val="WW8Num12z7"/>
    <w:rsid w:val="006C1185"/>
  </w:style>
  <w:style w:type="character" w:customStyle="1" w:styleId="WW8Num12z8">
    <w:name w:val="WW8Num12z8"/>
    <w:rsid w:val="006C1185"/>
  </w:style>
  <w:style w:type="character" w:customStyle="1" w:styleId="WW8Num13z0">
    <w:name w:val="WW8Num13z0"/>
    <w:rsid w:val="006C1185"/>
    <w:rPr>
      <w:rFonts w:ascii="Symbol" w:hAnsi="Symbol" w:cs="Symbol"/>
    </w:rPr>
  </w:style>
  <w:style w:type="character" w:customStyle="1" w:styleId="WW8Num13z1">
    <w:name w:val="WW8Num13z1"/>
    <w:rsid w:val="006C1185"/>
    <w:rPr>
      <w:rFonts w:ascii="Courier New" w:hAnsi="Courier New" w:cs="Courier New"/>
    </w:rPr>
  </w:style>
  <w:style w:type="character" w:customStyle="1" w:styleId="WW8Num13z2">
    <w:name w:val="WW8Num13z2"/>
    <w:rsid w:val="006C1185"/>
    <w:rPr>
      <w:rFonts w:ascii="Wingdings" w:hAnsi="Wingdings" w:cs="Wingdings"/>
    </w:rPr>
  </w:style>
  <w:style w:type="character" w:customStyle="1" w:styleId="WW8Num14z2">
    <w:name w:val="WW8Num14z2"/>
    <w:rsid w:val="006C1185"/>
    <w:rPr>
      <w:rFonts w:ascii="Wingdings" w:hAnsi="Wingdings" w:cs="Wingdings"/>
    </w:rPr>
  </w:style>
  <w:style w:type="character" w:customStyle="1" w:styleId="WW8Num15z0">
    <w:name w:val="WW8Num15z0"/>
    <w:rsid w:val="006C1185"/>
  </w:style>
  <w:style w:type="character" w:customStyle="1" w:styleId="WW8Num15z2">
    <w:name w:val="WW8Num15z2"/>
    <w:rsid w:val="006C1185"/>
  </w:style>
  <w:style w:type="character" w:customStyle="1" w:styleId="WW8Num15z3">
    <w:name w:val="WW8Num15z3"/>
    <w:rsid w:val="006C1185"/>
  </w:style>
  <w:style w:type="character" w:customStyle="1" w:styleId="WW8Num15z4">
    <w:name w:val="WW8Num15z4"/>
    <w:rsid w:val="006C1185"/>
  </w:style>
  <w:style w:type="character" w:customStyle="1" w:styleId="WW8Num15z5">
    <w:name w:val="WW8Num15z5"/>
    <w:rsid w:val="006C1185"/>
  </w:style>
  <w:style w:type="character" w:customStyle="1" w:styleId="WW8Num15z6">
    <w:name w:val="WW8Num15z6"/>
    <w:rsid w:val="006C1185"/>
  </w:style>
  <w:style w:type="character" w:customStyle="1" w:styleId="WW8Num15z7">
    <w:name w:val="WW8Num15z7"/>
    <w:rsid w:val="006C1185"/>
  </w:style>
  <w:style w:type="character" w:customStyle="1" w:styleId="WW8Num15z8">
    <w:name w:val="WW8Num15z8"/>
    <w:rsid w:val="006C1185"/>
  </w:style>
  <w:style w:type="character" w:customStyle="1" w:styleId="WW8Num16z1">
    <w:name w:val="WW8Num16z1"/>
    <w:rsid w:val="006C1185"/>
  </w:style>
  <w:style w:type="character" w:customStyle="1" w:styleId="WW8Num16z2">
    <w:name w:val="WW8Num16z2"/>
    <w:rsid w:val="006C1185"/>
  </w:style>
  <w:style w:type="character" w:customStyle="1" w:styleId="WW8Num16z3">
    <w:name w:val="WW8Num16z3"/>
    <w:rsid w:val="006C1185"/>
  </w:style>
  <w:style w:type="character" w:customStyle="1" w:styleId="WW8Num16z4">
    <w:name w:val="WW8Num16z4"/>
    <w:rsid w:val="006C1185"/>
  </w:style>
  <w:style w:type="character" w:customStyle="1" w:styleId="WW8Num16z5">
    <w:name w:val="WW8Num16z5"/>
    <w:rsid w:val="006C1185"/>
  </w:style>
  <w:style w:type="character" w:customStyle="1" w:styleId="WW8Num16z6">
    <w:name w:val="WW8Num16z6"/>
    <w:rsid w:val="006C1185"/>
  </w:style>
  <w:style w:type="character" w:customStyle="1" w:styleId="WW8Num16z7">
    <w:name w:val="WW8Num16z7"/>
    <w:rsid w:val="006C1185"/>
  </w:style>
  <w:style w:type="character" w:customStyle="1" w:styleId="WW8Num16z8">
    <w:name w:val="WW8Num16z8"/>
    <w:rsid w:val="006C1185"/>
  </w:style>
  <w:style w:type="character" w:customStyle="1" w:styleId="WW8Num17z0">
    <w:name w:val="WW8Num17z0"/>
    <w:rsid w:val="006C1185"/>
    <w:rPr>
      <w:rFonts w:ascii="Times New Roman" w:hAnsi="Times New Roman" w:cs="Times New Roman"/>
      <w:b w:val="0"/>
      <w:i w:val="0"/>
      <w:sz w:val="24"/>
      <w:szCs w:val="24"/>
    </w:rPr>
  </w:style>
  <w:style w:type="character" w:customStyle="1" w:styleId="WW8Num17z2">
    <w:name w:val="WW8Num17z2"/>
    <w:rsid w:val="006C1185"/>
  </w:style>
  <w:style w:type="character" w:customStyle="1" w:styleId="WW8Num17z3">
    <w:name w:val="WW8Num17z3"/>
    <w:rsid w:val="006C1185"/>
  </w:style>
  <w:style w:type="character" w:customStyle="1" w:styleId="WW8Num17z4">
    <w:name w:val="WW8Num17z4"/>
    <w:rsid w:val="006C1185"/>
  </w:style>
  <w:style w:type="character" w:customStyle="1" w:styleId="WW8Num17z5">
    <w:name w:val="WW8Num17z5"/>
    <w:rsid w:val="006C1185"/>
  </w:style>
  <w:style w:type="character" w:customStyle="1" w:styleId="WW8Num17z6">
    <w:name w:val="WW8Num17z6"/>
    <w:rsid w:val="006C1185"/>
  </w:style>
  <w:style w:type="character" w:customStyle="1" w:styleId="WW8Num17z7">
    <w:name w:val="WW8Num17z7"/>
    <w:rsid w:val="006C1185"/>
  </w:style>
  <w:style w:type="character" w:customStyle="1" w:styleId="WW8Num17z8">
    <w:name w:val="WW8Num17z8"/>
    <w:rsid w:val="006C1185"/>
  </w:style>
  <w:style w:type="character" w:customStyle="1" w:styleId="WW8Num18z1">
    <w:name w:val="WW8Num18z1"/>
    <w:rsid w:val="006C1185"/>
  </w:style>
  <w:style w:type="character" w:customStyle="1" w:styleId="WW8Num18z2">
    <w:name w:val="WW8Num18z2"/>
    <w:rsid w:val="006C1185"/>
  </w:style>
  <w:style w:type="character" w:customStyle="1" w:styleId="WW8Num18z3">
    <w:name w:val="WW8Num18z3"/>
    <w:rsid w:val="006C1185"/>
  </w:style>
  <w:style w:type="character" w:customStyle="1" w:styleId="WW8Num18z4">
    <w:name w:val="WW8Num18z4"/>
    <w:rsid w:val="006C1185"/>
  </w:style>
  <w:style w:type="character" w:customStyle="1" w:styleId="WW8Num18z5">
    <w:name w:val="WW8Num18z5"/>
    <w:rsid w:val="006C1185"/>
  </w:style>
  <w:style w:type="character" w:customStyle="1" w:styleId="WW8Num18z6">
    <w:name w:val="WW8Num18z6"/>
    <w:rsid w:val="006C1185"/>
  </w:style>
  <w:style w:type="character" w:customStyle="1" w:styleId="WW8Num18z7">
    <w:name w:val="WW8Num18z7"/>
    <w:rsid w:val="006C1185"/>
  </w:style>
  <w:style w:type="character" w:customStyle="1" w:styleId="WW8Num18z8">
    <w:name w:val="WW8Num18z8"/>
    <w:rsid w:val="006C1185"/>
  </w:style>
  <w:style w:type="character" w:customStyle="1" w:styleId="WW8Num19z0">
    <w:name w:val="WW8Num19z0"/>
    <w:rsid w:val="006C1185"/>
  </w:style>
  <w:style w:type="character" w:customStyle="1" w:styleId="WW8Num19z1">
    <w:name w:val="WW8Num19z1"/>
    <w:rsid w:val="006C1185"/>
  </w:style>
  <w:style w:type="character" w:customStyle="1" w:styleId="WW8Num19z2">
    <w:name w:val="WW8Num19z2"/>
    <w:rsid w:val="006C1185"/>
  </w:style>
  <w:style w:type="character" w:customStyle="1" w:styleId="WW8Num19z3">
    <w:name w:val="WW8Num19z3"/>
    <w:rsid w:val="006C1185"/>
  </w:style>
  <w:style w:type="character" w:customStyle="1" w:styleId="WW8Num19z4">
    <w:name w:val="WW8Num19z4"/>
    <w:rsid w:val="006C1185"/>
  </w:style>
  <w:style w:type="character" w:customStyle="1" w:styleId="WW8Num19z5">
    <w:name w:val="WW8Num19z5"/>
    <w:rsid w:val="006C1185"/>
  </w:style>
  <w:style w:type="character" w:customStyle="1" w:styleId="WW8Num19z6">
    <w:name w:val="WW8Num19z6"/>
    <w:rsid w:val="006C1185"/>
  </w:style>
  <w:style w:type="character" w:customStyle="1" w:styleId="WW8Num19z7">
    <w:name w:val="WW8Num19z7"/>
    <w:rsid w:val="006C1185"/>
  </w:style>
  <w:style w:type="character" w:customStyle="1" w:styleId="WW8Num19z8">
    <w:name w:val="WW8Num19z8"/>
    <w:rsid w:val="006C1185"/>
  </w:style>
  <w:style w:type="character" w:customStyle="1" w:styleId="WW8Num20z0">
    <w:name w:val="WW8Num20z0"/>
    <w:rsid w:val="006C1185"/>
  </w:style>
  <w:style w:type="character" w:customStyle="1" w:styleId="WW8Num21z0">
    <w:name w:val="WW8Num21z0"/>
    <w:rsid w:val="006C1185"/>
  </w:style>
  <w:style w:type="character" w:customStyle="1" w:styleId="WW8Num21z1">
    <w:name w:val="WW8Num21z1"/>
    <w:rsid w:val="006C1185"/>
  </w:style>
  <w:style w:type="character" w:customStyle="1" w:styleId="WW8Num21z2">
    <w:name w:val="WW8Num21z2"/>
    <w:rsid w:val="006C1185"/>
  </w:style>
  <w:style w:type="character" w:customStyle="1" w:styleId="WW8Num21z3">
    <w:name w:val="WW8Num21z3"/>
    <w:rsid w:val="006C1185"/>
  </w:style>
  <w:style w:type="character" w:customStyle="1" w:styleId="WW8Num21z4">
    <w:name w:val="WW8Num21z4"/>
    <w:rsid w:val="006C1185"/>
  </w:style>
  <w:style w:type="character" w:customStyle="1" w:styleId="WW8Num21z5">
    <w:name w:val="WW8Num21z5"/>
    <w:rsid w:val="006C1185"/>
  </w:style>
  <w:style w:type="character" w:customStyle="1" w:styleId="WW8Num21z6">
    <w:name w:val="WW8Num21z6"/>
    <w:rsid w:val="006C1185"/>
  </w:style>
  <w:style w:type="character" w:customStyle="1" w:styleId="WW8Num21z7">
    <w:name w:val="WW8Num21z7"/>
    <w:rsid w:val="006C1185"/>
  </w:style>
  <w:style w:type="character" w:customStyle="1" w:styleId="WW8Num21z8">
    <w:name w:val="WW8Num21z8"/>
    <w:rsid w:val="006C1185"/>
  </w:style>
  <w:style w:type="character" w:customStyle="1" w:styleId="WW8Num22z0">
    <w:name w:val="WW8Num22z0"/>
    <w:rsid w:val="006C1185"/>
    <w:rPr>
      <w:rFonts w:ascii="Symbol" w:hAnsi="Symbol" w:cs="Symbol"/>
    </w:rPr>
  </w:style>
  <w:style w:type="character" w:customStyle="1" w:styleId="WW8Num22z1">
    <w:name w:val="WW8Num22z1"/>
    <w:rsid w:val="006C1185"/>
    <w:rPr>
      <w:rFonts w:ascii="Courier New" w:hAnsi="Courier New" w:cs="Courier New"/>
    </w:rPr>
  </w:style>
  <w:style w:type="character" w:customStyle="1" w:styleId="WW8Num22z2">
    <w:name w:val="WW8Num22z2"/>
    <w:rsid w:val="006C1185"/>
    <w:rPr>
      <w:rFonts w:ascii="Wingdings" w:hAnsi="Wingdings" w:cs="Wingdings"/>
    </w:rPr>
  </w:style>
  <w:style w:type="character" w:customStyle="1" w:styleId="WW8Num23z0">
    <w:name w:val="WW8Num23z0"/>
    <w:rsid w:val="006C1185"/>
    <w:rPr>
      <w:b w:val="0"/>
      <w:bCs/>
    </w:rPr>
  </w:style>
  <w:style w:type="character" w:customStyle="1" w:styleId="WW8Num23z1">
    <w:name w:val="WW8Num23z1"/>
    <w:rsid w:val="006C1185"/>
  </w:style>
  <w:style w:type="character" w:customStyle="1" w:styleId="WW8Num23z2">
    <w:name w:val="WW8Num23z2"/>
    <w:rsid w:val="006C1185"/>
  </w:style>
  <w:style w:type="character" w:customStyle="1" w:styleId="WW8Num23z3">
    <w:name w:val="WW8Num23z3"/>
    <w:rsid w:val="006C1185"/>
  </w:style>
  <w:style w:type="character" w:customStyle="1" w:styleId="WW8Num23z4">
    <w:name w:val="WW8Num23z4"/>
    <w:rsid w:val="006C1185"/>
  </w:style>
  <w:style w:type="character" w:customStyle="1" w:styleId="WW8Num23z5">
    <w:name w:val="WW8Num23z5"/>
    <w:rsid w:val="006C1185"/>
  </w:style>
  <w:style w:type="character" w:customStyle="1" w:styleId="WW8Num23z6">
    <w:name w:val="WW8Num23z6"/>
    <w:rsid w:val="006C1185"/>
  </w:style>
  <w:style w:type="character" w:customStyle="1" w:styleId="WW8Num23z7">
    <w:name w:val="WW8Num23z7"/>
    <w:rsid w:val="006C1185"/>
  </w:style>
  <w:style w:type="character" w:customStyle="1" w:styleId="WW8Num23z8">
    <w:name w:val="WW8Num23z8"/>
    <w:rsid w:val="006C1185"/>
  </w:style>
  <w:style w:type="character" w:customStyle="1" w:styleId="WW8Num24z0">
    <w:name w:val="WW8Num24z0"/>
    <w:rsid w:val="006C1185"/>
    <w:rPr>
      <w:rFonts w:ascii="Symbol" w:hAnsi="Symbol" w:cs="Symbol"/>
      <w:sz w:val="24"/>
      <w:szCs w:val="24"/>
    </w:rPr>
  </w:style>
  <w:style w:type="character" w:customStyle="1" w:styleId="WW8Num24z1">
    <w:name w:val="WW8Num24z1"/>
    <w:rsid w:val="006C1185"/>
    <w:rPr>
      <w:rFonts w:ascii="Courier New" w:hAnsi="Courier New" w:cs="Courier New"/>
    </w:rPr>
  </w:style>
  <w:style w:type="character" w:customStyle="1" w:styleId="WW8Num24z2">
    <w:name w:val="WW8Num24z2"/>
    <w:rsid w:val="006C1185"/>
    <w:rPr>
      <w:rFonts w:ascii="Wingdings" w:hAnsi="Wingdings" w:cs="Wingdings"/>
    </w:rPr>
  </w:style>
  <w:style w:type="character" w:customStyle="1" w:styleId="WW8Num24z3">
    <w:name w:val="WW8Num24z3"/>
    <w:rsid w:val="006C1185"/>
    <w:rPr>
      <w:rFonts w:ascii="Symbol" w:hAnsi="Symbol" w:cs="Symbol"/>
    </w:rPr>
  </w:style>
  <w:style w:type="character" w:customStyle="1" w:styleId="WW8Num25z0">
    <w:name w:val="WW8Num25z0"/>
    <w:rsid w:val="006C1185"/>
    <w:rPr>
      <w:rFonts w:ascii="Symbol" w:hAnsi="Symbol" w:cs="Symbol"/>
      <w:color w:val="auto"/>
    </w:rPr>
  </w:style>
  <w:style w:type="character" w:customStyle="1" w:styleId="WW8Num25z1">
    <w:name w:val="WW8Num25z1"/>
    <w:rsid w:val="006C1185"/>
    <w:rPr>
      <w:rFonts w:ascii="Courier New" w:hAnsi="Courier New" w:cs="Courier New"/>
    </w:rPr>
  </w:style>
  <w:style w:type="character" w:customStyle="1" w:styleId="WW8Num25z2">
    <w:name w:val="WW8Num25z2"/>
    <w:rsid w:val="006C1185"/>
    <w:rPr>
      <w:rFonts w:ascii="Wingdings" w:hAnsi="Wingdings" w:cs="Wingdings"/>
    </w:rPr>
  </w:style>
  <w:style w:type="character" w:customStyle="1" w:styleId="WW8Num25z3">
    <w:name w:val="WW8Num25z3"/>
    <w:rsid w:val="006C1185"/>
    <w:rPr>
      <w:rFonts w:ascii="Symbol" w:hAnsi="Symbol" w:cs="Symbol"/>
    </w:rPr>
  </w:style>
  <w:style w:type="character" w:customStyle="1" w:styleId="WW8Num26z0">
    <w:name w:val="WW8Num26z0"/>
    <w:rsid w:val="006C1185"/>
    <w:rPr>
      <w:rFonts w:ascii="Symbol" w:hAnsi="Symbol" w:cs="Symbol"/>
    </w:rPr>
  </w:style>
  <w:style w:type="character" w:customStyle="1" w:styleId="WW8Num26z1">
    <w:name w:val="WW8Num26z1"/>
    <w:rsid w:val="006C1185"/>
    <w:rPr>
      <w:rFonts w:ascii="Courier New" w:hAnsi="Courier New" w:cs="Courier New"/>
    </w:rPr>
  </w:style>
  <w:style w:type="character" w:customStyle="1" w:styleId="WW8Num26z2">
    <w:name w:val="WW8Num26z2"/>
    <w:rsid w:val="006C1185"/>
    <w:rPr>
      <w:rFonts w:ascii="Wingdings" w:hAnsi="Wingdings" w:cs="Wingdings"/>
    </w:rPr>
  </w:style>
  <w:style w:type="character" w:customStyle="1" w:styleId="WW8Num27z0">
    <w:name w:val="WW8Num27z0"/>
    <w:rsid w:val="006C1185"/>
  </w:style>
  <w:style w:type="character" w:customStyle="1" w:styleId="WW8Num27z1">
    <w:name w:val="WW8Num27z1"/>
    <w:rsid w:val="006C1185"/>
  </w:style>
  <w:style w:type="character" w:customStyle="1" w:styleId="WW8Num27z2">
    <w:name w:val="WW8Num27z2"/>
    <w:rsid w:val="006C1185"/>
  </w:style>
  <w:style w:type="character" w:customStyle="1" w:styleId="WW8Num27z3">
    <w:name w:val="WW8Num27z3"/>
    <w:rsid w:val="006C1185"/>
  </w:style>
  <w:style w:type="character" w:customStyle="1" w:styleId="WW8Num27z4">
    <w:name w:val="WW8Num27z4"/>
    <w:rsid w:val="006C1185"/>
  </w:style>
  <w:style w:type="character" w:customStyle="1" w:styleId="WW8Num27z5">
    <w:name w:val="WW8Num27z5"/>
    <w:rsid w:val="006C1185"/>
  </w:style>
  <w:style w:type="character" w:customStyle="1" w:styleId="WW8Num27z6">
    <w:name w:val="WW8Num27z6"/>
    <w:rsid w:val="006C1185"/>
  </w:style>
  <w:style w:type="character" w:customStyle="1" w:styleId="WW8Num27z7">
    <w:name w:val="WW8Num27z7"/>
    <w:rsid w:val="006C1185"/>
  </w:style>
  <w:style w:type="character" w:customStyle="1" w:styleId="WW8Num27z8">
    <w:name w:val="WW8Num27z8"/>
    <w:rsid w:val="006C1185"/>
  </w:style>
  <w:style w:type="character" w:customStyle="1" w:styleId="WW8Num28z0">
    <w:name w:val="WW8Num28z0"/>
    <w:rsid w:val="006C1185"/>
  </w:style>
  <w:style w:type="character" w:customStyle="1" w:styleId="WW8Num28z1">
    <w:name w:val="WW8Num28z1"/>
    <w:rsid w:val="006C1185"/>
    <w:rPr>
      <w:rFonts w:ascii="Symbol" w:hAnsi="Symbol" w:cs="Symbol"/>
      <w:sz w:val="24"/>
      <w:szCs w:val="24"/>
    </w:rPr>
  </w:style>
  <w:style w:type="character" w:customStyle="1" w:styleId="WW8Num28z2">
    <w:name w:val="WW8Num28z2"/>
    <w:rsid w:val="006C1185"/>
  </w:style>
  <w:style w:type="character" w:customStyle="1" w:styleId="WW8Num28z3">
    <w:name w:val="WW8Num28z3"/>
    <w:rsid w:val="006C1185"/>
  </w:style>
  <w:style w:type="character" w:customStyle="1" w:styleId="WW8Num28z4">
    <w:name w:val="WW8Num28z4"/>
    <w:rsid w:val="006C1185"/>
  </w:style>
  <w:style w:type="character" w:customStyle="1" w:styleId="WW8Num28z5">
    <w:name w:val="WW8Num28z5"/>
    <w:rsid w:val="006C1185"/>
  </w:style>
  <w:style w:type="character" w:customStyle="1" w:styleId="WW8Num28z6">
    <w:name w:val="WW8Num28z6"/>
    <w:rsid w:val="006C1185"/>
  </w:style>
  <w:style w:type="character" w:customStyle="1" w:styleId="WW8Num28z7">
    <w:name w:val="WW8Num28z7"/>
    <w:rsid w:val="006C1185"/>
  </w:style>
  <w:style w:type="character" w:customStyle="1" w:styleId="WW8Num28z8">
    <w:name w:val="WW8Num28z8"/>
    <w:rsid w:val="006C1185"/>
  </w:style>
  <w:style w:type="character" w:customStyle="1" w:styleId="WW8Num29z0">
    <w:name w:val="WW8Num29z0"/>
    <w:rsid w:val="006C1185"/>
  </w:style>
  <w:style w:type="character" w:customStyle="1" w:styleId="WW8Num29z1">
    <w:name w:val="WW8Num29z1"/>
    <w:rsid w:val="006C1185"/>
  </w:style>
  <w:style w:type="character" w:customStyle="1" w:styleId="WW8Num29z2">
    <w:name w:val="WW8Num29z2"/>
    <w:rsid w:val="006C1185"/>
  </w:style>
  <w:style w:type="character" w:customStyle="1" w:styleId="WW8Num29z3">
    <w:name w:val="WW8Num29z3"/>
    <w:rsid w:val="006C1185"/>
  </w:style>
  <w:style w:type="character" w:customStyle="1" w:styleId="WW8Num29z4">
    <w:name w:val="WW8Num29z4"/>
    <w:rsid w:val="006C1185"/>
  </w:style>
  <w:style w:type="character" w:customStyle="1" w:styleId="WW8Num29z5">
    <w:name w:val="WW8Num29z5"/>
    <w:rsid w:val="006C1185"/>
  </w:style>
  <w:style w:type="character" w:customStyle="1" w:styleId="WW8Num29z6">
    <w:name w:val="WW8Num29z6"/>
    <w:rsid w:val="006C1185"/>
  </w:style>
  <w:style w:type="character" w:customStyle="1" w:styleId="WW8Num29z7">
    <w:name w:val="WW8Num29z7"/>
    <w:rsid w:val="006C1185"/>
  </w:style>
  <w:style w:type="character" w:customStyle="1" w:styleId="WW8Num29z8">
    <w:name w:val="WW8Num29z8"/>
    <w:rsid w:val="006C1185"/>
  </w:style>
  <w:style w:type="character" w:customStyle="1" w:styleId="WW8Num30z0">
    <w:name w:val="WW8Num30z0"/>
    <w:rsid w:val="006C1185"/>
    <w:rPr>
      <w:rFonts w:ascii="Wingdings" w:hAnsi="Wingdings" w:cs="Wingdings"/>
    </w:rPr>
  </w:style>
  <w:style w:type="character" w:customStyle="1" w:styleId="WW8Num30z1">
    <w:name w:val="WW8Num30z1"/>
    <w:rsid w:val="006C1185"/>
    <w:rPr>
      <w:rFonts w:ascii="Courier New" w:hAnsi="Courier New" w:cs="Courier New"/>
    </w:rPr>
  </w:style>
  <w:style w:type="character" w:customStyle="1" w:styleId="WW8Num30z3">
    <w:name w:val="WW8Num30z3"/>
    <w:rsid w:val="006C1185"/>
    <w:rPr>
      <w:rFonts w:ascii="Symbol" w:hAnsi="Symbol" w:cs="Symbol"/>
    </w:rPr>
  </w:style>
  <w:style w:type="character" w:customStyle="1" w:styleId="WW8Num31z0">
    <w:name w:val="WW8Num31z0"/>
    <w:rsid w:val="006C1185"/>
    <w:rPr>
      <w:rFonts w:ascii="Wingdings" w:hAnsi="Wingdings" w:cs="Wingdings"/>
    </w:rPr>
  </w:style>
  <w:style w:type="character" w:customStyle="1" w:styleId="WW8Num31z1">
    <w:name w:val="WW8Num31z1"/>
    <w:rsid w:val="006C1185"/>
    <w:rPr>
      <w:rFonts w:ascii="Courier New" w:hAnsi="Courier New" w:cs="Courier New"/>
    </w:rPr>
  </w:style>
  <w:style w:type="character" w:customStyle="1" w:styleId="WW8Num31z3">
    <w:name w:val="WW8Num31z3"/>
    <w:rsid w:val="006C1185"/>
    <w:rPr>
      <w:rFonts w:ascii="Symbol" w:hAnsi="Symbol" w:cs="Symbol"/>
    </w:rPr>
  </w:style>
  <w:style w:type="character" w:customStyle="1" w:styleId="WW8Num32z0">
    <w:name w:val="WW8Num32z0"/>
    <w:rsid w:val="006C1185"/>
  </w:style>
  <w:style w:type="character" w:customStyle="1" w:styleId="WW8Num32z1">
    <w:name w:val="WW8Num32z1"/>
    <w:rsid w:val="006C1185"/>
    <w:rPr>
      <w:rFonts w:ascii="Courier New" w:hAnsi="Courier New" w:cs="Courier New"/>
    </w:rPr>
  </w:style>
  <w:style w:type="character" w:customStyle="1" w:styleId="WW8Num32z2">
    <w:name w:val="WW8Num32z2"/>
    <w:rsid w:val="006C1185"/>
    <w:rPr>
      <w:rFonts w:ascii="Wingdings" w:hAnsi="Wingdings" w:cs="Wingdings"/>
    </w:rPr>
  </w:style>
  <w:style w:type="character" w:customStyle="1" w:styleId="WW8Num32z3">
    <w:name w:val="WW8Num32z3"/>
    <w:rsid w:val="006C1185"/>
    <w:rPr>
      <w:rFonts w:ascii="Symbol" w:hAnsi="Symbol" w:cs="Symbol"/>
    </w:rPr>
  </w:style>
  <w:style w:type="character" w:customStyle="1" w:styleId="FontStyle30">
    <w:name w:val="Font Style30"/>
    <w:rsid w:val="006C1185"/>
    <w:rPr>
      <w:rFonts w:ascii="Times New Roman" w:hAnsi="Times New Roman" w:cs="Times New Roman"/>
      <w:sz w:val="28"/>
      <w:szCs w:val="28"/>
    </w:rPr>
  </w:style>
  <w:style w:type="paragraph" w:customStyle="1" w:styleId="318">
    <w:name w:val="Основной текст 31"/>
    <w:basedOn w:val="a3"/>
    <w:rsid w:val="006C1185"/>
    <w:pPr>
      <w:suppressAutoHyphens/>
      <w:spacing w:after="120"/>
    </w:pPr>
    <w:rPr>
      <w:sz w:val="16"/>
      <w:szCs w:val="16"/>
      <w:lang w:eastAsia="zh-CN"/>
    </w:rPr>
  </w:style>
  <w:style w:type="paragraph" w:customStyle="1" w:styleId="219">
    <w:name w:val="Основной текст с отступом 21"/>
    <w:basedOn w:val="a3"/>
    <w:rsid w:val="006C1185"/>
    <w:pPr>
      <w:suppressAutoHyphens/>
      <w:spacing w:after="120" w:line="480" w:lineRule="auto"/>
      <w:ind w:left="283"/>
    </w:pPr>
    <w:rPr>
      <w:lang w:eastAsia="zh-CN"/>
    </w:rPr>
  </w:style>
  <w:style w:type="paragraph" w:customStyle="1" w:styleId="afffffff2">
    <w:name w:val="Содержимое врезки"/>
    <w:basedOn w:val="a3"/>
    <w:rsid w:val="006C1185"/>
    <w:pPr>
      <w:suppressAutoHyphens/>
    </w:pPr>
    <w:rPr>
      <w:lang w:eastAsia="zh-CN"/>
    </w:rPr>
  </w:style>
  <w:style w:type="paragraph" w:customStyle="1" w:styleId="text1">
    <w:name w:val="text1"/>
    <w:basedOn w:val="a3"/>
    <w:rsid w:val="006C1185"/>
    <w:pPr>
      <w:spacing w:after="300"/>
    </w:pPr>
  </w:style>
  <w:style w:type="paragraph" w:styleId="afffffff3">
    <w:name w:val="TOC Heading"/>
    <w:basedOn w:val="11"/>
    <w:next w:val="a3"/>
    <w:qFormat/>
    <w:rsid w:val="006C118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C1185"/>
    <w:rPr>
      <w:rFonts w:ascii="Times New Roman" w:hAnsi="Times New Roman" w:cs="Times New Roman"/>
      <w:sz w:val="18"/>
      <w:szCs w:val="18"/>
    </w:rPr>
  </w:style>
  <w:style w:type="paragraph" w:customStyle="1" w:styleId="afffffff4">
    <w:name w:val="Базовый"/>
    <w:rsid w:val="006C118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6C1185"/>
    <w:rPr>
      <w:rFonts w:cs="Times New Roman"/>
      <w:color w:val="0000FF"/>
      <w:u w:val="single"/>
    </w:rPr>
  </w:style>
  <w:style w:type="character" w:customStyle="1" w:styleId="textmaincenter">
    <w:name w:val="textmain_center"/>
    <w:rsid w:val="006C1185"/>
  </w:style>
  <w:style w:type="character" w:customStyle="1" w:styleId="WW8Num2z3">
    <w:name w:val="WW8Num2z3"/>
    <w:rsid w:val="006C1185"/>
  </w:style>
  <w:style w:type="character" w:customStyle="1" w:styleId="WW8Num2z4">
    <w:name w:val="WW8Num2z4"/>
    <w:rsid w:val="006C1185"/>
  </w:style>
  <w:style w:type="character" w:customStyle="1" w:styleId="WW8Num2z5">
    <w:name w:val="WW8Num2z5"/>
    <w:rsid w:val="006C1185"/>
  </w:style>
  <w:style w:type="character" w:customStyle="1" w:styleId="WW8Num2z6">
    <w:name w:val="WW8Num2z6"/>
    <w:rsid w:val="006C1185"/>
  </w:style>
  <w:style w:type="character" w:customStyle="1" w:styleId="WW8Num2z7">
    <w:name w:val="WW8Num2z7"/>
    <w:rsid w:val="006C1185"/>
  </w:style>
  <w:style w:type="character" w:customStyle="1" w:styleId="WW8Num2z8">
    <w:name w:val="WW8Num2z8"/>
    <w:rsid w:val="006C1185"/>
  </w:style>
  <w:style w:type="character" w:customStyle="1" w:styleId="WW8Num3z4">
    <w:name w:val="WW8Num3z4"/>
    <w:rsid w:val="006C1185"/>
  </w:style>
  <w:style w:type="character" w:customStyle="1" w:styleId="WW8Num3z5">
    <w:name w:val="WW8Num3z5"/>
    <w:rsid w:val="006C1185"/>
  </w:style>
  <w:style w:type="character" w:customStyle="1" w:styleId="WW8Num3z6">
    <w:name w:val="WW8Num3z6"/>
    <w:rsid w:val="006C1185"/>
  </w:style>
  <w:style w:type="character" w:customStyle="1" w:styleId="WW8Num3z7">
    <w:name w:val="WW8Num3z7"/>
    <w:rsid w:val="006C1185"/>
  </w:style>
  <w:style w:type="character" w:customStyle="1" w:styleId="WW8Num3z8">
    <w:name w:val="WW8Num3z8"/>
    <w:rsid w:val="006C1185"/>
  </w:style>
  <w:style w:type="paragraph" w:customStyle="1" w:styleId="LO-Normal">
    <w:name w:val="LO-Normal"/>
    <w:rsid w:val="006C118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6C118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6C1185"/>
  </w:style>
  <w:style w:type="character" w:customStyle="1" w:styleId="afffffff6">
    <w:name w:val="Стиль Обычный"/>
    <w:rsid w:val="006C1185"/>
    <w:rPr>
      <w:rFonts w:ascii="Times New Roman" w:hAnsi="Times New Roman"/>
      <w:sz w:val="24"/>
    </w:rPr>
  </w:style>
  <w:style w:type="paragraph" w:customStyle="1" w:styleId="2TimesNewRoman12">
    <w:name w:val="Стиль Заголовок 2 + Times New Roman 12 пт"/>
    <w:basedOn w:val="21"/>
    <w:rsid w:val="006C1185"/>
    <w:rPr>
      <w:i w:val="0"/>
      <w:sz w:val="24"/>
      <w:lang w:eastAsia="ru-RU"/>
    </w:rPr>
  </w:style>
  <w:style w:type="paragraph" w:customStyle="1" w:styleId="afffffff7">
    <w:name w:val="Стиль Основной текст"/>
    <w:basedOn w:val="a3"/>
    <w:rsid w:val="006C1185"/>
    <w:rPr>
      <w:szCs w:val="20"/>
    </w:rPr>
  </w:style>
  <w:style w:type="character" w:customStyle="1" w:styleId="1ffff2">
    <w:name w:val="Основной текст + Полужирный1"/>
    <w:rsid w:val="006C1185"/>
    <w:rPr>
      <w:rFonts w:ascii="Times New Roman" w:hAnsi="Times New Roman" w:cs="Times New Roman"/>
      <w:b/>
      <w:bCs/>
      <w:sz w:val="20"/>
      <w:szCs w:val="20"/>
    </w:rPr>
  </w:style>
  <w:style w:type="paragraph" w:customStyle="1" w:styleId="319">
    <w:name w:val="Основной текст (3)1"/>
    <w:basedOn w:val="a3"/>
    <w:rsid w:val="006C1185"/>
    <w:pPr>
      <w:shd w:val="clear" w:color="auto" w:fill="FFFFFF"/>
      <w:spacing w:before="300" w:after="180" w:line="240" w:lineRule="atLeast"/>
    </w:pPr>
    <w:rPr>
      <w:rFonts w:ascii="Garamond" w:hAnsi="Garamond"/>
    </w:rPr>
  </w:style>
  <w:style w:type="character" w:customStyle="1" w:styleId="48">
    <w:name w:val="Основной текст (4)"/>
    <w:link w:val="413"/>
    <w:rsid w:val="006C1185"/>
    <w:rPr>
      <w:rFonts w:ascii="Garamond" w:hAnsi="Garamond"/>
      <w:sz w:val="24"/>
      <w:szCs w:val="24"/>
      <w:shd w:val="clear" w:color="auto" w:fill="FFFFFF"/>
    </w:rPr>
  </w:style>
  <w:style w:type="paragraph" w:customStyle="1" w:styleId="413">
    <w:name w:val="Основной текст (4)1"/>
    <w:basedOn w:val="a3"/>
    <w:link w:val="48"/>
    <w:rsid w:val="006C118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6C1185"/>
    <w:rPr>
      <w:rFonts w:ascii="Garamond" w:hAnsi="Garamond"/>
      <w:sz w:val="24"/>
      <w:szCs w:val="24"/>
      <w:shd w:val="clear" w:color="auto" w:fill="FFFFFF"/>
    </w:rPr>
  </w:style>
  <w:style w:type="paragraph" w:customStyle="1" w:styleId="21a">
    <w:name w:val="Подпись к картинке (2)1"/>
    <w:basedOn w:val="a3"/>
    <w:link w:val="2fb"/>
    <w:rsid w:val="006C118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6C1185"/>
    <w:rPr>
      <w:rFonts w:ascii="Garamond" w:hAnsi="Garamond"/>
      <w:b/>
      <w:bCs/>
      <w:sz w:val="18"/>
      <w:szCs w:val="18"/>
      <w:shd w:val="clear" w:color="auto" w:fill="FFFFFF"/>
    </w:rPr>
  </w:style>
  <w:style w:type="paragraph" w:customStyle="1" w:styleId="261">
    <w:name w:val="Основной текст (26)1"/>
    <w:basedOn w:val="a3"/>
    <w:link w:val="260"/>
    <w:uiPriority w:val="99"/>
    <w:rsid w:val="006C118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6C1185"/>
    <w:rPr>
      <w:rFonts w:ascii="Century Schoolbook" w:hAnsi="Century Schoolbook"/>
      <w:shd w:val="clear" w:color="auto" w:fill="FFFFFF"/>
    </w:rPr>
  </w:style>
  <w:style w:type="paragraph" w:customStyle="1" w:styleId="5310">
    <w:name w:val="Основной текст (53)1"/>
    <w:basedOn w:val="a3"/>
    <w:link w:val="531"/>
    <w:rsid w:val="006C118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6C1185"/>
    <w:rPr>
      <w:rFonts w:ascii="Century Schoolbook" w:hAnsi="Century Schoolbook"/>
      <w:sz w:val="26"/>
      <w:szCs w:val="26"/>
      <w:shd w:val="clear" w:color="auto" w:fill="FFFFFF"/>
    </w:rPr>
  </w:style>
  <w:style w:type="paragraph" w:customStyle="1" w:styleId="711">
    <w:name w:val="Основной текст (7)1"/>
    <w:basedOn w:val="a3"/>
    <w:link w:val="74"/>
    <w:rsid w:val="006C118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6C1185"/>
    <w:rPr>
      <w:rFonts w:ascii="Trebuchet MS" w:hAnsi="Trebuchet MS"/>
      <w:b/>
      <w:bCs/>
      <w:sz w:val="14"/>
      <w:szCs w:val="14"/>
      <w:shd w:val="clear" w:color="auto" w:fill="FFFFFF"/>
    </w:rPr>
  </w:style>
  <w:style w:type="paragraph" w:customStyle="1" w:styleId="811">
    <w:name w:val="Основной текст (81)1"/>
    <w:basedOn w:val="a3"/>
    <w:link w:val="810"/>
    <w:rsid w:val="006C118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6C1185"/>
    <w:rPr>
      <w:sz w:val="10"/>
      <w:szCs w:val="10"/>
      <w:shd w:val="clear" w:color="auto" w:fill="FFFFFF"/>
      <w:lang w:val="ru-RU" w:eastAsia="ru-RU"/>
    </w:rPr>
  </w:style>
  <w:style w:type="paragraph" w:customStyle="1" w:styleId="741">
    <w:name w:val="Основной текст (74)1"/>
    <w:basedOn w:val="a3"/>
    <w:link w:val="740"/>
    <w:rsid w:val="006C118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6C118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6C118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6C1185"/>
    <w:pPr>
      <w:ind w:firstLine="709"/>
      <w:jc w:val="both"/>
    </w:pPr>
    <w:rPr>
      <w:rFonts w:ascii="Verdana" w:hAnsi="Verdana"/>
      <w:bCs/>
      <w:sz w:val="20"/>
      <w:szCs w:val="20"/>
    </w:rPr>
  </w:style>
  <w:style w:type="character" w:customStyle="1" w:styleId="3f2">
    <w:name w:val="Основной текст3"/>
    <w:rsid w:val="006C118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6C1185"/>
    <w:pPr>
      <w:spacing w:line="360" w:lineRule="auto"/>
    </w:pPr>
    <w:rPr>
      <w:szCs w:val="20"/>
    </w:rPr>
  </w:style>
  <w:style w:type="paragraph" w:customStyle="1" w:styleId="21b">
    <w:name w:val="Красная строка 21"/>
    <w:basedOn w:val="aff9"/>
    <w:rsid w:val="006C118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6C1185"/>
    <w:rPr>
      <w:szCs w:val="20"/>
    </w:rPr>
  </w:style>
  <w:style w:type="paragraph" w:customStyle="1" w:styleId="Style100">
    <w:name w:val="Style10"/>
    <w:basedOn w:val="a3"/>
    <w:rsid w:val="006C1185"/>
    <w:pPr>
      <w:widowControl w:val="0"/>
      <w:autoSpaceDE w:val="0"/>
      <w:autoSpaceDN w:val="0"/>
      <w:adjustRightInd w:val="0"/>
      <w:spacing w:line="321" w:lineRule="exact"/>
      <w:ind w:firstLine="485"/>
      <w:jc w:val="both"/>
    </w:pPr>
  </w:style>
  <w:style w:type="paragraph" w:customStyle="1" w:styleId="u">
    <w:name w:val="u"/>
    <w:basedOn w:val="a3"/>
    <w:rsid w:val="006C1185"/>
    <w:pPr>
      <w:spacing w:before="100" w:beforeAutospacing="1" w:after="100" w:afterAutospacing="1"/>
    </w:pPr>
  </w:style>
  <w:style w:type="character" w:customStyle="1" w:styleId="FontStyle95">
    <w:name w:val="Font Style95"/>
    <w:rsid w:val="006C1185"/>
    <w:rPr>
      <w:rFonts w:ascii="Times New Roman" w:hAnsi="Times New Roman" w:cs="Times New Roman"/>
      <w:sz w:val="22"/>
      <w:szCs w:val="22"/>
    </w:rPr>
  </w:style>
  <w:style w:type="character" w:customStyle="1" w:styleId="FontStyle94">
    <w:name w:val="Font Style94"/>
    <w:rsid w:val="006C1185"/>
    <w:rPr>
      <w:rFonts w:ascii="Times New Roman" w:hAnsi="Times New Roman" w:cs="Times New Roman"/>
      <w:b/>
      <w:bCs/>
      <w:sz w:val="22"/>
      <w:szCs w:val="22"/>
    </w:rPr>
  </w:style>
  <w:style w:type="character" w:customStyle="1" w:styleId="FontStyle231">
    <w:name w:val="Font Style231"/>
    <w:rsid w:val="006C1185"/>
    <w:rPr>
      <w:rFonts w:ascii="Times New Roman" w:hAnsi="Times New Roman" w:cs="Times New Roman"/>
      <w:sz w:val="26"/>
      <w:szCs w:val="26"/>
    </w:rPr>
  </w:style>
  <w:style w:type="character" w:customStyle="1" w:styleId="Heading1Char1">
    <w:name w:val="Heading 1 Char1"/>
    <w:aliases w:val="Знак Char1"/>
    <w:locked/>
    <w:rsid w:val="006C1185"/>
    <w:rPr>
      <w:rFonts w:ascii="Times New Roman" w:hAnsi="Times New Roman" w:cs="Tahoma"/>
      <w:b/>
      <w:bCs/>
      <w:kern w:val="32"/>
      <w:sz w:val="32"/>
      <w:szCs w:val="32"/>
      <w:lang w:eastAsia="ru-RU"/>
    </w:rPr>
  </w:style>
  <w:style w:type="character" w:customStyle="1" w:styleId="news">
    <w:name w:val="news"/>
    <w:rsid w:val="006C1185"/>
    <w:rPr>
      <w:rFonts w:ascii="Times New Roman" w:hAnsi="Times New Roman" w:cs="Times New Roman"/>
    </w:rPr>
  </w:style>
  <w:style w:type="character" w:customStyle="1" w:styleId="hl">
    <w:name w:val="hl"/>
    <w:rsid w:val="006C1185"/>
    <w:rPr>
      <w:rFonts w:cs="Times New Roman"/>
    </w:rPr>
  </w:style>
  <w:style w:type="character" w:customStyle="1" w:styleId="DocumentMapChar">
    <w:name w:val="Document Map Char"/>
    <w:semiHidden/>
    <w:locked/>
    <w:rsid w:val="006C1185"/>
    <w:rPr>
      <w:rFonts w:ascii="Tahoma" w:hAnsi="Tahoma" w:cs="Tahoma"/>
      <w:lang w:val="ru-RU" w:eastAsia="ru-RU" w:bidi="ar-SA"/>
    </w:rPr>
  </w:style>
  <w:style w:type="character" w:customStyle="1" w:styleId="BodyText3Char">
    <w:name w:val="Body Text 3 Char"/>
    <w:aliases w:val="Знак5 Char"/>
    <w:locked/>
    <w:rsid w:val="006C1185"/>
    <w:rPr>
      <w:sz w:val="16"/>
      <w:szCs w:val="16"/>
      <w:lang w:val="ru-RU" w:eastAsia="ru-RU" w:bidi="ar-SA"/>
    </w:rPr>
  </w:style>
  <w:style w:type="character" w:customStyle="1" w:styleId="BalloonTextChar">
    <w:name w:val="Balloon Text Char"/>
    <w:locked/>
    <w:rsid w:val="006C1185"/>
    <w:rPr>
      <w:rFonts w:ascii="Tahoma" w:hAnsi="Tahoma" w:cs="Tahoma"/>
      <w:sz w:val="16"/>
      <w:szCs w:val="16"/>
      <w:lang w:val="ru-RU" w:eastAsia="ru-RU" w:bidi="ar-SA"/>
    </w:rPr>
  </w:style>
  <w:style w:type="character" w:customStyle="1" w:styleId="FontStyle145">
    <w:name w:val="Font Style145"/>
    <w:rsid w:val="006C1185"/>
    <w:rPr>
      <w:rFonts w:ascii="Times New Roman" w:hAnsi="Times New Roman" w:cs="Times New Roman"/>
      <w:color w:val="000000"/>
      <w:sz w:val="18"/>
      <w:szCs w:val="18"/>
    </w:rPr>
  </w:style>
  <w:style w:type="character" w:customStyle="1" w:styleId="FontStyle215">
    <w:name w:val="Font Style215"/>
    <w:rsid w:val="006C1185"/>
    <w:rPr>
      <w:rFonts w:ascii="Times New Roman" w:hAnsi="Times New Roman" w:cs="Times New Roman"/>
      <w:b/>
      <w:bCs/>
      <w:color w:val="000000"/>
      <w:sz w:val="18"/>
      <w:szCs w:val="18"/>
    </w:rPr>
  </w:style>
  <w:style w:type="character" w:customStyle="1" w:styleId="FontStyle153">
    <w:name w:val="Font Style153"/>
    <w:rsid w:val="006C1185"/>
    <w:rPr>
      <w:rFonts w:ascii="Times New Roman" w:hAnsi="Times New Roman" w:cs="Times New Roman"/>
      <w:i/>
      <w:iCs/>
      <w:color w:val="000000"/>
      <w:sz w:val="18"/>
      <w:szCs w:val="18"/>
    </w:rPr>
  </w:style>
  <w:style w:type="paragraph" w:customStyle="1" w:styleId="Style101">
    <w:name w:val="Style101"/>
    <w:basedOn w:val="a3"/>
    <w:rsid w:val="006C1185"/>
    <w:pPr>
      <w:widowControl w:val="0"/>
      <w:suppressAutoHyphens/>
      <w:autoSpaceDE w:val="0"/>
      <w:spacing w:line="240" w:lineRule="atLeast"/>
    </w:pPr>
    <w:rPr>
      <w:sz w:val="20"/>
      <w:szCs w:val="20"/>
      <w:lang w:eastAsia="ar-SA"/>
    </w:rPr>
  </w:style>
  <w:style w:type="character" w:customStyle="1" w:styleId="FontStyle173">
    <w:name w:val="Font Style173"/>
    <w:rsid w:val="006C1185"/>
    <w:rPr>
      <w:rFonts w:ascii="Times New Roman" w:hAnsi="Times New Roman" w:cs="Times New Roman"/>
      <w:i/>
      <w:iCs/>
      <w:color w:val="000000"/>
      <w:spacing w:val="20"/>
      <w:sz w:val="18"/>
      <w:szCs w:val="18"/>
    </w:rPr>
  </w:style>
  <w:style w:type="paragraph" w:customStyle="1" w:styleId="Style92">
    <w:name w:val="Style92"/>
    <w:basedOn w:val="a3"/>
    <w:rsid w:val="006C1185"/>
    <w:pPr>
      <w:widowControl w:val="0"/>
      <w:suppressAutoHyphens/>
      <w:autoSpaceDE w:val="0"/>
      <w:spacing w:line="240" w:lineRule="atLeast"/>
    </w:pPr>
    <w:rPr>
      <w:sz w:val="20"/>
      <w:szCs w:val="20"/>
      <w:lang w:eastAsia="ar-SA"/>
    </w:rPr>
  </w:style>
  <w:style w:type="paragraph" w:customStyle="1" w:styleId="Style87">
    <w:name w:val="Style87"/>
    <w:basedOn w:val="a3"/>
    <w:rsid w:val="006C1185"/>
    <w:pPr>
      <w:widowControl w:val="0"/>
      <w:suppressAutoHyphens/>
      <w:autoSpaceDE w:val="0"/>
      <w:spacing w:line="240" w:lineRule="atLeast"/>
    </w:pPr>
    <w:rPr>
      <w:sz w:val="20"/>
      <w:szCs w:val="20"/>
      <w:lang w:eastAsia="ar-SA"/>
    </w:rPr>
  </w:style>
  <w:style w:type="paragraph" w:customStyle="1" w:styleId="Style44">
    <w:name w:val="Style44"/>
    <w:basedOn w:val="a3"/>
    <w:rsid w:val="006C118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6C1185"/>
    <w:rPr>
      <w:rFonts w:ascii="Arial" w:hAnsi="Arial" w:cs="Arial"/>
      <w:b/>
      <w:bCs/>
      <w:sz w:val="18"/>
      <w:szCs w:val="18"/>
    </w:rPr>
  </w:style>
  <w:style w:type="character" w:customStyle="1" w:styleId="FontStyle255">
    <w:name w:val="Font Style255"/>
    <w:rsid w:val="006C1185"/>
    <w:rPr>
      <w:rFonts w:ascii="Times New Roman" w:hAnsi="Times New Roman" w:cs="Times New Roman"/>
      <w:b/>
      <w:bCs/>
      <w:i/>
      <w:iCs/>
      <w:sz w:val="20"/>
      <w:szCs w:val="20"/>
    </w:rPr>
  </w:style>
  <w:style w:type="character" w:customStyle="1" w:styleId="FontStyle256">
    <w:name w:val="Font Style256"/>
    <w:rsid w:val="006C1185"/>
    <w:rPr>
      <w:rFonts w:ascii="Times New Roman" w:hAnsi="Times New Roman" w:cs="Times New Roman"/>
      <w:b/>
      <w:bCs/>
      <w:sz w:val="20"/>
      <w:szCs w:val="20"/>
    </w:rPr>
  </w:style>
  <w:style w:type="character" w:customStyle="1" w:styleId="FontStyle240">
    <w:name w:val="Font Style240"/>
    <w:rsid w:val="006C1185"/>
    <w:rPr>
      <w:rFonts w:ascii="Times New Roman" w:hAnsi="Times New Roman" w:cs="Times New Roman"/>
      <w:sz w:val="18"/>
      <w:szCs w:val="18"/>
    </w:rPr>
  </w:style>
  <w:style w:type="character" w:customStyle="1" w:styleId="FontStyle253">
    <w:name w:val="Font Style253"/>
    <w:rsid w:val="006C1185"/>
    <w:rPr>
      <w:rFonts w:ascii="Times New Roman" w:hAnsi="Times New Roman" w:cs="Times New Roman"/>
      <w:i/>
      <w:iCs/>
      <w:sz w:val="18"/>
      <w:szCs w:val="18"/>
    </w:rPr>
  </w:style>
  <w:style w:type="character" w:customStyle="1" w:styleId="FontStyle234">
    <w:name w:val="Font Style234"/>
    <w:rsid w:val="006C1185"/>
    <w:rPr>
      <w:rFonts w:ascii="Arial" w:hAnsi="Arial" w:cs="Arial"/>
      <w:b/>
      <w:bCs/>
      <w:sz w:val="16"/>
      <w:szCs w:val="16"/>
    </w:rPr>
  </w:style>
  <w:style w:type="paragraph" w:customStyle="1" w:styleId="Style55">
    <w:name w:val="Style55"/>
    <w:basedOn w:val="a3"/>
    <w:rsid w:val="006C1185"/>
    <w:pPr>
      <w:widowControl w:val="0"/>
      <w:autoSpaceDE w:val="0"/>
      <w:autoSpaceDN w:val="0"/>
      <w:adjustRightInd w:val="0"/>
    </w:pPr>
    <w:rPr>
      <w:rFonts w:ascii="Segoe UI" w:hAnsi="Segoe UI" w:cs="Segoe UI"/>
    </w:rPr>
  </w:style>
  <w:style w:type="paragraph" w:customStyle="1" w:styleId="Style69">
    <w:name w:val="Style69"/>
    <w:basedOn w:val="a3"/>
    <w:rsid w:val="006C118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6C1185"/>
    <w:pPr>
      <w:widowControl w:val="0"/>
      <w:autoSpaceDE w:val="0"/>
      <w:autoSpaceDN w:val="0"/>
      <w:adjustRightInd w:val="0"/>
    </w:pPr>
    <w:rPr>
      <w:rFonts w:ascii="Segoe UI" w:hAnsi="Segoe UI" w:cs="Segoe UI"/>
    </w:rPr>
  </w:style>
  <w:style w:type="character" w:customStyle="1" w:styleId="FontStyle271">
    <w:name w:val="Font Style271"/>
    <w:rsid w:val="006C1185"/>
    <w:rPr>
      <w:rFonts w:ascii="Arial" w:hAnsi="Arial" w:cs="Arial"/>
      <w:b/>
      <w:bCs/>
      <w:spacing w:val="-10"/>
      <w:sz w:val="18"/>
      <w:szCs w:val="18"/>
    </w:rPr>
  </w:style>
  <w:style w:type="character" w:customStyle="1" w:styleId="FontStyle38">
    <w:name w:val="Font Style38"/>
    <w:rsid w:val="006C1185"/>
    <w:rPr>
      <w:rFonts w:ascii="Times New Roman" w:hAnsi="Times New Roman" w:cs="Times New Roman"/>
      <w:sz w:val="28"/>
      <w:szCs w:val="28"/>
    </w:rPr>
  </w:style>
  <w:style w:type="character" w:customStyle="1" w:styleId="FontStyle35">
    <w:name w:val="Font Style35"/>
    <w:rsid w:val="006C1185"/>
    <w:rPr>
      <w:rFonts w:ascii="Times New Roman" w:hAnsi="Times New Roman" w:cs="Times New Roman"/>
      <w:sz w:val="26"/>
      <w:szCs w:val="26"/>
    </w:rPr>
  </w:style>
  <w:style w:type="paragraph" w:customStyle="1" w:styleId="Style15">
    <w:name w:val="Style15"/>
    <w:basedOn w:val="a3"/>
    <w:rsid w:val="006C1185"/>
    <w:pPr>
      <w:widowControl w:val="0"/>
      <w:autoSpaceDE w:val="0"/>
      <w:autoSpaceDN w:val="0"/>
      <w:adjustRightInd w:val="0"/>
      <w:spacing w:line="482" w:lineRule="exact"/>
      <w:ind w:firstLine="701"/>
      <w:jc w:val="both"/>
    </w:pPr>
  </w:style>
  <w:style w:type="paragraph" w:customStyle="1" w:styleId="Style22">
    <w:name w:val="Style22"/>
    <w:basedOn w:val="a3"/>
    <w:rsid w:val="006C1185"/>
    <w:pPr>
      <w:widowControl w:val="0"/>
      <w:autoSpaceDE w:val="0"/>
      <w:autoSpaceDN w:val="0"/>
      <w:adjustRightInd w:val="0"/>
      <w:spacing w:line="274" w:lineRule="exact"/>
    </w:pPr>
  </w:style>
  <w:style w:type="character" w:customStyle="1" w:styleId="citation">
    <w:name w:val="citation"/>
    <w:rsid w:val="006C1185"/>
  </w:style>
  <w:style w:type="character" w:customStyle="1" w:styleId="xmlemitalic10">
    <w:name w:val="xmlemitalic1"/>
    <w:rsid w:val="006C1185"/>
  </w:style>
  <w:style w:type="paragraph" w:customStyle="1" w:styleId="nospacing">
    <w:name w:val="nospacing"/>
    <w:basedOn w:val="a3"/>
    <w:rsid w:val="006C1185"/>
    <w:pPr>
      <w:spacing w:before="100" w:beforeAutospacing="1" w:after="100" w:afterAutospacing="1"/>
    </w:pPr>
  </w:style>
  <w:style w:type="paragraph" w:customStyle="1" w:styleId="afffffff9">
    <w:name w:val="...... . ......."/>
    <w:basedOn w:val="Default"/>
    <w:next w:val="Default"/>
    <w:rsid w:val="006C1185"/>
    <w:rPr>
      <w:color w:val="auto"/>
    </w:rPr>
  </w:style>
  <w:style w:type="paragraph" w:customStyle="1" w:styleId="PrilogRazd">
    <w:name w:val="Prilog Razd"/>
    <w:rsid w:val="006C118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6C118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C1185"/>
    <w:rPr>
      <w:rFonts w:ascii="Calibri" w:hAnsi="Calibri"/>
      <w:i/>
      <w:iCs/>
      <w:sz w:val="24"/>
      <w:szCs w:val="24"/>
      <w:lang w:val="ru-RU" w:eastAsia="en-US" w:bidi="ar-SA"/>
    </w:rPr>
  </w:style>
  <w:style w:type="character" w:customStyle="1" w:styleId="640">
    <w:name w:val="Знак Знак64"/>
    <w:locked/>
    <w:rsid w:val="006C1185"/>
    <w:rPr>
      <w:b/>
      <w:bCs/>
      <w:sz w:val="28"/>
      <w:szCs w:val="28"/>
      <w:lang w:val="ru-RU" w:eastAsia="ru-RU" w:bidi="ar-SA"/>
    </w:rPr>
  </w:style>
  <w:style w:type="character" w:customStyle="1" w:styleId="FontStyle133">
    <w:name w:val="Font Style133"/>
    <w:rsid w:val="006C1185"/>
    <w:rPr>
      <w:rFonts w:ascii="Times New Roman" w:hAnsi="Times New Roman" w:cs="Times New Roman"/>
      <w:i/>
      <w:iCs/>
      <w:sz w:val="18"/>
      <w:szCs w:val="18"/>
    </w:rPr>
  </w:style>
  <w:style w:type="character" w:customStyle="1" w:styleId="blk3">
    <w:name w:val="blk3"/>
    <w:rsid w:val="006C1185"/>
    <w:rPr>
      <w:vanish w:val="0"/>
    </w:rPr>
  </w:style>
  <w:style w:type="paragraph" w:customStyle="1" w:styleId="afffffffa">
    <w:name w:val="Словарная статья"/>
    <w:basedOn w:val="a3"/>
    <w:next w:val="a3"/>
    <w:rsid w:val="006C1185"/>
    <w:pPr>
      <w:autoSpaceDE w:val="0"/>
      <w:autoSpaceDN w:val="0"/>
      <w:adjustRightInd w:val="0"/>
      <w:ind w:left="170" w:right="118"/>
      <w:jc w:val="both"/>
    </w:pPr>
    <w:rPr>
      <w:rFonts w:ascii="Arial" w:hAnsi="Arial"/>
      <w:sz w:val="20"/>
      <w:szCs w:val="20"/>
    </w:rPr>
  </w:style>
  <w:style w:type="character" w:customStyle="1" w:styleId="FontStyle214">
    <w:name w:val="Font Style214"/>
    <w:rsid w:val="006C1185"/>
    <w:rPr>
      <w:rFonts w:ascii="Trebuchet MS" w:hAnsi="Trebuchet MS" w:cs="Trebuchet MS"/>
      <w:b/>
      <w:bCs/>
      <w:color w:val="000000"/>
      <w:sz w:val="22"/>
      <w:szCs w:val="22"/>
    </w:rPr>
  </w:style>
  <w:style w:type="character" w:customStyle="1" w:styleId="afffffffb">
    <w:name w:val="Цветовое выделение"/>
    <w:rsid w:val="006C1185"/>
    <w:rPr>
      <w:b/>
      <w:bCs/>
      <w:color w:val="000080"/>
      <w:sz w:val="22"/>
      <w:szCs w:val="22"/>
    </w:rPr>
  </w:style>
  <w:style w:type="character" w:customStyle="1" w:styleId="afffffffc">
    <w:name w:val="Гипертекстовая ссылка"/>
    <w:rsid w:val="006C1185"/>
    <w:rPr>
      <w:b/>
      <w:bCs/>
      <w:color w:val="008000"/>
      <w:sz w:val="22"/>
      <w:szCs w:val="22"/>
      <w:u w:val="single"/>
    </w:rPr>
  </w:style>
  <w:style w:type="paragraph" w:customStyle="1" w:styleId="Tst1">
    <w:name w:val="Tst1"/>
    <w:basedOn w:val="a3"/>
    <w:rsid w:val="006C118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6C1185"/>
    <w:rPr>
      <w:sz w:val="24"/>
      <w:lang w:val="ru-RU" w:eastAsia="ru-RU" w:bidi="ar-SA"/>
    </w:rPr>
  </w:style>
  <w:style w:type="character" w:customStyle="1" w:styleId="FontStyle816">
    <w:name w:val="Font Style816"/>
    <w:rsid w:val="006C1185"/>
    <w:rPr>
      <w:rFonts w:ascii="Times New Roman" w:hAnsi="Times New Roman" w:cs="Times New Roman"/>
      <w:sz w:val="20"/>
      <w:szCs w:val="20"/>
    </w:rPr>
  </w:style>
  <w:style w:type="paragraph" w:customStyle="1" w:styleId="opredelenie">
    <w:name w:val="opredelenie"/>
    <w:basedOn w:val="a3"/>
    <w:rsid w:val="006C1185"/>
    <w:pPr>
      <w:spacing w:before="100" w:beforeAutospacing="1" w:after="100" w:afterAutospacing="1"/>
    </w:pPr>
  </w:style>
  <w:style w:type="paragraph" w:customStyle="1" w:styleId="afffffffd">
    <w:name w:val="НУМ"/>
    <w:basedOn w:val="afff3"/>
    <w:next w:val="afff3"/>
    <w:rsid w:val="006C118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6C1185"/>
    <w:rPr>
      <w:rFonts w:ascii="Cambria" w:eastAsia="Times New Roman" w:hAnsi="Cambria" w:cs="Times New Roman" w:hint="default"/>
      <w:b/>
      <w:bCs/>
      <w:color w:val="4F81BD"/>
      <w:sz w:val="26"/>
      <w:szCs w:val="26"/>
    </w:rPr>
  </w:style>
  <w:style w:type="character" w:customStyle="1" w:styleId="280">
    <w:name w:val="Знак Знак28"/>
    <w:locked/>
    <w:rsid w:val="006C1185"/>
    <w:rPr>
      <w:b/>
      <w:bCs/>
      <w:lang w:val="ru-RU" w:eastAsia="ru-RU" w:bidi="ar-SA"/>
    </w:rPr>
  </w:style>
  <w:style w:type="paragraph" w:customStyle="1" w:styleId="afffffffe">
    <w:name w:val="ТЕМА"/>
    <w:basedOn w:val="a3"/>
    <w:rsid w:val="006C1185"/>
    <w:pPr>
      <w:spacing w:after="60" w:line="264" w:lineRule="auto"/>
      <w:jc w:val="both"/>
    </w:pPr>
    <w:rPr>
      <w:rFonts w:ascii="Arial" w:hAnsi="Arial"/>
      <w:b/>
      <w:sz w:val="30"/>
    </w:rPr>
  </w:style>
  <w:style w:type="character" w:customStyle="1" w:styleId="3f3">
    <w:name w:val="Гиперссылка3"/>
    <w:rsid w:val="006C1185"/>
    <w:rPr>
      <w:strike w:val="0"/>
      <w:dstrike w:val="0"/>
      <w:color w:val="2C437A"/>
      <w:u w:val="none"/>
    </w:rPr>
  </w:style>
  <w:style w:type="paragraph" w:customStyle="1" w:styleId="affffffff">
    <w:name w:val="Список М"/>
    <w:basedOn w:val="afff3"/>
    <w:rsid w:val="006C1185"/>
    <w:pPr>
      <w:spacing w:before="0" w:beforeAutospacing="0" w:after="0" w:afterAutospacing="0" w:line="288" w:lineRule="auto"/>
      <w:jc w:val="both"/>
    </w:pPr>
    <w:rPr>
      <w:sz w:val="30"/>
      <w:szCs w:val="30"/>
      <w:lang w:bidi="ar-SA"/>
    </w:rPr>
  </w:style>
  <w:style w:type="character" w:customStyle="1" w:styleId="FontStyle31">
    <w:name w:val="Font Style31"/>
    <w:rsid w:val="006C1185"/>
    <w:rPr>
      <w:rFonts w:ascii="Times New Roman" w:hAnsi="Times New Roman" w:cs="Times New Roman"/>
      <w:b/>
      <w:bCs/>
      <w:sz w:val="28"/>
      <w:szCs w:val="28"/>
    </w:rPr>
  </w:style>
  <w:style w:type="character" w:customStyle="1" w:styleId="480">
    <w:name w:val="Знак Знак48"/>
    <w:locked/>
    <w:rsid w:val="006C1185"/>
    <w:rPr>
      <w:b/>
      <w:bCs/>
      <w:sz w:val="27"/>
      <w:szCs w:val="27"/>
      <w:lang w:val="ru-RU" w:eastAsia="ru-RU" w:bidi="ar-SA"/>
    </w:rPr>
  </w:style>
  <w:style w:type="character" w:customStyle="1" w:styleId="511">
    <w:name w:val="Знак5 Знак Знак1"/>
    <w:locked/>
    <w:rsid w:val="006C1185"/>
    <w:rPr>
      <w:sz w:val="16"/>
      <w:szCs w:val="16"/>
      <w:lang w:val="ru-RU" w:eastAsia="ru-RU" w:bidi="ar-SA"/>
    </w:rPr>
  </w:style>
  <w:style w:type="table" w:customStyle="1" w:styleId="1ffff3">
    <w:name w:val="Сетка таблицы1"/>
    <w:basedOn w:val="a5"/>
    <w:rsid w:val="006C118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6C118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6C1185"/>
    <w:rPr>
      <w:b/>
      <w:bCs/>
      <w:sz w:val="28"/>
      <w:szCs w:val="28"/>
      <w:lang w:val="ru-RU" w:eastAsia="ru-RU" w:bidi="ar-SA"/>
    </w:rPr>
  </w:style>
  <w:style w:type="character" w:customStyle="1" w:styleId="hl1">
    <w:name w:val="hl1"/>
    <w:rsid w:val="006C1185"/>
    <w:rPr>
      <w:color w:val="4682B4"/>
    </w:rPr>
  </w:style>
  <w:style w:type="character" w:customStyle="1" w:styleId="font23">
    <w:name w:val="font23"/>
    <w:rsid w:val="006C1185"/>
  </w:style>
  <w:style w:type="character" w:customStyle="1" w:styleId="texttext1">
    <w:name w:val="texttext1"/>
    <w:rsid w:val="006C118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C1185"/>
    <w:rPr>
      <w:rFonts w:ascii="Times New Roman" w:hAnsi="Times New Roman" w:cs="Times New Roman" w:hint="default"/>
      <w:b/>
      <w:bCs/>
      <w:sz w:val="24"/>
      <w:szCs w:val="24"/>
    </w:rPr>
  </w:style>
  <w:style w:type="character" w:customStyle="1" w:styleId="authorabout1">
    <w:name w:val="authorabout1"/>
    <w:rsid w:val="006C1185"/>
    <w:rPr>
      <w:vanish w:val="0"/>
      <w:sz w:val="26"/>
      <w:szCs w:val="26"/>
    </w:rPr>
  </w:style>
  <w:style w:type="character" w:customStyle="1" w:styleId="authorabout">
    <w:name w:val="authorabout"/>
    <w:rsid w:val="006C1185"/>
    <w:rPr>
      <w:rFonts w:ascii="Times New Roman" w:hAnsi="Times New Roman" w:cs="Times New Roman" w:hint="default"/>
    </w:rPr>
  </w:style>
  <w:style w:type="character" w:customStyle="1" w:styleId="textbf">
    <w:name w:val="textbf"/>
    <w:rsid w:val="006C1185"/>
    <w:rPr>
      <w:rFonts w:cs="Times New Roman"/>
    </w:rPr>
  </w:style>
  <w:style w:type="character" w:customStyle="1" w:styleId="textit">
    <w:name w:val="textit"/>
    <w:rsid w:val="006C1185"/>
    <w:rPr>
      <w:rFonts w:cs="Times New Roman"/>
    </w:rPr>
  </w:style>
  <w:style w:type="character" w:customStyle="1" w:styleId="textdoc1">
    <w:name w:val="textdoc1"/>
    <w:rsid w:val="006C1185"/>
    <w:rPr>
      <w:rFonts w:cs="Times New Roman"/>
    </w:rPr>
  </w:style>
  <w:style w:type="paragraph" w:customStyle="1" w:styleId="textdoc">
    <w:name w:val="textdoc"/>
    <w:basedOn w:val="a3"/>
    <w:rsid w:val="006C1185"/>
    <w:pPr>
      <w:spacing w:before="100" w:beforeAutospacing="1" w:after="100" w:afterAutospacing="1"/>
    </w:pPr>
  </w:style>
  <w:style w:type="paragraph" w:customStyle="1" w:styleId="msonormalcxsplast">
    <w:name w:val="msonormalcxsplast"/>
    <w:basedOn w:val="a3"/>
    <w:rsid w:val="006C118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6C1185"/>
    <w:pPr>
      <w:spacing w:before="100" w:beforeAutospacing="1" w:after="100" w:afterAutospacing="1"/>
    </w:pPr>
    <w:rPr>
      <w:rFonts w:ascii="Arial" w:hAnsi="Arial" w:cs="Arial"/>
      <w:color w:val="000000"/>
      <w:sz w:val="20"/>
      <w:szCs w:val="20"/>
    </w:rPr>
  </w:style>
  <w:style w:type="character" w:customStyle="1" w:styleId="FontStyle52">
    <w:name w:val="Font Style52"/>
    <w:rsid w:val="006C1185"/>
    <w:rPr>
      <w:rFonts w:ascii="Times New Roman" w:hAnsi="Times New Roman" w:cs="Times New Roman"/>
      <w:sz w:val="20"/>
      <w:szCs w:val="20"/>
    </w:rPr>
  </w:style>
  <w:style w:type="character" w:customStyle="1" w:styleId="t9">
    <w:name w:val="t9"/>
    <w:rsid w:val="006C1185"/>
  </w:style>
  <w:style w:type="character" w:customStyle="1" w:styleId="t10">
    <w:name w:val="t10"/>
    <w:rsid w:val="006C1185"/>
  </w:style>
  <w:style w:type="character" w:customStyle="1" w:styleId="snsep">
    <w:name w:val="snsep"/>
    <w:rsid w:val="006C1185"/>
  </w:style>
  <w:style w:type="character" w:customStyle="1" w:styleId="FontStyle56">
    <w:name w:val="Font Style56"/>
    <w:rsid w:val="006C1185"/>
    <w:rPr>
      <w:rFonts w:ascii="Times New Roman" w:hAnsi="Times New Roman" w:cs="Times New Roman"/>
      <w:sz w:val="22"/>
      <w:szCs w:val="22"/>
    </w:rPr>
  </w:style>
  <w:style w:type="paragraph" w:customStyle="1" w:styleId="normalrus">
    <w:name w:val="normalrus"/>
    <w:basedOn w:val="a3"/>
    <w:rsid w:val="006C1185"/>
    <w:pPr>
      <w:spacing w:before="100" w:beforeAutospacing="1" w:after="100" w:afterAutospacing="1"/>
    </w:pPr>
  </w:style>
  <w:style w:type="paragraph" w:customStyle="1" w:styleId="listnum">
    <w:name w:val="listnum"/>
    <w:basedOn w:val="a3"/>
    <w:rsid w:val="006C1185"/>
    <w:pPr>
      <w:spacing w:before="100" w:beforeAutospacing="1" w:after="100" w:afterAutospacing="1"/>
    </w:pPr>
  </w:style>
  <w:style w:type="character" w:customStyle="1" w:styleId="bold">
    <w:name w:val="bold"/>
    <w:rsid w:val="006C1185"/>
    <w:rPr>
      <w:rFonts w:cs="Times New Roman"/>
    </w:rPr>
  </w:style>
  <w:style w:type="character" w:customStyle="1" w:styleId="133">
    <w:name w:val="табл_заголовок_13 Знак"/>
    <w:link w:val="134"/>
    <w:locked/>
    <w:rsid w:val="006C1185"/>
    <w:rPr>
      <w:b/>
      <w:bCs/>
      <w:sz w:val="26"/>
      <w:lang w:eastAsia="ru-RU"/>
    </w:rPr>
  </w:style>
  <w:style w:type="paragraph" w:customStyle="1" w:styleId="134">
    <w:name w:val="табл_заголовок_13"/>
    <w:basedOn w:val="a3"/>
    <w:link w:val="133"/>
    <w:rsid w:val="006C118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6C1185"/>
    <w:rPr>
      <w:rFonts w:ascii="Courier New" w:eastAsia="Calibri" w:hAnsi="Courier New"/>
      <w:sz w:val="20"/>
      <w:szCs w:val="20"/>
    </w:rPr>
  </w:style>
  <w:style w:type="paragraph" w:customStyle="1" w:styleId="a0cxspmiddle">
    <w:name w:val="a0cxspmiddle"/>
    <w:basedOn w:val="a3"/>
    <w:rsid w:val="006C1185"/>
    <w:pPr>
      <w:spacing w:before="100" w:beforeAutospacing="1" w:after="100" w:afterAutospacing="1"/>
    </w:pPr>
  </w:style>
  <w:style w:type="character" w:customStyle="1" w:styleId="wrc131">
    <w:name w:val="wrc131"/>
    <w:rsid w:val="006C1185"/>
    <w:rPr>
      <w:vanish/>
    </w:rPr>
  </w:style>
  <w:style w:type="character" w:customStyle="1" w:styleId="mw-editsection">
    <w:name w:val="mw-editsection"/>
    <w:rsid w:val="006C1185"/>
  </w:style>
  <w:style w:type="character" w:customStyle="1" w:styleId="num0">
    <w:name w:val="num0"/>
    <w:rsid w:val="006C1185"/>
  </w:style>
  <w:style w:type="paragraph" w:customStyle="1" w:styleId="c3">
    <w:name w:val="c3"/>
    <w:basedOn w:val="a3"/>
    <w:rsid w:val="006C1185"/>
    <w:pPr>
      <w:spacing w:before="100" w:beforeAutospacing="1" w:after="100" w:afterAutospacing="1"/>
    </w:pPr>
  </w:style>
  <w:style w:type="character" w:customStyle="1" w:styleId="c4">
    <w:name w:val="c4"/>
    <w:rsid w:val="006C1185"/>
  </w:style>
  <w:style w:type="paragraph" w:customStyle="1" w:styleId="HTML12">
    <w:name w:val="Стандартный HTML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6C1185"/>
    <w:rPr>
      <w:rFonts w:cs="Times New Roman"/>
    </w:rPr>
  </w:style>
  <w:style w:type="character" w:customStyle="1" w:styleId="BalloonTextChar1">
    <w:name w:val="Balloon Text Char1"/>
    <w:locked/>
    <w:rsid w:val="006C1185"/>
    <w:rPr>
      <w:rFonts w:cs="Times New Roman"/>
      <w:sz w:val="2"/>
    </w:rPr>
  </w:style>
  <w:style w:type="character" w:customStyle="1" w:styleId="highlight">
    <w:name w:val="highlight"/>
    <w:rsid w:val="006C1185"/>
    <w:rPr>
      <w:rFonts w:cs="Times New Roman"/>
    </w:rPr>
  </w:style>
  <w:style w:type="character" w:customStyle="1" w:styleId="style80">
    <w:name w:val="style8"/>
    <w:rsid w:val="006C1185"/>
    <w:rPr>
      <w:rFonts w:cs="Times New Roman"/>
    </w:rPr>
  </w:style>
  <w:style w:type="character" w:customStyle="1" w:styleId="b-serp-itemtextpassage">
    <w:name w:val="b-serp-item__text_passage"/>
    <w:rsid w:val="006C1185"/>
    <w:rPr>
      <w:rFonts w:cs="Times New Roman"/>
    </w:rPr>
  </w:style>
  <w:style w:type="character" w:customStyle="1" w:styleId="postbody">
    <w:name w:val="postbody"/>
    <w:rsid w:val="006C1185"/>
    <w:rPr>
      <w:rFonts w:cs="Times New Roman"/>
    </w:rPr>
  </w:style>
  <w:style w:type="paragraph" w:customStyle="1" w:styleId="ptx2">
    <w:name w:val="ptx2"/>
    <w:basedOn w:val="a3"/>
    <w:rsid w:val="006C1185"/>
    <w:pPr>
      <w:spacing w:before="100" w:beforeAutospacing="1" w:after="100" w:afterAutospacing="1"/>
    </w:pPr>
  </w:style>
  <w:style w:type="character" w:customStyle="1" w:styleId="512">
    <w:name w:val="Заголовок 5 Знак1"/>
    <w:locked/>
    <w:rsid w:val="006C1185"/>
    <w:rPr>
      <w:b/>
      <w:bCs/>
      <w:i/>
      <w:iCs/>
      <w:sz w:val="26"/>
      <w:szCs w:val="26"/>
    </w:rPr>
  </w:style>
  <w:style w:type="character" w:customStyle="1" w:styleId="affffffff0">
    <w:name w:val="Выделение жирным"/>
    <w:rsid w:val="006C1185"/>
    <w:rPr>
      <w:b/>
    </w:rPr>
  </w:style>
  <w:style w:type="character" w:customStyle="1" w:styleId="ListLabel1">
    <w:name w:val="ListLabel 1"/>
    <w:rsid w:val="006C1185"/>
    <w:rPr>
      <w:color w:val="000000"/>
      <w:spacing w:val="0"/>
      <w:position w:val="0"/>
      <w:sz w:val="20"/>
      <w:u w:val="none"/>
      <w:vertAlign w:val="baseline"/>
    </w:rPr>
  </w:style>
  <w:style w:type="character" w:customStyle="1" w:styleId="ListLabel2">
    <w:name w:val="ListLabel 2"/>
    <w:rsid w:val="006C1185"/>
  </w:style>
  <w:style w:type="character" w:customStyle="1" w:styleId="ListLabel3">
    <w:name w:val="ListLabel 3"/>
    <w:rsid w:val="006C1185"/>
    <w:rPr>
      <w:b/>
    </w:rPr>
  </w:style>
  <w:style w:type="character" w:customStyle="1" w:styleId="ListLabel4">
    <w:name w:val="ListLabel 4"/>
    <w:rsid w:val="006C1185"/>
  </w:style>
  <w:style w:type="character" w:customStyle="1" w:styleId="ListLabel5">
    <w:name w:val="ListLabel 5"/>
    <w:rsid w:val="006C1185"/>
    <w:rPr>
      <w:color w:val="00000A"/>
    </w:rPr>
  </w:style>
  <w:style w:type="character" w:customStyle="1" w:styleId="ListLabel6">
    <w:name w:val="ListLabel 6"/>
    <w:rsid w:val="006C1185"/>
    <w:rPr>
      <w:sz w:val="20"/>
    </w:rPr>
  </w:style>
  <w:style w:type="character" w:customStyle="1" w:styleId="2fe">
    <w:name w:val="Название Знак2"/>
    <w:locked/>
    <w:rsid w:val="006C1185"/>
    <w:rPr>
      <w:rFonts w:cs="Mangal"/>
      <w:i/>
      <w:iCs/>
      <w:color w:val="00000A"/>
      <w:sz w:val="24"/>
      <w:szCs w:val="24"/>
    </w:rPr>
  </w:style>
  <w:style w:type="character" w:customStyle="1" w:styleId="2ff">
    <w:name w:val="Схема документа Знак2"/>
    <w:locked/>
    <w:rsid w:val="006C1185"/>
    <w:rPr>
      <w:rFonts w:ascii="Tahoma" w:hAnsi="Tahoma" w:cs="Tahoma"/>
      <w:color w:val="00000A"/>
      <w:shd w:val="clear" w:color="auto" w:fill="000080"/>
    </w:rPr>
  </w:style>
  <w:style w:type="character" w:customStyle="1" w:styleId="322">
    <w:name w:val="Основной текст с отступом 3 Знак2"/>
    <w:semiHidden/>
    <w:locked/>
    <w:rsid w:val="006C1185"/>
    <w:rPr>
      <w:color w:val="00000A"/>
      <w:sz w:val="16"/>
      <w:szCs w:val="16"/>
      <w:lang w:val="ru-RU" w:eastAsia="ru-RU" w:bidi="ar-SA"/>
    </w:rPr>
  </w:style>
  <w:style w:type="character" w:customStyle="1" w:styleId="2ff0">
    <w:name w:val="Нижний колонтитул Знак2"/>
    <w:locked/>
    <w:rsid w:val="006C1185"/>
    <w:rPr>
      <w:sz w:val="24"/>
      <w:szCs w:val="24"/>
    </w:rPr>
  </w:style>
  <w:style w:type="character" w:customStyle="1" w:styleId="2ff1">
    <w:name w:val="Текст выноски Знак2"/>
    <w:locked/>
    <w:rsid w:val="006C1185"/>
    <w:rPr>
      <w:rFonts w:ascii="Tahoma" w:hAnsi="Tahoma"/>
      <w:color w:val="00000A"/>
      <w:sz w:val="16"/>
      <w:szCs w:val="16"/>
    </w:rPr>
  </w:style>
  <w:style w:type="character" w:customStyle="1" w:styleId="HTML20">
    <w:name w:val="Стандартный HTML Знак2"/>
    <w:locked/>
    <w:rsid w:val="006C1185"/>
    <w:rPr>
      <w:rFonts w:ascii="Courier New" w:hAnsi="Courier New" w:cs="Courier New"/>
      <w:color w:val="00000A"/>
    </w:rPr>
  </w:style>
  <w:style w:type="character" w:customStyle="1" w:styleId="226">
    <w:name w:val="Основной текст 2 Знак2"/>
    <w:locked/>
    <w:rsid w:val="006C1185"/>
    <w:rPr>
      <w:sz w:val="24"/>
      <w:szCs w:val="24"/>
    </w:rPr>
  </w:style>
  <w:style w:type="paragraph" w:customStyle="1" w:styleId="affffffff1">
    <w:name w:val="Заглавие"/>
    <w:basedOn w:val="afffffff4"/>
    <w:rsid w:val="006C1185"/>
    <w:pPr>
      <w:jc w:val="center"/>
    </w:pPr>
    <w:rPr>
      <w:sz w:val="20"/>
      <w:szCs w:val="20"/>
    </w:rPr>
  </w:style>
  <w:style w:type="table" w:customStyle="1" w:styleId="119">
    <w:name w:val="Сетка таблицы11"/>
    <w:basedOn w:val="a5"/>
    <w:rsid w:val="006C118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6C1185"/>
    <w:rPr>
      <w:b/>
      <w:bCs/>
      <w:sz w:val="22"/>
      <w:szCs w:val="22"/>
      <w:lang w:val="ru-RU" w:eastAsia="ru-RU" w:bidi="ar-SA"/>
    </w:rPr>
  </w:style>
  <w:style w:type="character" w:customStyle="1" w:styleId="420">
    <w:name w:val="Знак Знак42"/>
    <w:rsid w:val="006C1185"/>
    <w:rPr>
      <w:sz w:val="24"/>
      <w:szCs w:val="24"/>
      <w:lang w:val="ru-RU" w:eastAsia="ru-RU" w:bidi="ar-SA"/>
    </w:rPr>
  </w:style>
  <w:style w:type="character" w:customStyle="1" w:styleId="ft1834">
    <w:name w:val="ft1834"/>
    <w:rsid w:val="006C1185"/>
  </w:style>
  <w:style w:type="character" w:customStyle="1" w:styleId="ft1846">
    <w:name w:val="ft1846"/>
    <w:rsid w:val="006C1185"/>
  </w:style>
  <w:style w:type="character" w:customStyle="1" w:styleId="ft1850">
    <w:name w:val="ft1850"/>
    <w:rsid w:val="006C1185"/>
  </w:style>
  <w:style w:type="character" w:customStyle="1" w:styleId="ft1994">
    <w:name w:val="ft1994"/>
    <w:rsid w:val="006C1185"/>
  </w:style>
  <w:style w:type="character" w:customStyle="1" w:styleId="ft2006">
    <w:name w:val="ft2006"/>
    <w:rsid w:val="006C1185"/>
  </w:style>
  <w:style w:type="character" w:customStyle="1" w:styleId="ft2181">
    <w:name w:val="ft2181"/>
    <w:rsid w:val="006C1185"/>
  </w:style>
  <w:style w:type="character" w:customStyle="1" w:styleId="ft2193">
    <w:name w:val="ft2193"/>
    <w:rsid w:val="006C1185"/>
  </w:style>
  <w:style w:type="character" w:customStyle="1" w:styleId="ft2205">
    <w:name w:val="ft2205"/>
    <w:rsid w:val="006C1185"/>
  </w:style>
  <w:style w:type="character" w:customStyle="1" w:styleId="ft2213">
    <w:name w:val="ft2213"/>
    <w:rsid w:val="006C1185"/>
  </w:style>
  <w:style w:type="paragraph" w:customStyle="1" w:styleId="-10-11">
    <w:name w:val="А-10-11"/>
    <w:basedOn w:val="a3"/>
    <w:rsid w:val="006C1185"/>
    <w:pPr>
      <w:spacing w:line="233" w:lineRule="exact"/>
      <w:ind w:firstLine="397"/>
      <w:jc w:val="both"/>
    </w:pPr>
    <w:rPr>
      <w:sz w:val="20"/>
      <w:szCs w:val="20"/>
    </w:rPr>
  </w:style>
  <w:style w:type="paragraph" w:customStyle="1" w:styleId="Lang">
    <w:name w:val="Lang"/>
    <w:basedOn w:val="a3"/>
    <w:rsid w:val="006C118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6C118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6C1185"/>
    <w:pPr>
      <w:suppressAutoHyphens/>
      <w:jc w:val="center"/>
    </w:pPr>
    <w:rPr>
      <w:sz w:val="26"/>
      <w:lang w:eastAsia="ar-SA"/>
    </w:rPr>
  </w:style>
  <w:style w:type="paragraph" w:customStyle="1" w:styleId="2ff2">
    <w:name w:val="Заголовок_2"/>
    <w:basedOn w:val="a3"/>
    <w:rsid w:val="006C1185"/>
    <w:pPr>
      <w:spacing w:line="360" w:lineRule="auto"/>
      <w:jc w:val="both"/>
    </w:pPr>
    <w:rPr>
      <w:rFonts w:ascii="Arial" w:hAnsi="Arial"/>
      <w:b/>
      <w:i/>
      <w:sz w:val="28"/>
      <w:szCs w:val="20"/>
    </w:rPr>
  </w:style>
  <w:style w:type="paragraph" w:customStyle="1" w:styleId="affffffff2">
    <w:name w:val="Абзац_СУБД"/>
    <w:basedOn w:val="a3"/>
    <w:rsid w:val="006C1185"/>
    <w:pPr>
      <w:spacing w:line="360" w:lineRule="auto"/>
      <w:ind w:firstLine="720"/>
      <w:jc w:val="both"/>
    </w:pPr>
    <w:rPr>
      <w:rFonts w:ascii="Arial" w:hAnsi="Arial"/>
      <w:sz w:val="28"/>
      <w:szCs w:val="20"/>
    </w:rPr>
  </w:style>
  <w:style w:type="character" w:customStyle="1" w:styleId="f1">
    <w:name w:val="f1"/>
    <w:rsid w:val="006C1185"/>
    <w:rPr>
      <w:rFonts w:cs="Times New Roman"/>
    </w:rPr>
  </w:style>
  <w:style w:type="paragraph" w:customStyle="1" w:styleId="075">
    <w:name w:val="Стиль Нумерованный список + сверху: (одинарная Авто  075 пт лини..."/>
    <w:basedOn w:val="a2"/>
    <w:rsid w:val="006C1185"/>
    <w:pPr>
      <w:numPr>
        <w:numId w:val="0"/>
      </w:numPr>
      <w:tabs>
        <w:tab w:val="left" w:pos="720"/>
        <w:tab w:val="left" w:pos="1354"/>
      </w:tabs>
      <w:ind w:left="360" w:hanging="360"/>
    </w:pPr>
    <w:rPr>
      <w:sz w:val="24"/>
      <w:lang w:eastAsia="ru-RU"/>
    </w:rPr>
  </w:style>
  <w:style w:type="paragraph" w:customStyle="1" w:styleId="4a">
    <w:name w:val="Обычный4"/>
    <w:rsid w:val="006C118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C118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6C118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6C1185"/>
  </w:style>
  <w:style w:type="character" w:customStyle="1" w:styleId="ft776">
    <w:name w:val="ft776"/>
    <w:rsid w:val="006C1185"/>
  </w:style>
  <w:style w:type="character" w:customStyle="1" w:styleId="ft431">
    <w:name w:val="ft431"/>
    <w:rsid w:val="006C1185"/>
  </w:style>
  <w:style w:type="character" w:customStyle="1" w:styleId="ft793">
    <w:name w:val="ft793"/>
    <w:rsid w:val="006C1185"/>
  </w:style>
  <w:style w:type="character" w:customStyle="1" w:styleId="ft802">
    <w:name w:val="ft802"/>
    <w:rsid w:val="006C1185"/>
  </w:style>
  <w:style w:type="character" w:customStyle="1" w:styleId="ft890">
    <w:name w:val="ft890"/>
    <w:rsid w:val="006C1185"/>
  </w:style>
  <w:style w:type="character" w:customStyle="1" w:styleId="ft904">
    <w:name w:val="ft904"/>
    <w:rsid w:val="006C1185"/>
  </w:style>
  <w:style w:type="character" w:customStyle="1" w:styleId="ft914">
    <w:name w:val="ft914"/>
    <w:rsid w:val="006C1185"/>
  </w:style>
  <w:style w:type="character" w:customStyle="1" w:styleId="HTMLPreformattedChar">
    <w:name w:val="HTML Preformatted Char"/>
    <w:locked/>
    <w:rsid w:val="006C118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6C118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6C1185"/>
    <w:pPr>
      <w:keepNext/>
      <w:outlineLvl w:val="2"/>
    </w:pPr>
    <w:rPr>
      <w:rFonts w:eastAsia="Calibri"/>
      <w:szCs w:val="20"/>
    </w:rPr>
  </w:style>
  <w:style w:type="character" w:customStyle="1" w:styleId="review-h52">
    <w:name w:val="review-h52"/>
    <w:rsid w:val="006C1185"/>
    <w:rPr>
      <w:rFonts w:cs="Times New Roman"/>
      <w:b/>
      <w:bCs/>
      <w:color w:val="004080"/>
      <w:sz w:val="18"/>
      <w:szCs w:val="18"/>
      <w:u w:val="none"/>
    </w:rPr>
  </w:style>
  <w:style w:type="character" w:customStyle="1" w:styleId="BodyText2Char">
    <w:name w:val="Body Text 2 Char"/>
    <w:locked/>
    <w:rsid w:val="006C1185"/>
    <w:rPr>
      <w:rFonts w:ascii="Calibri" w:hAnsi="Calibri"/>
      <w:sz w:val="22"/>
      <w:szCs w:val="22"/>
      <w:lang w:val="ru-RU" w:eastAsia="ru-RU" w:bidi="ar-SA"/>
    </w:rPr>
  </w:style>
  <w:style w:type="paragraph" w:customStyle="1" w:styleId="1TimesNewRoman12">
    <w:name w:val="Стиль Загол. 1 ур. + Times New Roman 12 пт"/>
    <w:basedOn w:val="a3"/>
    <w:rsid w:val="006C118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6C1185"/>
    <w:rPr>
      <w:sz w:val="24"/>
      <w:szCs w:val="24"/>
      <w:lang w:val="ru-RU" w:eastAsia="ru-RU" w:bidi="ar-SA"/>
    </w:rPr>
  </w:style>
  <w:style w:type="character" w:customStyle="1" w:styleId="BodyText2Char1">
    <w:name w:val="Body Text 2 Char1"/>
    <w:semiHidden/>
    <w:locked/>
    <w:rsid w:val="006C1185"/>
    <w:rPr>
      <w:rFonts w:ascii="Calibri" w:hAnsi="Calibri"/>
      <w:lang w:val="ru-RU" w:eastAsia="ru-RU" w:bidi="ar-SA"/>
    </w:rPr>
  </w:style>
  <w:style w:type="paragraph" w:customStyle="1" w:styleId="affffffff3">
    <w:name w:val="НаКурсач"/>
    <w:basedOn w:val="a3"/>
    <w:rsid w:val="006C1185"/>
    <w:pPr>
      <w:spacing w:line="312" w:lineRule="auto"/>
      <w:jc w:val="both"/>
    </w:pPr>
    <w:rPr>
      <w:sz w:val="28"/>
    </w:rPr>
  </w:style>
  <w:style w:type="character" w:customStyle="1" w:styleId="Heading8Char">
    <w:name w:val="Heading 8 Char"/>
    <w:semiHidden/>
    <w:locked/>
    <w:rsid w:val="006C1185"/>
    <w:rPr>
      <w:rFonts w:ascii="Cambria" w:hAnsi="Cambria"/>
      <w:color w:val="404040"/>
      <w:lang w:val="ru-RU" w:eastAsia="ru-RU" w:bidi="ar-SA"/>
    </w:rPr>
  </w:style>
  <w:style w:type="character" w:customStyle="1" w:styleId="a10">
    <w:name w:val="a1"/>
    <w:rsid w:val="006C1185"/>
    <w:rPr>
      <w:rFonts w:cs="Times New Roman"/>
    </w:rPr>
  </w:style>
  <w:style w:type="character" w:customStyle="1" w:styleId="94">
    <w:name w:val="Знак Знак9"/>
    <w:locked/>
    <w:rsid w:val="006C1185"/>
    <w:rPr>
      <w:sz w:val="16"/>
      <w:szCs w:val="16"/>
      <w:lang w:val="ru-RU" w:eastAsia="ar-SA" w:bidi="ar-SA"/>
    </w:rPr>
  </w:style>
  <w:style w:type="character" w:customStyle="1" w:styleId="136">
    <w:name w:val="Знак Знак13"/>
    <w:locked/>
    <w:rsid w:val="006C1185"/>
    <w:rPr>
      <w:b/>
      <w:bCs/>
      <w:sz w:val="27"/>
      <w:szCs w:val="27"/>
      <w:lang w:val="ru-RU" w:eastAsia="ru-RU" w:bidi="ar-SA"/>
    </w:rPr>
  </w:style>
  <w:style w:type="character" w:customStyle="1" w:styleId="1ffff5">
    <w:name w:val="Сильное выделение1"/>
    <w:rsid w:val="006C1185"/>
    <w:rPr>
      <w:b/>
    </w:rPr>
  </w:style>
  <w:style w:type="paragraph" w:customStyle="1" w:styleId="HTML13">
    <w:name w:val="Стандартный HTML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6C1185"/>
    <w:rPr>
      <w:rFonts w:ascii="Arial" w:hAnsi="Arial" w:cs="Arial"/>
      <w:b/>
      <w:bCs/>
      <w:kern w:val="32"/>
      <w:sz w:val="32"/>
      <w:szCs w:val="32"/>
    </w:rPr>
  </w:style>
  <w:style w:type="character" w:customStyle="1" w:styleId="31a">
    <w:name w:val="Знак Знак31"/>
    <w:rsid w:val="006C1185"/>
    <w:rPr>
      <w:rFonts w:ascii="Arial" w:hAnsi="Arial" w:cs="Arial"/>
      <w:b/>
      <w:bCs/>
      <w:sz w:val="26"/>
      <w:szCs w:val="26"/>
    </w:rPr>
  </w:style>
  <w:style w:type="character" w:customStyle="1" w:styleId="227">
    <w:name w:val="Знак Знак22"/>
    <w:rsid w:val="006C1185"/>
    <w:rPr>
      <w:sz w:val="24"/>
      <w:szCs w:val="24"/>
    </w:rPr>
  </w:style>
  <w:style w:type="character" w:customStyle="1" w:styleId="300">
    <w:name w:val="Знак Знак30"/>
    <w:rsid w:val="006C1185"/>
    <w:rPr>
      <w:b/>
      <w:bCs/>
      <w:sz w:val="28"/>
      <w:szCs w:val="28"/>
    </w:rPr>
  </w:style>
  <w:style w:type="character" w:customStyle="1" w:styleId="262">
    <w:name w:val="Знак Знак26"/>
    <w:rsid w:val="006C1185"/>
    <w:rPr>
      <w:rFonts w:ascii="Calibri" w:hAnsi="Calibri"/>
      <w:i/>
      <w:iCs/>
      <w:sz w:val="24"/>
      <w:szCs w:val="24"/>
      <w:lang w:eastAsia="en-US"/>
    </w:rPr>
  </w:style>
  <w:style w:type="character" w:customStyle="1" w:styleId="200">
    <w:name w:val="Знак Знак20"/>
    <w:rsid w:val="006C1185"/>
    <w:rPr>
      <w:sz w:val="16"/>
      <w:szCs w:val="16"/>
    </w:rPr>
  </w:style>
  <w:style w:type="character" w:customStyle="1" w:styleId="190">
    <w:name w:val="Знак Знак19"/>
    <w:rsid w:val="006C1185"/>
    <w:rPr>
      <w:sz w:val="16"/>
      <w:szCs w:val="16"/>
    </w:rPr>
  </w:style>
  <w:style w:type="character" w:customStyle="1" w:styleId="250">
    <w:name w:val="Знак Знак25"/>
    <w:rsid w:val="006C1185"/>
    <w:rPr>
      <w:sz w:val="24"/>
    </w:rPr>
  </w:style>
  <w:style w:type="paragraph" w:customStyle="1" w:styleId="324">
    <w:name w:val="Основной текст 32"/>
    <w:basedOn w:val="a3"/>
    <w:rsid w:val="006C1185"/>
    <w:pPr>
      <w:overflowPunct w:val="0"/>
      <w:autoSpaceDE w:val="0"/>
      <w:autoSpaceDN w:val="0"/>
      <w:adjustRightInd w:val="0"/>
      <w:jc w:val="center"/>
      <w:textAlignment w:val="baseline"/>
    </w:pPr>
    <w:rPr>
      <w:b/>
      <w:sz w:val="32"/>
      <w:szCs w:val="20"/>
    </w:rPr>
  </w:style>
  <w:style w:type="character" w:customStyle="1" w:styleId="82">
    <w:name w:val="Знак Знак8"/>
    <w:rsid w:val="006C1185"/>
    <w:rPr>
      <w:rFonts w:ascii="Arial" w:hAnsi="Arial" w:cs="Arial"/>
      <w:b/>
      <w:bCs/>
      <w:i/>
      <w:iCs/>
      <w:sz w:val="28"/>
      <w:szCs w:val="28"/>
      <w:lang w:val="ru-RU" w:eastAsia="en-US" w:bidi="ar-SA"/>
    </w:rPr>
  </w:style>
  <w:style w:type="character" w:customStyle="1" w:styleId="field-content">
    <w:name w:val="field-content"/>
    <w:rsid w:val="006C1185"/>
  </w:style>
  <w:style w:type="character" w:customStyle="1" w:styleId="reference-text">
    <w:name w:val="reference-text"/>
    <w:rsid w:val="006C1185"/>
  </w:style>
  <w:style w:type="paragraph" w:customStyle="1" w:styleId="snip1">
    <w:name w:val="snip1"/>
    <w:basedOn w:val="a3"/>
    <w:rsid w:val="006C1185"/>
    <w:pPr>
      <w:spacing w:before="49" w:line="300" w:lineRule="atLeast"/>
    </w:pPr>
    <w:rPr>
      <w:color w:val="000000"/>
    </w:rPr>
  </w:style>
  <w:style w:type="paragraph" w:customStyle="1" w:styleId="Style74">
    <w:name w:val="Style74"/>
    <w:basedOn w:val="a3"/>
    <w:rsid w:val="006C1185"/>
    <w:pPr>
      <w:widowControl w:val="0"/>
      <w:autoSpaceDE w:val="0"/>
      <w:autoSpaceDN w:val="0"/>
      <w:adjustRightInd w:val="0"/>
      <w:spacing w:line="274" w:lineRule="exact"/>
      <w:ind w:firstLine="293"/>
      <w:jc w:val="both"/>
    </w:pPr>
  </w:style>
  <w:style w:type="character" w:customStyle="1" w:styleId="513">
    <w:name w:val="Знак Знак51"/>
    <w:locked/>
    <w:rsid w:val="006C1185"/>
    <w:rPr>
      <w:b/>
      <w:caps/>
      <w:sz w:val="24"/>
      <w:szCs w:val="24"/>
      <w:lang w:val="ru-RU" w:eastAsia="ru-RU" w:bidi="ar-SA"/>
    </w:rPr>
  </w:style>
  <w:style w:type="paragraph" w:customStyle="1" w:styleId="affffffff4">
    <w:name w:val="Основной текст с отступо"/>
    <w:basedOn w:val="a3"/>
    <w:rsid w:val="006C1185"/>
    <w:pPr>
      <w:ind w:left="-340" w:firstLine="720"/>
    </w:pPr>
    <w:rPr>
      <w:sz w:val="36"/>
      <w:szCs w:val="20"/>
    </w:rPr>
  </w:style>
  <w:style w:type="paragraph" w:customStyle="1" w:styleId="Standard">
    <w:name w:val="Standard"/>
    <w:rsid w:val="006C118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6C118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6C118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6C1185"/>
    <w:rPr>
      <w:rFonts w:ascii="Sylfaen" w:hAnsi="Sylfaen" w:cs="Sylfaen"/>
      <w:sz w:val="19"/>
      <w:szCs w:val="19"/>
      <w:u w:val="none"/>
    </w:rPr>
  </w:style>
  <w:style w:type="character" w:customStyle="1" w:styleId="520">
    <w:name w:val="Знак Знак52"/>
    <w:rsid w:val="006C1185"/>
    <w:rPr>
      <w:rFonts w:ascii="Arial" w:eastAsia="Times New Roman" w:hAnsi="Arial" w:cs="Arial"/>
      <w:b/>
      <w:bCs/>
      <w:i/>
      <w:iCs/>
      <w:sz w:val="28"/>
      <w:szCs w:val="28"/>
    </w:rPr>
  </w:style>
  <w:style w:type="paragraph" w:customStyle="1" w:styleId="a3cxspmiddle">
    <w:name w:val="a3cxspmiddle"/>
    <w:basedOn w:val="a3"/>
    <w:rsid w:val="006C1185"/>
    <w:pPr>
      <w:spacing w:before="100" w:beforeAutospacing="1" w:after="100" w:afterAutospacing="1"/>
    </w:pPr>
    <w:rPr>
      <w:color w:val="000000"/>
    </w:rPr>
  </w:style>
  <w:style w:type="paragraph" w:customStyle="1" w:styleId="a3cxsplast">
    <w:name w:val="a3cxsplast"/>
    <w:basedOn w:val="a3"/>
    <w:rsid w:val="006C1185"/>
    <w:pPr>
      <w:spacing w:before="100" w:beforeAutospacing="1" w:after="100" w:afterAutospacing="1"/>
    </w:pPr>
    <w:rPr>
      <w:color w:val="000000"/>
    </w:rPr>
  </w:style>
  <w:style w:type="character" w:customStyle="1" w:styleId="ft1786">
    <w:name w:val="ft1786"/>
    <w:uiPriority w:val="99"/>
    <w:rsid w:val="006C1185"/>
  </w:style>
  <w:style w:type="character" w:customStyle="1" w:styleId="c16">
    <w:name w:val="c16"/>
    <w:rsid w:val="006C1185"/>
  </w:style>
  <w:style w:type="character" w:customStyle="1" w:styleId="BodyTextChar1">
    <w:name w:val="Body Text Char1"/>
    <w:aliases w:val="Знак1 Char"/>
    <w:locked/>
    <w:rsid w:val="006C1185"/>
    <w:rPr>
      <w:sz w:val="24"/>
      <w:lang w:val="ru-RU" w:eastAsia="ru-RU"/>
    </w:rPr>
  </w:style>
  <w:style w:type="character" w:customStyle="1" w:styleId="font7">
    <w:name w:val="font7"/>
    <w:rsid w:val="006C1185"/>
  </w:style>
  <w:style w:type="paragraph" w:customStyle="1" w:styleId="affffffff5">
    <w:name w:val="Знак Знак Знак Знак Знак Знак Знак Знак Знак Знак"/>
    <w:basedOn w:val="a3"/>
    <w:rsid w:val="006C1185"/>
    <w:pPr>
      <w:spacing w:after="160" w:line="240" w:lineRule="exact"/>
    </w:pPr>
    <w:rPr>
      <w:rFonts w:ascii="Verdana" w:hAnsi="Verdana" w:cs="Verdana"/>
      <w:sz w:val="20"/>
      <w:szCs w:val="20"/>
      <w:lang w:val="en-US" w:eastAsia="en-US"/>
    </w:rPr>
  </w:style>
  <w:style w:type="character" w:customStyle="1" w:styleId="FontStyle79">
    <w:name w:val="Font Style79"/>
    <w:rsid w:val="006C1185"/>
    <w:rPr>
      <w:rFonts w:ascii="Times New Roman" w:hAnsi="Times New Roman" w:cs="Times New Roman"/>
      <w:sz w:val="16"/>
      <w:szCs w:val="16"/>
    </w:rPr>
  </w:style>
  <w:style w:type="character" w:customStyle="1" w:styleId="FontStyle57">
    <w:name w:val="Font Style57"/>
    <w:rsid w:val="006C1185"/>
    <w:rPr>
      <w:rFonts w:ascii="Times New Roman" w:hAnsi="Times New Roman" w:cs="Times New Roman"/>
      <w:b/>
      <w:bCs/>
      <w:sz w:val="16"/>
      <w:szCs w:val="16"/>
    </w:rPr>
  </w:style>
  <w:style w:type="character" w:customStyle="1" w:styleId="FontStyle32">
    <w:name w:val="Font Style32"/>
    <w:rsid w:val="006C1185"/>
    <w:rPr>
      <w:rFonts w:ascii="Times New Roman" w:hAnsi="Times New Roman" w:cs="Times New Roman"/>
      <w:i/>
      <w:iCs/>
      <w:sz w:val="26"/>
      <w:szCs w:val="26"/>
    </w:rPr>
  </w:style>
  <w:style w:type="paragraph" w:customStyle="1" w:styleId="iditems">
    <w:name w:val="iditems"/>
    <w:basedOn w:val="a3"/>
    <w:rsid w:val="006C1185"/>
    <w:pPr>
      <w:spacing w:before="75" w:after="150"/>
    </w:pPr>
  </w:style>
  <w:style w:type="character" w:customStyle="1" w:styleId="pseudo-href5">
    <w:name w:val="pseudo-href5"/>
    <w:rsid w:val="006C1185"/>
  </w:style>
  <w:style w:type="character" w:customStyle="1" w:styleId="title1">
    <w:name w:val="title1"/>
    <w:rsid w:val="006C1185"/>
    <w:rPr>
      <w:rFonts w:ascii="Verdana" w:hAnsi="Verdana" w:hint="default"/>
      <w:color w:val="301007"/>
      <w:sz w:val="30"/>
      <w:szCs w:val="30"/>
    </w:rPr>
  </w:style>
  <w:style w:type="paragraph" w:customStyle="1" w:styleId="325">
    <w:name w:val="Заголовок 32"/>
    <w:basedOn w:val="a3"/>
    <w:next w:val="a3"/>
    <w:rsid w:val="006C1185"/>
    <w:pPr>
      <w:keepNext/>
      <w:snapToGrid w:val="0"/>
      <w:spacing w:before="240" w:after="60"/>
    </w:pPr>
    <w:rPr>
      <w:rFonts w:ascii="Arial" w:hAnsi="Arial"/>
      <w:szCs w:val="20"/>
    </w:rPr>
  </w:style>
  <w:style w:type="character" w:customStyle="1" w:styleId="2ff3">
    <w:name w:val="Заголовок 2 Знак Знак Знак"/>
    <w:rsid w:val="006C1185"/>
    <w:rPr>
      <w:rFonts w:ascii="Arial" w:hAnsi="Arial" w:cs="Arial"/>
      <w:b/>
      <w:bCs/>
      <w:i/>
      <w:iCs/>
      <w:sz w:val="28"/>
      <w:szCs w:val="28"/>
      <w:lang w:val="en-US" w:eastAsia="en-US" w:bidi="ar-SA"/>
    </w:rPr>
  </w:style>
  <w:style w:type="character" w:customStyle="1" w:styleId="ft21391">
    <w:name w:val="ft21391"/>
    <w:rsid w:val="006C1185"/>
    <w:rPr>
      <w:rFonts w:ascii="Times" w:hAnsi="Times" w:hint="default"/>
      <w:color w:val="000000"/>
      <w:spacing w:val="13"/>
      <w:sz w:val="24"/>
      <w:szCs w:val="24"/>
    </w:rPr>
  </w:style>
  <w:style w:type="character" w:customStyle="1" w:styleId="ft21791">
    <w:name w:val="ft21791"/>
    <w:rsid w:val="006C1185"/>
    <w:rPr>
      <w:rFonts w:ascii="Times" w:hAnsi="Times" w:hint="default"/>
      <w:color w:val="000000"/>
      <w:spacing w:val="13"/>
      <w:sz w:val="24"/>
      <w:szCs w:val="24"/>
    </w:rPr>
  </w:style>
  <w:style w:type="character" w:customStyle="1" w:styleId="ft23581">
    <w:name w:val="ft23581"/>
    <w:rsid w:val="006C1185"/>
    <w:rPr>
      <w:rFonts w:ascii="Times" w:hAnsi="Times" w:hint="default"/>
      <w:color w:val="000000"/>
      <w:spacing w:val="13"/>
      <w:sz w:val="24"/>
      <w:szCs w:val="24"/>
    </w:rPr>
  </w:style>
  <w:style w:type="character" w:customStyle="1" w:styleId="ft22941">
    <w:name w:val="ft22941"/>
    <w:rsid w:val="006C1185"/>
    <w:rPr>
      <w:rFonts w:ascii="Times" w:hAnsi="Times" w:hint="default"/>
      <w:color w:val="000000"/>
      <w:spacing w:val="13"/>
      <w:sz w:val="24"/>
      <w:szCs w:val="24"/>
    </w:rPr>
  </w:style>
  <w:style w:type="character" w:customStyle="1" w:styleId="garantcommenttitle1">
    <w:name w:val="garantcommenttitle1"/>
    <w:rsid w:val="006C1185"/>
    <w:rPr>
      <w:sz w:val="22"/>
      <w:szCs w:val="22"/>
    </w:rPr>
  </w:style>
  <w:style w:type="paragraph" w:customStyle="1" w:styleId="affffffff6">
    <w:name w:val="Текст диссертации"/>
    <w:basedOn w:val="a3"/>
    <w:rsid w:val="006C118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6C1185"/>
    <w:rPr>
      <w:rFonts w:ascii="Times New Roman" w:hAnsi="Times New Roman"/>
      <w:b/>
      <w:i/>
      <w:spacing w:val="0"/>
      <w:sz w:val="23"/>
    </w:rPr>
  </w:style>
  <w:style w:type="paragraph" w:customStyle="1" w:styleId="src">
    <w:name w:val="src"/>
    <w:basedOn w:val="a3"/>
    <w:rsid w:val="006C1185"/>
    <w:pPr>
      <w:spacing w:after="225"/>
    </w:pPr>
    <w:rPr>
      <w:i/>
      <w:iCs/>
      <w:color w:val="939756"/>
      <w:sz w:val="17"/>
      <w:szCs w:val="17"/>
    </w:rPr>
  </w:style>
  <w:style w:type="paragraph" w:customStyle="1" w:styleId="3f4">
    <w:name w:val="Обычный3"/>
    <w:rsid w:val="006C118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6C1185"/>
    <w:pPr>
      <w:widowControl w:val="0"/>
      <w:autoSpaceDE w:val="0"/>
      <w:autoSpaceDN w:val="0"/>
      <w:adjustRightInd w:val="0"/>
      <w:spacing w:line="317" w:lineRule="exact"/>
      <w:ind w:firstLine="355"/>
      <w:jc w:val="both"/>
    </w:pPr>
  </w:style>
  <w:style w:type="character" w:customStyle="1" w:styleId="FontStyle924">
    <w:name w:val="Font Style924"/>
    <w:rsid w:val="006C1185"/>
    <w:rPr>
      <w:rFonts w:ascii="Times New Roman" w:hAnsi="Times New Roman" w:cs="Times New Roman"/>
      <w:b/>
      <w:bCs/>
      <w:i/>
      <w:iCs/>
      <w:sz w:val="12"/>
      <w:szCs w:val="12"/>
    </w:rPr>
  </w:style>
  <w:style w:type="paragraph" w:customStyle="1" w:styleId="Style451">
    <w:name w:val="Style451"/>
    <w:basedOn w:val="a3"/>
    <w:rsid w:val="006C1185"/>
    <w:pPr>
      <w:widowControl w:val="0"/>
      <w:autoSpaceDE w:val="0"/>
      <w:autoSpaceDN w:val="0"/>
      <w:adjustRightInd w:val="0"/>
    </w:pPr>
  </w:style>
  <w:style w:type="character" w:customStyle="1" w:styleId="FontStyle818">
    <w:name w:val="Font Style818"/>
    <w:rsid w:val="006C1185"/>
    <w:rPr>
      <w:rFonts w:ascii="Times New Roman" w:hAnsi="Times New Roman" w:cs="Times New Roman"/>
      <w:b/>
      <w:bCs/>
      <w:sz w:val="16"/>
      <w:szCs w:val="16"/>
    </w:rPr>
  </w:style>
  <w:style w:type="character" w:customStyle="1" w:styleId="FontStyle998">
    <w:name w:val="Font Style998"/>
    <w:rsid w:val="006C1185"/>
    <w:rPr>
      <w:rFonts w:ascii="Times New Roman" w:hAnsi="Times New Roman" w:cs="Times New Roman"/>
      <w:b/>
      <w:bCs/>
      <w:spacing w:val="-10"/>
      <w:sz w:val="22"/>
      <w:szCs w:val="22"/>
    </w:rPr>
  </w:style>
  <w:style w:type="paragraph" w:customStyle="1" w:styleId="Style411">
    <w:name w:val="Style411"/>
    <w:basedOn w:val="a3"/>
    <w:rsid w:val="006C1185"/>
    <w:pPr>
      <w:widowControl w:val="0"/>
      <w:autoSpaceDE w:val="0"/>
      <w:autoSpaceDN w:val="0"/>
      <w:adjustRightInd w:val="0"/>
    </w:pPr>
  </w:style>
  <w:style w:type="character" w:customStyle="1" w:styleId="FontStyle812">
    <w:name w:val="Font Style812"/>
    <w:rsid w:val="006C1185"/>
    <w:rPr>
      <w:rFonts w:ascii="Times New Roman" w:hAnsi="Times New Roman" w:cs="Times New Roman"/>
      <w:b/>
      <w:bCs/>
      <w:spacing w:val="-10"/>
      <w:sz w:val="30"/>
      <w:szCs w:val="30"/>
    </w:rPr>
  </w:style>
  <w:style w:type="character" w:customStyle="1" w:styleId="FontStyle947">
    <w:name w:val="Font Style947"/>
    <w:rsid w:val="006C118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6C118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6C118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6C118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6C118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6C118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6C118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6C118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6C118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6C118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6C118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6C118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6C118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6C118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6C118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6C118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6C118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6C118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6C118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6C118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6C118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6C118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6C118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6C118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6C118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6C118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6C118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6C118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6C118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6C1185"/>
    <w:rPr>
      <w:rFonts w:ascii="Times New Roman" w:hAnsi="Times New Roman"/>
      <w:bCs w:val="0"/>
      <w:i w:val="0"/>
      <w:sz w:val="24"/>
      <w:lang w:eastAsia="ru-RU"/>
    </w:rPr>
  </w:style>
  <w:style w:type="paragraph" w:customStyle="1" w:styleId="FR5">
    <w:name w:val="FR5"/>
    <w:rsid w:val="006C118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6C1185"/>
    <w:pPr>
      <w:spacing w:before="100" w:beforeAutospacing="1" w:after="100" w:afterAutospacing="1"/>
    </w:pPr>
  </w:style>
  <w:style w:type="paragraph" w:customStyle="1" w:styleId="unip">
    <w:name w:val="unip"/>
    <w:basedOn w:val="a3"/>
    <w:rsid w:val="006C1185"/>
    <w:pPr>
      <w:spacing w:before="100" w:beforeAutospacing="1" w:after="100" w:afterAutospacing="1"/>
    </w:pPr>
  </w:style>
  <w:style w:type="character" w:customStyle="1" w:styleId="modinfo">
    <w:name w:val="modinfo"/>
    <w:rsid w:val="006C1185"/>
  </w:style>
  <w:style w:type="character" w:customStyle="1" w:styleId="style81">
    <w:name w:val="style81"/>
    <w:rsid w:val="006C1185"/>
    <w:rPr>
      <w:b/>
      <w:bCs/>
      <w:color w:val="333333"/>
      <w:sz w:val="31"/>
      <w:szCs w:val="31"/>
    </w:rPr>
  </w:style>
  <w:style w:type="character" w:customStyle="1" w:styleId="affffffff7">
    <w:name w:val="Разрядка"/>
    <w:rsid w:val="006C118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6C1185"/>
    <w:rPr>
      <w:sz w:val="24"/>
      <w:szCs w:val="24"/>
      <w:lang w:val="ru-RU" w:eastAsia="ru-RU" w:bidi="hi-IN"/>
    </w:rPr>
  </w:style>
  <w:style w:type="character" w:customStyle="1" w:styleId="401">
    <w:name w:val="Знак Знак40"/>
    <w:locked/>
    <w:rsid w:val="006C1185"/>
    <w:rPr>
      <w:rFonts w:ascii="Arial" w:hAnsi="Arial"/>
      <w:b/>
      <w:sz w:val="26"/>
    </w:rPr>
  </w:style>
  <w:style w:type="character" w:customStyle="1" w:styleId="290">
    <w:name w:val="Знак Знак29"/>
    <w:locked/>
    <w:rsid w:val="006C1185"/>
    <w:rPr>
      <w:sz w:val="24"/>
    </w:rPr>
  </w:style>
  <w:style w:type="character" w:customStyle="1" w:styleId="21c">
    <w:name w:val="Красная строка 2 Знак1"/>
    <w:rsid w:val="006C1185"/>
    <w:rPr>
      <w:sz w:val="24"/>
      <w:lang w:val="ru-RU" w:eastAsia="ru-RU"/>
    </w:rPr>
  </w:style>
  <w:style w:type="character" w:customStyle="1" w:styleId="3231Heading121">
    <w:name w:val="Знак Знак3;Текст Знак2;Знак3 Знак1;Heading 12 Знак1 Знак Знак"/>
    <w:locked/>
    <w:rsid w:val="006C1185"/>
    <w:rPr>
      <w:sz w:val="24"/>
      <w:lang w:val="ru-RU" w:eastAsia="ru-RU"/>
    </w:rPr>
  </w:style>
  <w:style w:type="character" w:customStyle="1" w:styleId="391">
    <w:name w:val="Знак Знак39"/>
    <w:locked/>
    <w:rsid w:val="006C1185"/>
    <w:rPr>
      <w:b/>
      <w:sz w:val="28"/>
    </w:rPr>
  </w:style>
  <w:style w:type="character" w:customStyle="1" w:styleId="381">
    <w:name w:val="Знак Знак38"/>
    <w:locked/>
    <w:rsid w:val="006C1185"/>
    <w:rPr>
      <w:b/>
      <w:i/>
      <w:sz w:val="26"/>
    </w:rPr>
  </w:style>
  <w:style w:type="character" w:customStyle="1" w:styleId="371">
    <w:name w:val="Знак Знак37"/>
    <w:locked/>
    <w:rsid w:val="006C1185"/>
    <w:rPr>
      <w:b/>
      <w:sz w:val="22"/>
      <w:lang w:val="ru-RU" w:eastAsia="ru-RU"/>
    </w:rPr>
  </w:style>
  <w:style w:type="character" w:customStyle="1" w:styleId="361">
    <w:name w:val="Знак Знак36"/>
    <w:locked/>
    <w:rsid w:val="006C1185"/>
    <w:rPr>
      <w:sz w:val="24"/>
      <w:lang w:val="ru-RU" w:eastAsia="ru-RU"/>
    </w:rPr>
  </w:style>
  <w:style w:type="character" w:customStyle="1" w:styleId="351">
    <w:name w:val="Знак Знак35"/>
    <w:uiPriority w:val="99"/>
    <w:locked/>
    <w:rsid w:val="006C1185"/>
    <w:rPr>
      <w:rFonts w:ascii="Calibri" w:hAnsi="Calibri"/>
      <w:i/>
      <w:sz w:val="24"/>
      <w:lang w:eastAsia="en-US"/>
    </w:rPr>
  </w:style>
  <w:style w:type="character" w:customStyle="1" w:styleId="342">
    <w:name w:val="Знак Знак34"/>
    <w:locked/>
    <w:rsid w:val="006C1185"/>
    <w:rPr>
      <w:rFonts w:ascii="Arial" w:hAnsi="Arial"/>
      <w:sz w:val="22"/>
      <w:lang w:val="ru-RU" w:eastAsia="ru-RU"/>
    </w:rPr>
  </w:style>
  <w:style w:type="character" w:customStyle="1" w:styleId="301">
    <w:name w:val="Знак Знак301"/>
    <w:locked/>
    <w:rsid w:val="006C1185"/>
    <w:rPr>
      <w:sz w:val="24"/>
    </w:rPr>
  </w:style>
  <w:style w:type="character" w:customStyle="1" w:styleId="272">
    <w:name w:val="Знак Знак27"/>
    <w:locked/>
    <w:rsid w:val="006C1185"/>
    <w:rPr>
      <w:sz w:val="24"/>
    </w:rPr>
  </w:style>
  <w:style w:type="paragraph" w:customStyle="1" w:styleId="affffffff8">
    <w:name w:val="Об"/>
    <w:rsid w:val="006C118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6C1185"/>
    <w:rPr>
      <w:sz w:val="24"/>
      <w:lang w:val="en-US"/>
    </w:rPr>
  </w:style>
  <w:style w:type="paragraph" w:customStyle="1" w:styleId="stepanov">
    <w:name w:val="stepanov"/>
    <w:basedOn w:val="af3"/>
    <w:rsid w:val="006C118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6C118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6C118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6C118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6C118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6C1185"/>
    <w:rPr>
      <w:iCs/>
    </w:rPr>
  </w:style>
  <w:style w:type="character" w:customStyle="1" w:styleId="720">
    <w:name w:val="Знак Знак72"/>
    <w:rsid w:val="006C1185"/>
    <w:rPr>
      <w:sz w:val="16"/>
      <w:lang w:val="ru-RU" w:eastAsia="ru-RU"/>
    </w:rPr>
  </w:style>
  <w:style w:type="paragraph" w:customStyle="1" w:styleId="08">
    <w:name w:val="Стиль По ширине Первая строка:  08 см"/>
    <w:basedOn w:val="a3"/>
    <w:rsid w:val="006C1185"/>
    <w:pPr>
      <w:ind w:firstLine="454"/>
      <w:jc w:val="both"/>
    </w:pPr>
  </w:style>
  <w:style w:type="character" w:customStyle="1" w:styleId="orange">
    <w:name w:val="orange"/>
    <w:rsid w:val="006C1185"/>
  </w:style>
  <w:style w:type="character" w:customStyle="1" w:styleId="gray">
    <w:name w:val="gray"/>
    <w:rsid w:val="006C1185"/>
  </w:style>
  <w:style w:type="paragraph" w:customStyle="1" w:styleId="affffffff9">
    <w:name w:val="Основной тект"/>
    <w:basedOn w:val="a3"/>
    <w:link w:val="affffffffa"/>
    <w:rsid w:val="006C1185"/>
    <w:pPr>
      <w:ind w:firstLine="454"/>
      <w:jc w:val="both"/>
    </w:pPr>
  </w:style>
  <w:style w:type="character" w:customStyle="1" w:styleId="affffffffa">
    <w:name w:val="Основной тект Знак"/>
    <w:link w:val="affffffff9"/>
    <w:locked/>
    <w:rsid w:val="006C1185"/>
    <w:rPr>
      <w:rFonts w:ascii="Times New Roman" w:eastAsia="Times New Roman" w:hAnsi="Times New Roman" w:cs="Times New Roman"/>
      <w:sz w:val="24"/>
      <w:szCs w:val="24"/>
      <w:lang w:eastAsia="ru-RU"/>
    </w:rPr>
  </w:style>
  <w:style w:type="paragraph" w:customStyle="1" w:styleId="affffffffb">
    <w:name w:val="Примечание"/>
    <w:basedOn w:val="a3"/>
    <w:rsid w:val="006C1185"/>
    <w:pPr>
      <w:ind w:firstLine="454"/>
      <w:jc w:val="both"/>
    </w:pPr>
    <w:rPr>
      <w:i/>
    </w:rPr>
  </w:style>
  <w:style w:type="character" w:customStyle="1" w:styleId="nameautor3">
    <w:name w:val="name_autor3"/>
    <w:rsid w:val="006C1185"/>
    <w:rPr>
      <w:rFonts w:cs="Times New Roman"/>
    </w:rPr>
  </w:style>
  <w:style w:type="paragraph" w:customStyle="1" w:styleId="affffffffc">
    <w:name w:val="Прижатый влево"/>
    <w:basedOn w:val="a3"/>
    <w:next w:val="a3"/>
    <w:rsid w:val="006C1185"/>
    <w:pPr>
      <w:autoSpaceDE w:val="0"/>
      <w:autoSpaceDN w:val="0"/>
      <w:adjustRightInd w:val="0"/>
    </w:pPr>
    <w:rPr>
      <w:rFonts w:ascii="Arial" w:hAnsi="Arial"/>
      <w:sz w:val="20"/>
      <w:szCs w:val="20"/>
    </w:rPr>
  </w:style>
  <w:style w:type="paragraph" w:customStyle="1" w:styleId="11a">
    <w:name w:val="Обычный11"/>
    <w:rsid w:val="006C118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6C1185"/>
    <w:pPr>
      <w:spacing w:before="100" w:beforeAutospacing="1" w:after="100" w:afterAutospacing="1"/>
    </w:pPr>
  </w:style>
  <w:style w:type="paragraph" w:customStyle="1" w:styleId="affffffffd">
    <w:name w:val="Нормальный (таблица)"/>
    <w:basedOn w:val="a3"/>
    <w:next w:val="a3"/>
    <w:rsid w:val="006C1185"/>
    <w:pPr>
      <w:widowControl w:val="0"/>
      <w:autoSpaceDE w:val="0"/>
      <w:autoSpaceDN w:val="0"/>
      <w:adjustRightInd w:val="0"/>
      <w:jc w:val="both"/>
    </w:pPr>
    <w:rPr>
      <w:rFonts w:ascii="Arial" w:hAnsi="Arial" w:cs="Arial"/>
    </w:rPr>
  </w:style>
  <w:style w:type="character" w:customStyle="1" w:styleId="ft523">
    <w:name w:val="ft523"/>
    <w:rsid w:val="006C1185"/>
    <w:rPr>
      <w:rFonts w:cs="Times New Roman"/>
    </w:rPr>
  </w:style>
  <w:style w:type="character" w:customStyle="1" w:styleId="ft553">
    <w:name w:val="ft553"/>
    <w:rsid w:val="006C1185"/>
    <w:rPr>
      <w:rFonts w:cs="Times New Roman"/>
    </w:rPr>
  </w:style>
  <w:style w:type="character" w:customStyle="1" w:styleId="ft672">
    <w:name w:val="ft672"/>
    <w:rsid w:val="006C1185"/>
    <w:rPr>
      <w:rFonts w:cs="Times New Roman"/>
    </w:rPr>
  </w:style>
  <w:style w:type="character" w:customStyle="1" w:styleId="formlabels1">
    <w:name w:val="form_labels1"/>
    <w:rsid w:val="006C1185"/>
    <w:rPr>
      <w:rFonts w:ascii="Verdana" w:hAnsi="Verdana"/>
      <w:sz w:val="16"/>
    </w:rPr>
  </w:style>
  <w:style w:type="paragraph" w:customStyle="1" w:styleId="2ff4">
    <w:name w:val="Знак Знак2 Знак Знак Знак Знак Знак Знак Знак Знак Знак Знак"/>
    <w:basedOn w:val="a3"/>
    <w:rsid w:val="006C118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6C1185"/>
    <w:rPr>
      <w:rFonts w:ascii="Verdana" w:hAnsi="Verdana"/>
      <w:b/>
      <w:color w:val="7C9DC0"/>
      <w:sz w:val="22"/>
      <w:shd w:val="clear" w:color="auto" w:fill="FAF0E6"/>
    </w:rPr>
  </w:style>
  <w:style w:type="paragraph" w:customStyle="1" w:styleId="cjk">
    <w:name w:val="cjk"/>
    <w:basedOn w:val="a3"/>
    <w:rsid w:val="006C1185"/>
    <w:pPr>
      <w:spacing w:before="100" w:beforeAutospacing="1" w:after="115"/>
    </w:pPr>
    <w:rPr>
      <w:color w:val="000000"/>
      <w:sz w:val="20"/>
      <w:szCs w:val="20"/>
    </w:rPr>
  </w:style>
  <w:style w:type="paragraph" w:customStyle="1" w:styleId="ctl">
    <w:name w:val="ctl"/>
    <w:basedOn w:val="a3"/>
    <w:rsid w:val="006C1185"/>
    <w:pPr>
      <w:spacing w:before="100" w:beforeAutospacing="1" w:after="115"/>
    </w:pPr>
    <w:rPr>
      <w:rFonts w:ascii="Calibri" w:hAnsi="Calibri"/>
      <w:color w:val="000000"/>
      <w:sz w:val="20"/>
      <w:szCs w:val="20"/>
    </w:rPr>
  </w:style>
  <w:style w:type="character" w:customStyle="1" w:styleId="ft1100">
    <w:name w:val="ft1100"/>
    <w:rsid w:val="006C1185"/>
    <w:rPr>
      <w:rFonts w:cs="Times New Roman"/>
    </w:rPr>
  </w:style>
  <w:style w:type="character" w:customStyle="1" w:styleId="ft1168">
    <w:name w:val="ft1168"/>
    <w:rsid w:val="006C1185"/>
    <w:rPr>
      <w:rFonts w:cs="Times New Roman"/>
    </w:rPr>
  </w:style>
  <w:style w:type="character" w:customStyle="1" w:styleId="ft1237">
    <w:name w:val="ft1237"/>
    <w:rsid w:val="006C1185"/>
    <w:rPr>
      <w:rFonts w:cs="Times New Roman"/>
    </w:rPr>
  </w:style>
  <w:style w:type="character" w:customStyle="1" w:styleId="ft1245">
    <w:name w:val="ft1245"/>
    <w:rsid w:val="006C1185"/>
    <w:rPr>
      <w:rFonts w:cs="Times New Roman"/>
    </w:rPr>
  </w:style>
  <w:style w:type="paragraph" w:customStyle="1" w:styleId="2ff5">
    <w:name w:val="[О] Загол. 2 ур."/>
    <w:rsid w:val="006C118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6C1185"/>
    <w:rPr>
      <w:b/>
      <w:caps/>
      <w:sz w:val="24"/>
      <w:lang w:val="ru-RU" w:eastAsia="ru-RU"/>
    </w:rPr>
  </w:style>
  <w:style w:type="character" w:customStyle="1" w:styleId="162">
    <w:name w:val="Знак Знак162"/>
    <w:rsid w:val="006C1185"/>
    <w:rPr>
      <w:rFonts w:ascii="Cambria" w:eastAsia="Times New Roman" w:hAnsi="Cambria"/>
      <w:b/>
      <w:kern w:val="32"/>
      <w:sz w:val="32"/>
    </w:rPr>
  </w:style>
  <w:style w:type="paragraph" w:customStyle="1" w:styleId="BodyText22">
    <w:name w:val="Body Text 22"/>
    <w:basedOn w:val="a3"/>
    <w:rsid w:val="006C118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6C1185"/>
    <w:pPr>
      <w:ind w:left="600" w:hanging="600"/>
      <w:jc w:val="both"/>
    </w:pPr>
    <w:rPr>
      <w:rFonts w:eastAsia="MS Mincho"/>
      <w:sz w:val="28"/>
      <w:szCs w:val="28"/>
      <w:lang w:eastAsia="ja-JP"/>
    </w:rPr>
  </w:style>
  <w:style w:type="paragraph" w:customStyle="1" w:styleId="affffffffe">
    <w:name w:val="Îñíîâíîé"/>
    <w:basedOn w:val="a3"/>
    <w:rsid w:val="006C118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6C1185"/>
    <w:pPr>
      <w:overflowPunct w:val="0"/>
      <w:autoSpaceDE w:val="0"/>
      <w:autoSpaceDN w:val="0"/>
      <w:adjustRightInd w:val="0"/>
      <w:jc w:val="center"/>
      <w:textAlignment w:val="baseline"/>
    </w:pPr>
    <w:rPr>
      <w:sz w:val="28"/>
      <w:szCs w:val="20"/>
    </w:rPr>
  </w:style>
  <w:style w:type="character" w:customStyle="1" w:styleId="name">
    <w:name w:val="name"/>
    <w:rsid w:val="006C1185"/>
    <w:rPr>
      <w:rFonts w:cs="Times New Roman"/>
    </w:rPr>
  </w:style>
  <w:style w:type="paragraph" w:customStyle="1" w:styleId="acaae">
    <w:name w:val="?acaae"/>
    <w:basedOn w:val="a3"/>
    <w:rsid w:val="006C118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6C1185"/>
    <w:pPr>
      <w:widowControl w:val="0"/>
      <w:ind w:left="720" w:firstLine="400"/>
      <w:jc w:val="both"/>
    </w:pPr>
  </w:style>
  <w:style w:type="paragraph" w:customStyle="1" w:styleId="326">
    <w:name w:val="Основной текст с отступом 32"/>
    <w:basedOn w:val="a3"/>
    <w:rsid w:val="006C1185"/>
    <w:pPr>
      <w:overflowPunct w:val="0"/>
      <w:autoSpaceDE w:val="0"/>
      <w:autoSpaceDN w:val="0"/>
      <w:adjustRightInd w:val="0"/>
      <w:spacing w:after="120"/>
      <w:ind w:left="283"/>
      <w:textAlignment w:val="baseline"/>
    </w:pPr>
    <w:rPr>
      <w:sz w:val="16"/>
      <w:szCs w:val="20"/>
    </w:rPr>
  </w:style>
  <w:style w:type="character" w:customStyle="1" w:styleId="ft3087">
    <w:name w:val="ft3087"/>
    <w:rsid w:val="006C1185"/>
    <w:rPr>
      <w:rFonts w:cs="Times New Roman"/>
    </w:rPr>
  </w:style>
  <w:style w:type="character" w:customStyle="1" w:styleId="ft3162">
    <w:name w:val="ft3162"/>
    <w:rsid w:val="006C1185"/>
    <w:rPr>
      <w:rFonts w:cs="Times New Roman"/>
    </w:rPr>
  </w:style>
  <w:style w:type="character" w:customStyle="1" w:styleId="ft1373">
    <w:name w:val="ft1373"/>
    <w:rsid w:val="006C1185"/>
    <w:rPr>
      <w:rFonts w:cs="Times New Roman"/>
    </w:rPr>
  </w:style>
  <w:style w:type="character" w:customStyle="1" w:styleId="ft32">
    <w:name w:val="ft32"/>
    <w:rsid w:val="006C1185"/>
    <w:rPr>
      <w:rFonts w:cs="Times New Roman"/>
    </w:rPr>
  </w:style>
  <w:style w:type="character" w:customStyle="1" w:styleId="ft1433">
    <w:name w:val="ft1433"/>
    <w:rsid w:val="006C1185"/>
    <w:rPr>
      <w:rFonts w:cs="Times New Roman"/>
    </w:rPr>
  </w:style>
  <w:style w:type="character" w:customStyle="1" w:styleId="ft1481">
    <w:name w:val="ft1481"/>
    <w:rsid w:val="006C1185"/>
    <w:rPr>
      <w:rFonts w:cs="Times New Roman"/>
    </w:rPr>
  </w:style>
  <w:style w:type="character" w:customStyle="1" w:styleId="ft1536">
    <w:name w:val="ft1536"/>
    <w:rsid w:val="006C1185"/>
    <w:rPr>
      <w:rFonts w:cs="Times New Roman"/>
    </w:rPr>
  </w:style>
  <w:style w:type="character" w:customStyle="1" w:styleId="ft1543">
    <w:name w:val="ft1543"/>
    <w:rsid w:val="006C1185"/>
    <w:rPr>
      <w:rFonts w:cs="Times New Roman"/>
    </w:rPr>
  </w:style>
  <w:style w:type="character" w:customStyle="1" w:styleId="ft1">
    <w:name w:val="ft1"/>
    <w:rsid w:val="006C1185"/>
    <w:rPr>
      <w:rFonts w:cs="Times New Roman"/>
    </w:rPr>
  </w:style>
  <w:style w:type="character" w:customStyle="1" w:styleId="ft1546">
    <w:name w:val="ft1546"/>
    <w:rsid w:val="006C1185"/>
    <w:rPr>
      <w:rFonts w:cs="Times New Roman"/>
    </w:rPr>
  </w:style>
  <w:style w:type="character" w:customStyle="1" w:styleId="ft1550">
    <w:name w:val="ft1550"/>
    <w:rsid w:val="006C1185"/>
    <w:rPr>
      <w:rFonts w:cs="Times New Roman"/>
    </w:rPr>
  </w:style>
  <w:style w:type="character" w:customStyle="1" w:styleId="ft1571">
    <w:name w:val="ft1571"/>
    <w:rsid w:val="006C1185"/>
    <w:rPr>
      <w:rFonts w:cs="Times New Roman"/>
    </w:rPr>
  </w:style>
  <w:style w:type="character" w:customStyle="1" w:styleId="ft1577">
    <w:name w:val="ft1577"/>
    <w:rsid w:val="006C1185"/>
    <w:rPr>
      <w:rFonts w:cs="Times New Roman"/>
    </w:rPr>
  </w:style>
  <w:style w:type="character" w:customStyle="1" w:styleId="ft1583">
    <w:name w:val="ft1583"/>
    <w:rsid w:val="006C1185"/>
    <w:rPr>
      <w:rFonts w:cs="Times New Roman"/>
    </w:rPr>
  </w:style>
  <w:style w:type="character" w:customStyle="1" w:styleId="ft1593">
    <w:name w:val="ft1593"/>
    <w:rsid w:val="006C1185"/>
    <w:rPr>
      <w:rFonts w:cs="Times New Roman"/>
    </w:rPr>
  </w:style>
  <w:style w:type="character" w:customStyle="1" w:styleId="ft1641">
    <w:name w:val="ft1641"/>
    <w:rsid w:val="006C1185"/>
    <w:rPr>
      <w:rFonts w:cs="Times New Roman"/>
    </w:rPr>
  </w:style>
  <w:style w:type="character" w:customStyle="1" w:styleId="ft1671">
    <w:name w:val="ft1671"/>
    <w:rsid w:val="006C1185"/>
    <w:rPr>
      <w:rFonts w:cs="Times New Roman"/>
    </w:rPr>
  </w:style>
  <w:style w:type="character" w:customStyle="1" w:styleId="ft1723">
    <w:name w:val="ft1723"/>
    <w:rsid w:val="006C1185"/>
    <w:rPr>
      <w:rFonts w:cs="Times New Roman"/>
    </w:rPr>
  </w:style>
  <w:style w:type="character" w:customStyle="1" w:styleId="ft1809">
    <w:name w:val="ft1809"/>
    <w:rsid w:val="006C1185"/>
    <w:rPr>
      <w:rFonts w:cs="Times New Roman"/>
    </w:rPr>
  </w:style>
  <w:style w:type="character" w:customStyle="1" w:styleId="ft1814">
    <w:name w:val="ft1814"/>
    <w:rsid w:val="006C1185"/>
    <w:rPr>
      <w:rFonts w:cs="Times New Roman"/>
    </w:rPr>
  </w:style>
  <w:style w:type="character" w:customStyle="1" w:styleId="ft1827">
    <w:name w:val="ft1827"/>
    <w:rsid w:val="006C1185"/>
    <w:rPr>
      <w:rFonts w:cs="Times New Roman"/>
    </w:rPr>
  </w:style>
  <w:style w:type="character" w:customStyle="1" w:styleId="ft1831">
    <w:name w:val="ft1831"/>
    <w:rsid w:val="006C1185"/>
    <w:rPr>
      <w:rFonts w:cs="Times New Roman"/>
    </w:rPr>
  </w:style>
  <w:style w:type="character" w:customStyle="1" w:styleId="ft1837">
    <w:name w:val="ft1837"/>
    <w:rsid w:val="006C1185"/>
    <w:rPr>
      <w:rFonts w:cs="Times New Roman"/>
    </w:rPr>
  </w:style>
  <w:style w:type="character" w:customStyle="1" w:styleId="ft1857">
    <w:name w:val="ft1857"/>
    <w:rsid w:val="006C1185"/>
    <w:rPr>
      <w:rFonts w:cs="Times New Roman"/>
    </w:rPr>
  </w:style>
  <w:style w:type="character" w:customStyle="1" w:styleId="ft1873">
    <w:name w:val="ft1873"/>
    <w:rsid w:val="006C1185"/>
    <w:rPr>
      <w:rFonts w:cs="Times New Roman"/>
    </w:rPr>
  </w:style>
  <w:style w:type="character" w:customStyle="1" w:styleId="ft1932">
    <w:name w:val="ft1932"/>
    <w:rsid w:val="006C1185"/>
    <w:rPr>
      <w:rFonts w:cs="Times New Roman"/>
    </w:rPr>
  </w:style>
  <w:style w:type="character" w:customStyle="1" w:styleId="ft1995">
    <w:name w:val="ft1995"/>
    <w:rsid w:val="006C1185"/>
    <w:rPr>
      <w:rFonts w:cs="Times New Roman"/>
    </w:rPr>
  </w:style>
  <w:style w:type="character" w:customStyle="1" w:styleId="ft2033">
    <w:name w:val="ft2033"/>
    <w:rsid w:val="006C1185"/>
    <w:rPr>
      <w:rFonts w:cs="Times New Roman"/>
    </w:rPr>
  </w:style>
  <w:style w:type="character" w:customStyle="1" w:styleId="ft11943">
    <w:name w:val="ft11943"/>
    <w:rsid w:val="006C1185"/>
    <w:rPr>
      <w:rFonts w:cs="Times New Roman"/>
    </w:rPr>
  </w:style>
  <w:style w:type="character" w:customStyle="1" w:styleId="ft12010">
    <w:name w:val="ft12010"/>
    <w:rsid w:val="006C1185"/>
    <w:rPr>
      <w:rFonts w:cs="Times New Roman"/>
    </w:rPr>
  </w:style>
  <w:style w:type="character" w:customStyle="1" w:styleId="ft12050">
    <w:name w:val="ft12050"/>
    <w:rsid w:val="006C1185"/>
    <w:rPr>
      <w:rFonts w:cs="Times New Roman"/>
    </w:rPr>
  </w:style>
  <w:style w:type="character" w:customStyle="1" w:styleId="ft12104">
    <w:name w:val="ft12104"/>
    <w:rsid w:val="006C1185"/>
    <w:rPr>
      <w:rFonts w:cs="Times New Roman"/>
    </w:rPr>
  </w:style>
  <w:style w:type="character" w:customStyle="1" w:styleId="ft12139">
    <w:name w:val="ft12139"/>
    <w:rsid w:val="006C1185"/>
    <w:rPr>
      <w:rFonts w:cs="Times New Roman"/>
    </w:rPr>
  </w:style>
  <w:style w:type="character" w:customStyle="1" w:styleId="ft12166">
    <w:name w:val="ft12166"/>
    <w:rsid w:val="006C1185"/>
    <w:rPr>
      <w:rFonts w:cs="Times New Roman"/>
    </w:rPr>
  </w:style>
  <w:style w:type="character" w:customStyle="1" w:styleId="ft12184">
    <w:name w:val="ft12184"/>
    <w:rsid w:val="006C1185"/>
    <w:rPr>
      <w:rFonts w:cs="Times New Roman"/>
    </w:rPr>
  </w:style>
  <w:style w:type="character" w:customStyle="1" w:styleId="ft12250">
    <w:name w:val="ft12250"/>
    <w:rsid w:val="006C1185"/>
    <w:rPr>
      <w:rFonts w:cs="Times New Roman"/>
    </w:rPr>
  </w:style>
  <w:style w:type="character" w:customStyle="1" w:styleId="ft12278">
    <w:name w:val="ft12278"/>
    <w:rsid w:val="006C1185"/>
    <w:rPr>
      <w:rFonts w:cs="Times New Roman"/>
    </w:rPr>
  </w:style>
  <w:style w:type="character" w:customStyle="1" w:styleId="ft12329">
    <w:name w:val="ft12329"/>
    <w:rsid w:val="006C1185"/>
    <w:rPr>
      <w:rFonts w:cs="Times New Roman"/>
    </w:rPr>
  </w:style>
  <w:style w:type="character" w:customStyle="1" w:styleId="ft12373">
    <w:name w:val="ft12373"/>
    <w:rsid w:val="006C1185"/>
    <w:rPr>
      <w:rFonts w:cs="Times New Roman"/>
    </w:rPr>
  </w:style>
  <w:style w:type="character" w:customStyle="1" w:styleId="ft12374">
    <w:name w:val="ft12374"/>
    <w:rsid w:val="006C1185"/>
    <w:rPr>
      <w:rFonts w:cs="Times New Roman"/>
    </w:rPr>
  </w:style>
  <w:style w:type="character" w:customStyle="1" w:styleId="ft12429">
    <w:name w:val="ft12429"/>
    <w:rsid w:val="006C1185"/>
    <w:rPr>
      <w:rFonts w:cs="Times New Roman"/>
    </w:rPr>
  </w:style>
  <w:style w:type="character" w:customStyle="1" w:styleId="ft12471">
    <w:name w:val="ft12471"/>
    <w:rsid w:val="006C1185"/>
    <w:rPr>
      <w:rFonts w:cs="Times New Roman"/>
    </w:rPr>
  </w:style>
  <w:style w:type="character" w:customStyle="1" w:styleId="ft12500">
    <w:name w:val="ft12500"/>
    <w:rsid w:val="006C1185"/>
    <w:rPr>
      <w:rFonts w:cs="Times New Roman"/>
    </w:rPr>
  </w:style>
  <w:style w:type="character" w:customStyle="1" w:styleId="ft12501">
    <w:name w:val="ft12501"/>
    <w:rsid w:val="006C1185"/>
    <w:rPr>
      <w:rFonts w:cs="Times New Roman"/>
    </w:rPr>
  </w:style>
  <w:style w:type="character" w:customStyle="1" w:styleId="ft12561">
    <w:name w:val="ft12561"/>
    <w:rsid w:val="006C1185"/>
    <w:rPr>
      <w:rFonts w:cs="Times New Roman"/>
    </w:rPr>
  </w:style>
  <w:style w:type="character" w:customStyle="1" w:styleId="ft12562">
    <w:name w:val="ft12562"/>
    <w:rsid w:val="006C1185"/>
    <w:rPr>
      <w:rFonts w:cs="Times New Roman"/>
    </w:rPr>
  </w:style>
  <w:style w:type="character" w:customStyle="1" w:styleId="ft12589">
    <w:name w:val="ft12589"/>
    <w:rsid w:val="006C1185"/>
    <w:rPr>
      <w:rFonts w:cs="Times New Roman"/>
    </w:rPr>
  </w:style>
  <w:style w:type="character" w:customStyle="1" w:styleId="ft12609">
    <w:name w:val="ft12609"/>
    <w:rsid w:val="006C1185"/>
    <w:rPr>
      <w:rFonts w:cs="Times New Roman"/>
    </w:rPr>
  </w:style>
  <w:style w:type="character" w:customStyle="1" w:styleId="ft12670">
    <w:name w:val="ft12670"/>
    <w:rsid w:val="006C1185"/>
    <w:rPr>
      <w:rFonts w:cs="Times New Roman"/>
    </w:rPr>
  </w:style>
  <w:style w:type="character" w:customStyle="1" w:styleId="ft12676">
    <w:name w:val="ft12676"/>
    <w:rsid w:val="006C1185"/>
    <w:rPr>
      <w:rFonts w:cs="Times New Roman"/>
    </w:rPr>
  </w:style>
  <w:style w:type="character" w:customStyle="1" w:styleId="ft12686">
    <w:name w:val="ft12686"/>
    <w:rsid w:val="006C1185"/>
    <w:rPr>
      <w:rFonts w:cs="Times New Roman"/>
    </w:rPr>
  </w:style>
  <w:style w:type="character" w:customStyle="1" w:styleId="ft12696">
    <w:name w:val="ft12696"/>
    <w:rsid w:val="006C1185"/>
    <w:rPr>
      <w:rFonts w:cs="Times New Roman"/>
    </w:rPr>
  </w:style>
  <w:style w:type="character" w:customStyle="1" w:styleId="ft12701">
    <w:name w:val="ft12701"/>
    <w:rsid w:val="006C1185"/>
    <w:rPr>
      <w:rFonts w:cs="Times New Roman"/>
    </w:rPr>
  </w:style>
  <w:style w:type="character" w:customStyle="1" w:styleId="ft12708">
    <w:name w:val="ft12708"/>
    <w:rsid w:val="006C1185"/>
    <w:rPr>
      <w:rFonts w:cs="Times New Roman"/>
    </w:rPr>
  </w:style>
  <w:style w:type="character" w:customStyle="1" w:styleId="ft12715">
    <w:name w:val="ft12715"/>
    <w:rsid w:val="006C1185"/>
    <w:rPr>
      <w:rFonts w:cs="Times New Roman"/>
    </w:rPr>
  </w:style>
  <w:style w:type="character" w:customStyle="1" w:styleId="ft12722">
    <w:name w:val="ft12722"/>
    <w:rsid w:val="006C1185"/>
    <w:rPr>
      <w:rFonts w:cs="Times New Roman"/>
    </w:rPr>
  </w:style>
  <w:style w:type="character" w:customStyle="1" w:styleId="ft12787">
    <w:name w:val="ft12787"/>
    <w:rsid w:val="006C1185"/>
    <w:rPr>
      <w:rFonts w:cs="Times New Roman"/>
    </w:rPr>
  </w:style>
  <w:style w:type="character" w:customStyle="1" w:styleId="ft12790">
    <w:name w:val="ft12790"/>
    <w:rsid w:val="006C1185"/>
    <w:rPr>
      <w:rFonts w:cs="Times New Roman"/>
    </w:rPr>
  </w:style>
  <w:style w:type="character" w:customStyle="1" w:styleId="ft12850">
    <w:name w:val="ft12850"/>
    <w:rsid w:val="006C1185"/>
    <w:rPr>
      <w:rFonts w:cs="Times New Roman"/>
    </w:rPr>
  </w:style>
  <w:style w:type="character" w:customStyle="1" w:styleId="ft12896">
    <w:name w:val="ft12896"/>
    <w:rsid w:val="006C1185"/>
    <w:rPr>
      <w:rFonts w:cs="Times New Roman"/>
    </w:rPr>
  </w:style>
  <w:style w:type="character" w:customStyle="1" w:styleId="ft12942">
    <w:name w:val="ft12942"/>
    <w:rsid w:val="006C1185"/>
    <w:rPr>
      <w:rFonts w:cs="Times New Roman"/>
    </w:rPr>
  </w:style>
  <w:style w:type="character" w:customStyle="1" w:styleId="ft12991">
    <w:name w:val="ft12991"/>
    <w:rsid w:val="006C1185"/>
    <w:rPr>
      <w:rFonts w:cs="Times New Roman"/>
    </w:rPr>
  </w:style>
  <w:style w:type="character" w:customStyle="1" w:styleId="ft13046">
    <w:name w:val="ft13046"/>
    <w:rsid w:val="006C1185"/>
    <w:rPr>
      <w:rFonts w:cs="Times New Roman"/>
    </w:rPr>
  </w:style>
  <w:style w:type="character" w:customStyle="1" w:styleId="ft13079">
    <w:name w:val="ft13079"/>
    <w:rsid w:val="006C1185"/>
    <w:rPr>
      <w:rFonts w:cs="Times New Roman"/>
    </w:rPr>
  </w:style>
  <w:style w:type="character" w:customStyle="1" w:styleId="ft13129">
    <w:name w:val="ft13129"/>
    <w:rsid w:val="006C1185"/>
    <w:rPr>
      <w:rFonts w:cs="Times New Roman"/>
    </w:rPr>
  </w:style>
  <w:style w:type="character" w:customStyle="1" w:styleId="ft13186">
    <w:name w:val="ft13186"/>
    <w:rsid w:val="006C1185"/>
    <w:rPr>
      <w:rFonts w:cs="Times New Roman"/>
    </w:rPr>
  </w:style>
  <w:style w:type="character" w:customStyle="1" w:styleId="ft13226">
    <w:name w:val="ft13226"/>
    <w:rsid w:val="006C1185"/>
    <w:rPr>
      <w:rFonts w:cs="Times New Roman"/>
    </w:rPr>
  </w:style>
  <w:style w:type="character" w:customStyle="1" w:styleId="ft13271">
    <w:name w:val="ft13271"/>
    <w:rsid w:val="006C1185"/>
    <w:rPr>
      <w:rFonts w:cs="Times New Roman"/>
    </w:rPr>
  </w:style>
  <w:style w:type="character" w:customStyle="1" w:styleId="ft13309">
    <w:name w:val="ft13309"/>
    <w:rsid w:val="006C1185"/>
    <w:rPr>
      <w:rFonts w:cs="Times New Roman"/>
    </w:rPr>
  </w:style>
  <w:style w:type="character" w:customStyle="1" w:styleId="ft13366">
    <w:name w:val="ft13366"/>
    <w:rsid w:val="006C1185"/>
    <w:rPr>
      <w:rFonts w:cs="Times New Roman"/>
    </w:rPr>
  </w:style>
  <w:style w:type="character" w:customStyle="1" w:styleId="ft13418">
    <w:name w:val="ft13418"/>
    <w:rsid w:val="006C1185"/>
    <w:rPr>
      <w:rFonts w:cs="Times New Roman"/>
    </w:rPr>
  </w:style>
  <w:style w:type="character" w:customStyle="1" w:styleId="ft13441">
    <w:name w:val="ft13441"/>
    <w:rsid w:val="006C1185"/>
    <w:rPr>
      <w:rFonts w:cs="Times New Roman"/>
    </w:rPr>
  </w:style>
  <w:style w:type="character" w:customStyle="1" w:styleId="ft13487">
    <w:name w:val="ft13487"/>
    <w:rsid w:val="006C1185"/>
    <w:rPr>
      <w:rFonts w:cs="Times New Roman"/>
    </w:rPr>
  </w:style>
  <w:style w:type="character" w:customStyle="1" w:styleId="ft13488">
    <w:name w:val="ft13488"/>
    <w:rsid w:val="006C1185"/>
    <w:rPr>
      <w:rFonts w:cs="Times New Roman"/>
    </w:rPr>
  </w:style>
  <w:style w:type="character" w:customStyle="1" w:styleId="ft13494">
    <w:name w:val="ft13494"/>
    <w:rsid w:val="006C1185"/>
    <w:rPr>
      <w:rFonts w:cs="Times New Roman"/>
    </w:rPr>
  </w:style>
  <w:style w:type="character" w:customStyle="1" w:styleId="ft13500">
    <w:name w:val="ft13500"/>
    <w:rsid w:val="006C1185"/>
    <w:rPr>
      <w:rFonts w:cs="Times New Roman"/>
    </w:rPr>
  </w:style>
  <w:style w:type="character" w:customStyle="1" w:styleId="ft13505">
    <w:name w:val="ft13505"/>
    <w:rsid w:val="006C1185"/>
    <w:rPr>
      <w:rFonts w:cs="Times New Roman"/>
    </w:rPr>
  </w:style>
  <w:style w:type="character" w:customStyle="1" w:styleId="ft13518">
    <w:name w:val="ft13518"/>
    <w:rsid w:val="006C1185"/>
    <w:rPr>
      <w:rFonts w:cs="Times New Roman"/>
    </w:rPr>
  </w:style>
  <w:style w:type="character" w:customStyle="1" w:styleId="ft13525">
    <w:name w:val="ft13525"/>
    <w:rsid w:val="006C1185"/>
    <w:rPr>
      <w:rFonts w:cs="Times New Roman"/>
    </w:rPr>
  </w:style>
  <w:style w:type="character" w:customStyle="1" w:styleId="ft13537">
    <w:name w:val="ft13537"/>
    <w:rsid w:val="006C1185"/>
    <w:rPr>
      <w:rFonts w:cs="Times New Roman"/>
    </w:rPr>
  </w:style>
  <w:style w:type="character" w:customStyle="1" w:styleId="ft13542">
    <w:name w:val="ft13542"/>
    <w:rsid w:val="006C1185"/>
    <w:rPr>
      <w:rFonts w:cs="Times New Roman"/>
    </w:rPr>
  </w:style>
  <w:style w:type="character" w:customStyle="1" w:styleId="ft13555">
    <w:name w:val="ft13555"/>
    <w:rsid w:val="006C1185"/>
    <w:rPr>
      <w:rFonts w:cs="Times New Roman"/>
    </w:rPr>
  </w:style>
  <w:style w:type="character" w:customStyle="1" w:styleId="ft13563">
    <w:name w:val="ft13563"/>
    <w:rsid w:val="006C1185"/>
    <w:rPr>
      <w:rFonts w:cs="Times New Roman"/>
    </w:rPr>
  </w:style>
  <w:style w:type="character" w:customStyle="1" w:styleId="ft13566">
    <w:name w:val="ft13566"/>
    <w:rsid w:val="006C1185"/>
    <w:rPr>
      <w:rFonts w:cs="Times New Roman"/>
    </w:rPr>
  </w:style>
  <w:style w:type="character" w:customStyle="1" w:styleId="ft13578">
    <w:name w:val="ft13578"/>
    <w:rsid w:val="006C1185"/>
    <w:rPr>
      <w:rFonts w:cs="Times New Roman"/>
    </w:rPr>
  </w:style>
  <w:style w:type="character" w:customStyle="1" w:styleId="ft13580">
    <w:name w:val="ft13580"/>
    <w:rsid w:val="006C1185"/>
    <w:rPr>
      <w:rFonts w:cs="Times New Roman"/>
    </w:rPr>
  </w:style>
  <w:style w:type="character" w:customStyle="1" w:styleId="ft13588">
    <w:name w:val="ft13588"/>
    <w:rsid w:val="006C1185"/>
    <w:rPr>
      <w:rFonts w:cs="Times New Roman"/>
    </w:rPr>
  </w:style>
  <w:style w:type="character" w:customStyle="1" w:styleId="ft13644">
    <w:name w:val="ft13644"/>
    <w:rsid w:val="006C1185"/>
    <w:rPr>
      <w:rFonts w:cs="Times New Roman"/>
    </w:rPr>
  </w:style>
  <w:style w:type="character" w:customStyle="1" w:styleId="ft13668">
    <w:name w:val="ft13668"/>
    <w:rsid w:val="006C1185"/>
    <w:rPr>
      <w:rFonts w:cs="Times New Roman"/>
    </w:rPr>
  </w:style>
  <w:style w:type="character" w:customStyle="1" w:styleId="ft13712">
    <w:name w:val="ft13712"/>
    <w:rsid w:val="006C1185"/>
    <w:rPr>
      <w:rFonts w:cs="Times New Roman"/>
    </w:rPr>
  </w:style>
  <w:style w:type="character" w:customStyle="1" w:styleId="ft13768">
    <w:name w:val="ft13768"/>
    <w:rsid w:val="006C1185"/>
    <w:rPr>
      <w:rFonts w:cs="Times New Roman"/>
    </w:rPr>
  </w:style>
  <w:style w:type="character" w:customStyle="1" w:styleId="ft13810">
    <w:name w:val="ft13810"/>
    <w:rsid w:val="006C1185"/>
    <w:rPr>
      <w:rFonts w:cs="Times New Roman"/>
    </w:rPr>
  </w:style>
  <w:style w:type="character" w:customStyle="1" w:styleId="ft13834">
    <w:name w:val="ft13834"/>
    <w:rsid w:val="006C1185"/>
    <w:rPr>
      <w:rFonts w:cs="Times New Roman"/>
    </w:rPr>
  </w:style>
  <w:style w:type="character" w:customStyle="1" w:styleId="ft13885">
    <w:name w:val="ft13885"/>
    <w:rsid w:val="006C1185"/>
    <w:rPr>
      <w:rFonts w:cs="Times New Roman"/>
    </w:rPr>
  </w:style>
  <w:style w:type="paragraph" w:customStyle="1" w:styleId="TimesNewRoman">
    <w:name w:val="Стиль Основной текст + Times New Roman по ширине Первая строка:  ..."/>
    <w:basedOn w:val="aff2"/>
    <w:rsid w:val="006C1185"/>
    <w:pPr>
      <w:spacing w:after="0"/>
      <w:ind w:firstLine="720"/>
      <w:jc w:val="both"/>
    </w:pPr>
    <w:rPr>
      <w:szCs w:val="20"/>
    </w:rPr>
  </w:style>
  <w:style w:type="character" w:customStyle="1" w:styleId="afffffffff">
    <w:name w:val="Оглавление"/>
    <w:rsid w:val="006C1185"/>
    <w:rPr>
      <w:rFonts w:ascii="Times New Roman" w:hAnsi="Times New Roman"/>
      <w:b/>
      <w:i/>
      <w:sz w:val="28"/>
    </w:rPr>
  </w:style>
  <w:style w:type="character" w:customStyle="1" w:styleId="Heading5Char">
    <w:name w:val="Heading 5 Char"/>
    <w:locked/>
    <w:rsid w:val="006C1185"/>
    <w:rPr>
      <w:sz w:val="22"/>
      <w:lang w:val="ru-RU" w:eastAsia="en-US"/>
    </w:rPr>
  </w:style>
  <w:style w:type="character" w:customStyle="1" w:styleId="Heading6Char">
    <w:name w:val="Heading 6 Char"/>
    <w:locked/>
    <w:rsid w:val="006C1185"/>
    <w:rPr>
      <w:i/>
      <w:sz w:val="22"/>
      <w:lang w:val="ru-RU" w:eastAsia="en-US"/>
    </w:rPr>
  </w:style>
  <w:style w:type="paragraph" w:customStyle="1" w:styleId="1ffff8">
    <w:name w:val="Стиль Заголовок 1 + все прописные"/>
    <w:basedOn w:val="11"/>
    <w:rsid w:val="006C1185"/>
    <w:pPr>
      <w:keepNext/>
      <w:keepLines/>
      <w:spacing w:before="240" w:after="60"/>
      <w:ind w:left="360" w:hanging="360"/>
    </w:pPr>
    <w:rPr>
      <w:rFonts w:ascii="Arial" w:hAnsi="Arial"/>
      <w:bCs/>
      <w:caps w:val="0"/>
      <w:sz w:val="32"/>
      <w:szCs w:val="32"/>
    </w:rPr>
  </w:style>
  <w:style w:type="character" w:customStyle="1" w:styleId="FontStyle75">
    <w:name w:val="Font Style75"/>
    <w:rsid w:val="006C1185"/>
    <w:rPr>
      <w:rFonts w:ascii="Times New Roman" w:hAnsi="Times New Roman"/>
      <w:b/>
      <w:sz w:val="16"/>
    </w:rPr>
  </w:style>
  <w:style w:type="paragraph" w:customStyle="1" w:styleId="2Arial1">
    <w:name w:val="Стиль Заголовок 2 + Arial"/>
    <w:basedOn w:val="21"/>
    <w:rsid w:val="006C118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6C1185"/>
    <w:pPr>
      <w:shd w:val="clear" w:color="auto" w:fill="FFFFFF"/>
      <w:spacing w:before="240" w:after="60"/>
    </w:pPr>
    <w:rPr>
      <w:rFonts w:ascii="Arial" w:hAnsi="Arial"/>
      <w:b/>
      <w:bCs/>
      <w:sz w:val="32"/>
      <w:szCs w:val="20"/>
    </w:rPr>
  </w:style>
  <w:style w:type="character" w:customStyle="1" w:styleId="style21">
    <w:name w:val="style21"/>
    <w:rsid w:val="006C1185"/>
  </w:style>
  <w:style w:type="paragraph" w:customStyle="1" w:styleId="justify2">
    <w:name w:val="justify2"/>
    <w:basedOn w:val="a3"/>
    <w:rsid w:val="006C118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6C1185"/>
    <w:pPr>
      <w:keepNext/>
      <w:snapToGrid w:val="0"/>
      <w:spacing w:before="100" w:after="100"/>
      <w:outlineLvl w:val="5"/>
    </w:pPr>
    <w:rPr>
      <w:b/>
      <w:sz w:val="20"/>
      <w:szCs w:val="20"/>
    </w:rPr>
  </w:style>
  <w:style w:type="character" w:customStyle="1" w:styleId="3f5">
    <w:name w:val="Знак Знак Знак3"/>
    <w:rsid w:val="006C1185"/>
    <w:rPr>
      <w:rFonts w:ascii="Times New Roman" w:eastAsia="Times New Roman" w:hAnsi="Times New Roman"/>
      <w:b/>
      <w:caps/>
      <w:sz w:val="28"/>
    </w:rPr>
  </w:style>
  <w:style w:type="character" w:customStyle="1" w:styleId="FontStyle185">
    <w:name w:val="Font Style185"/>
    <w:rsid w:val="006C1185"/>
    <w:rPr>
      <w:rFonts w:ascii="Times New Roman" w:hAnsi="Times New Roman"/>
      <w:sz w:val="18"/>
    </w:rPr>
  </w:style>
  <w:style w:type="character" w:customStyle="1" w:styleId="FontStyle179">
    <w:name w:val="Font Style179"/>
    <w:rsid w:val="006C1185"/>
    <w:rPr>
      <w:rFonts w:ascii="Times New Roman" w:hAnsi="Times New Roman"/>
      <w:i/>
      <w:sz w:val="18"/>
    </w:rPr>
  </w:style>
  <w:style w:type="paragraph" w:customStyle="1" w:styleId="Style66">
    <w:name w:val="Style66"/>
    <w:basedOn w:val="a3"/>
    <w:rsid w:val="006C1185"/>
    <w:pPr>
      <w:widowControl w:val="0"/>
      <w:autoSpaceDE w:val="0"/>
      <w:autoSpaceDN w:val="0"/>
      <w:adjustRightInd w:val="0"/>
    </w:pPr>
  </w:style>
  <w:style w:type="paragraph" w:customStyle="1" w:styleId="Style71">
    <w:name w:val="Style71"/>
    <w:basedOn w:val="a3"/>
    <w:rsid w:val="006C1185"/>
    <w:pPr>
      <w:widowControl w:val="0"/>
      <w:autoSpaceDE w:val="0"/>
      <w:autoSpaceDN w:val="0"/>
      <w:adjustRightInd w:val="0"/>
      <w:spacing w:line="250" w:lineRule="exact"/>
      <w:ind w:firstLine="302"/>
      <w:jc w:val="both"/>
    </w:pPr>
  </w:style>
  <w:style w:type="character" w:customStyle="1" w:styleId="FontStyle266">
    <w:name w:val="Font Style266"/>
    <w:rsid w:val="006C1185"/>
    <w:rPr>
      <w:rFonts w:ascii="Times New Roman" w:hAnsi="Times New Roman"/>
      <w:sz w:val="18"/>
    </w:rPr>
  </w:style>
  <w:style w:type="character" w:customStyle="1" w:styleId="FontStyle267">
    <w:name w:val="Font Style267"/>
    <w:rsid w:val="006C1185"/>
    <w:rPr>
      <w:rFonts w:ascii="Times New Roman" w:hAnsi="Times New Roman"/>
      <w:i/>
      <w:sz w:val="18"/>
    </w:rPr>
  </w:style>
  <w:style w:type="character" w:customStyle="1" w:styleId="FontStyle202">
    <w:name w:val="Font Style202"/>
    <w:rsid w:val="006C1185"/>
    <w:rPr>
      <w:rFonts w:ascii="Times New Roman" w:hAnsi="Times New Roman"/>
      <w:sz w:val="18"/>
    </w:rPr>
  </w:style>
  <w:style w:type="character" w:customStyle="1" w:styleId="FontStyle563">
    <w:name w:val="Font Style563"/>
    <w:rsid w:val="006C1185"/>
    <w:rPr>
      <w:rFonts w:ascii="Times New Roman" w:hAnsi="Times New Roman"/>
      <w:b/>
      <w:sz w:val="20"/>
    </w:rPr>
  </w:style>
  <w:style w:type="paragraph" w:customStyle="1" w:styleId="Style113">
    <w:name w:val="Style113"/>
    <w:basedOn w:val="a3"/>
    <w:rsid w:val="006C1185"/>
    <w:pPr>
      <w:widowControl w:val="0"/>
      <w:autoSpaceDE w:val="0"/>
      <w:autoSpaceDN w:val="0"/>
      <w:adjustRightInd w:val="0"/>
    </w:pPr>
  </w:style>
  <w:style w:type="character" w:customStyle="1" w:styleId="FontStyle134">
    <w:name w:val="Font Style134"/>
    <w:rsid w:val="006C1185"/>
    <w:rPr>
      <w:rFonts w:ascii="Times New Roman" w:hAnsi="Times New Roman"/>
      <w:b/>
      <w:sz w:val="18"/>
    </w:rPr>
  </w:style>
  <w:style w:type="character" w:customStyle="1" w:styleId="textcop1">
    <w:name w:val="textcop1"/>
    <w:rsid w:val="006C1185"/>
    <w:rPr>
      <w:rFonts w:ascii="Arial" w:hAnsi="Arial"/>
      <w:color w:val="000000"/>
      <w:sz w:val="20"/>
    </w:rPr>
  </w:style>
  <w:style w:type="character" w:customStyle="1" w:styleId="b1">
    <w:name w:val="b1"/>
    <w:rsid w:val="006C1185"/>
    <w:rPr>
      <w:b/>
    </w:rPr>
  </w:style>
  <w:style w:type="character" w:customStyle="1" w:styleId="FontStyle201">
    <w:name w:val="Font Style201"/>
    <w:rsid w:val="006C1185"/>
    <w:rPr>
      <w:rFonts w:ascii="Times New Roman" w:hAnsi="Times New Roman"/>
      <w:sz w:val="26"/>
    </w:rPr>
  </w:style>
  <w:style w:type="paragraph" w:customStyle="1" w:styleId="Style12">
    <w:name w:val="Style12"/>
    <w:basedOn w:val="a3"/>
    <w:rsid w:val="006C1185"/>
    <w:pPr>
      <w:widowControl w:val="0"/>
      <w:autoSpaceDE w:val="0"/>
      <w:autoSpaceDN w:val="0"/>
      <w:adjustRightInd w:val="0"/>
    </w:pPr>
  </w:style>
  <w:style w:type="character" w:customStyle="1" w:styleId="180">
    <w:name w:val="Знак Знак18"/>
    <w:rsid w:val="006C1185"/>
    <w:rPr>
      <w:rFonts w:ascii="Courier New" w:eastAsia="Times New Roman" w:hAnsi="Courier New"/>
    </w:rPr>
  </w:style>
  <w:style w:type="character" w:customStyle="1" w:styleId="170">
    <w:name w:val="Знак Знак17"/>
    <w:rsid w:val="006C1185"/>
    <w:rPr>
      <w:rFonts w:ascii="Times New Roman" w:eastAsia="Times New Roman" w:hAnsi="Times New Roman"/>
      <w:sz w:val="24"/>
    </w:rPr>
  </w:style>
  <w:style w:type="character" w:customStyle="1" w:styleId="812">
    <w:name w:val="Знак Знак81"/>
    <w:locked/>
    <w:rsid w:val="006C1185"/>
    <w:rPr>
      <w:sz w:val="24"/>
    </w:rPr>
  </w:style>
  <w:style w:type="paragraph" w:customStyle="1" w:styleId="en">
    <w:name w:val="?en"/>
    <w:basedOn w:val="a3"/>
    <w:rsid w:val="006C118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6C1185"/>
    <w:rPr>
      <w:rFonts w:ascii="Tahoma" w:hAnsi="Tahoma"/>
      <w:sz w:val="16"/>
      <w:lang w:val="ru-RU" w:eastAsia="ru-RU"/>
    </w:rPr>
  </w:style>
  <w:style w:type="paragraph" w:customStyle="1" w:styleId="75">
    <w:name w:val="Стиль7"/>
    <w:basedOn w:val="11"/>
    <w:rsid w:val="006C118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6C1185"/>
    <w:rPr>
      <w:rFonts w:ascii="Verdana" w:hAnsi="Verdana" w:cs="Verdana"/>
      <w:sz w:val="20"/>
      <w:szCs w:val="20"/>
      <w:lang w:val="en-US" w:eastAsia="en-US"/>
    </w:rPr>
  </w:style>
  <w:style w:type="paragraph" w:customStyle="1" w:styleId="Style38">
    <w:name w:val="Style38"/>
    <w:basedOn w:val="a3"/>
    <w:rsid w:val="006C118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6C1185"/>
    <w:rPr>
      <w:rFonts w:ascii="Times New Roman" w:hAnsi="Times New Roman"/>
      <w:i/>
      <w:sz w:val="20"/>
    </w:rPr>
  </w:style>
  <w:style w:type="character" w:customStyle="1" w:styleId="FontStyle293">
    <w:name w:val="Font Style293"/>
    <w:rsid w:val="006C1185"/>
    <w:rPr>
      <w:rFonts w:ascii="Times New Roman" w:hAnsi="Times New Roman"/>
      <w:sz w:val="20"/>
    </w:rPr>
  </w:style>
  <w:style w:type="character" w:customStyle="1" w:styleId="FontStyle325">
    <w:name w:val="Font Style325"/>
    <w:rsid w:val="006C1185"/>
    <w:rPr>
      <w:rFonts w:ascii="Times New Roman" w:hAnsi="Times New Roman"/>
      <w:sz w:val="26"/>
    </w:rPr>
  </w:style>
  <w:style w:type="character" w:customStyle="1" w:styleId="FontStyle219">
    <w:name w:val="Font Style219"/>
    <w:rsid w:val="006C1185"/>
    <w:rPr>
      <w:rFonts w:ascii="Times New Roman" w:hAnsi="Times New Roman"/>
      <w:b/>
      <w:sz w:val="18"/>
    </w:rPr>
  </w:style>
  <w:style w:type="character" w:customStyle="1" w:styleId="FontStyle207">
    <w:name w:val="Font Style207"/>
    <w:rsid w:val="006C1185"/>
    <w:rPr>
      <w:rFonts w:ascii="Times New Roman" w:hAnsi="Times New Roman"/>
      <w:i/>
      <w:sz w:val="18"/>
    </w:rPr>
  </w:style>
  <w:style w:type="character" w:customStyle="1" w:styleId="FontStyle574">
    <w:name w:val="Font Style574"/>
    <w:rsid w:val="006C1185"/>
    <w:rPr>
      <w:rFonts w:ascii="Times New Roman" w:hAnsi="Times New Roman"/>
      <w:b/>
      <w:i/>
      <w:sz w:val="20"/>
    </w:rPr>
  </w:style>
  <w:style w:type="character" w:customStyle="1" w:styleId="FontStyle588">
    <w:name w:val="Font Style588"/>
    <w:rsid w:val="006C1185"/>
    <w:rPr>
      <w:rFonts w:ascii="Times New Roman" w:hAnsi="Times New Roman"/>
      <w:sz w:val="20"/>
    </w:rPr>
  </w:style>
  <w:style w:type="character" w:customStyle="1" w:styleId="402">
    <w:name w:val="Основной текст (40)"/>
    <w:link w:val="4010"/>
    <w:locked/>
    <w:rsid w:val="006C1185"/>
    <w:rPr>
      <w:b/>
      <w:sz w:val="14"/>
      <w:shd w:val="clear" w:color="auto" w:fill="FFFFFF"/>
    </w:rPr>
  </w:style>
  <w:style w:type="paragraph" w:customStyle="1" w:styleId="4010">
    <w:name w:val="Основной текст (40)1"/>
    <w:basedOn w:val="a3"/>
    <w:link w:val="402"/>
    <w:rsid w:val="006C118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6C1185"/>
    <w:rPr>
      <w:b/>
      <w:sz w:val="16"/>
      <w:shd w:val="clear" w:color="auto" w:fill="FFFFFF"/>
    </w:rPr>
  </w:style>
  <w:style w:type="paragraph" w:customStyle="1" w:styleId="1410">
    <w:name w:val="Основной текст (14)1"/>
    <w:basedOn w:val="a3"/>
    <w:link w:val="145"/>
    <w:rsid w:val="006C118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6C1185"/>
    <w:pPr>
      <w:tabs>
        <w:tab w:val="left" w:pos="369"/>
        <w:tab w:val="left" w:pos="643"/>
      </w:tabs>
      <w:spacing w:after="40"/>
      <w:ind w:left="697" w:hanging="357"/>
      <w:jc w:val="both"/>
    </w:pPr>
    <w:rPr>
      <w:sz w:val="20"/>
      <w:szCs w:val="20"/>
    </w:rPr>
  </w:style>
  <w:style w:type="paragraph" w:customStyle="1" w:styleId="2ff7">
    <w:name w:val="обычный2"/>
    <w:basedOn w:val="a3"/>
    <w:rsid w:val="006C118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6C1185"/>
    <w:pPr>
      <w:ind w:firstLine="720"/>
      <w:jc w:val="both"/>
    </w:pPr>
    <w:rPr>
      <w:szCs w:val="20"/>
    </w:rPr>
  </w:style>
  <w:style w:type="paragraph" w:customStyle="1" w:styleId="3000">
    <w:name w:val="Стиль Заголовок 3 + Перед:  0 пт После:  0 пт"/>
    <w:basedOn w:val="32"/>
    <w:rsid w:val="006C118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6C1185"/>
    <w:pPr>
      <w:keepNext/>
      <w:spacing w:before="520" w:after="260"/>
      <w:jc w:val="center"/>
      <w:outlineLvl w:val="0"/>
    </w:pPr>
    <w:rPr>
      <w:b/>
    </w:rPr>
  </w:style>
  <w:style w:type="paragraph" w:customStyle="1" w:styleId="Heading">
    <w:name w:val="Heading"/>
    <w:rsid w:val="006C118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6C118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6C118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6C1185"/>
    <w:pPr>
      <w:keepNext w:val="0"/>
      <w:widowControl w:val="0"/>
    </w:pPr>
    <w:rPr>
      <w:rFonts w:cs="Times New Roman"/>
      <w:bCs w:val="0"/>
      <w:i w:val="0"/>
      <w:iCs w:val="0"/>
      <w:kern w:val="32"/>
      <w:sz w:val="24"/>
      <w:szCs w:val="20"/>
    </w:rPr>
  </w:style>
  <w:style w:type="paragraph" w:customStyle="1" w:styleId="1ffffc">
    <w:name w:val="маркирован_1"/>
    <w:basedOn w:val="a3"/>
    <w:rsid w:val="006C1185"/>
    <w:pPr>
      <w:widowControl w:val="0"/>
      <w:adjustRightInd w:val="0"/>
      <w:spacing w:line="360" w:lineRule="auto"/>
      <w:jc w:val="both"/>
      <w:textAlignment w:val="baseline"/>
    </w:pPr>
    <w:rPr>
      <w:sz w:val="28"/>
      <w:szCs w:val="28"/>
    </w:rPr>
  </w:style>
  <w:style w:type="paragraph" w:customStyle="1" w:styleId="1ffffd">
    <w:name w:val="Нумерован_1"/>
    <w:basedOn w:val="a3"/>
    <w:rsid w:val="006C118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6C118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6C118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6C118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6C118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6C1185"/>
    <w:pPr>
      <w:spacing w:line="360" w:lineRule="auto"/>
      <w:ind w:firstLine="720"/>
    </w:pPr>
    <w:rPr>
      <w:szCs w:val="20"/>
    </w:rPr>
  </w:style>
  <w:style w:type="character" w:customStyle="1" w:styleId="331">
    <w:name w:val="Знак3 Знак Знак3"/>
    <w:rsid w:val="006C1185"/>
    <w:rPr>
      <w:rFonts w:ascii="Times New Roman" w:eastAsia="Times New Roman" w:hAnsi="Times New Roman"/>
      <w:lang w:eastAsia="en-US"/>
    </w:rPr>
  </w:style>
  <w:style w:type="character" w:customStyle="1" w:styleId="FontStyle278">
    <w:name w:val="Font Style278"/>
    <w:rsid w:val="006C1185"/>
    <w:rPr>
      <w:rFonts w:ascii="Times New Roman" w:hAnsi="Times New Roman"/>
      <w:color w:val="000000"/>
      <w:sz w:val="22"/>
    </w:rPr>
  </w:style>
  <w:style w:type="character" w:customStyle="1" w:styleId="2110">
    <w:name w:val="Знак Знак211"/>
    <w:locked/>
    <w:rsid w:val="006C1185"/>
    <w:rPr>
      <w:b/>
      <w:sz w:val="28"/>
      <w:lang w:val="ru-RU" w:eastAsia="ru-RU"/>
    </w:rPr>
  </w:style>
  <w:style w:type="character" w:customStyle="1" w:styleId="414">
    <w:name w:val="Знак Знак41"/>
    <w:locked/>
    <w:rsid w:val="006C1185"/>
    <w:rPr>
      <w:rFonts w:ascii="Arial" w:hAnsi="Arial"/>
      <w:b/>
      <w:i/>
      <w:sz w:val="28"/>
      <w:lang w:val="ru-RU" w:eastAsia="en-US"/>
    </w:rPr>
  </w:style>
  <w:style w:type="character" w:customStyle="1" w:styleId="4011">
    <w:name w:val="Знак Знак401"/>
    <w:locked/>
    <w:rsid w:val="006C1185"/>
    <w:rPr>
      <w:b/>
      <w:sz w:val="27"/>
      <w:lang w:val="ru-RU" w:eastAsia="ru-RU"/>
    </w:rPr>
  </w:style>
  <w:style w:type="character" w:customStyle="1" w:styleId="3910">
    <w:name w:val="Знак Знак391"/>
    <w:locked/>
    <w:rsid w:val="006C1185"/>
    <w:rPr>
      <w:b/>
      <w:sz w:val="28"/>
      <w:lang w:val="ru-RU" w:eastAsia="ru-RU"/>
    </w:rPr>
  </w:style>
  <w:style w:type="character" w:customStyle="1" w:styleId="3810">
    <w:name w:val="Знак Знак381"/>
    <w:locked/>
    <w:rsid w:val="006C1185"/>
    <w:rPr>
      <w:b/>
      <w:i/>
      <w:sz w:val="26"/>
      <w:lang w:val="ru-RU" w:eastAsia="ru-RU"/>
    </w:rPr>
  </w:style>
  <w:style w:type="character" w:customStyle="1" w:styleId="3710">
    <w:name w:val="Знак Знак371"/>
    <w:locked/>
    <w:rsid w:val="006C1185"/>
    <w:rPr>
      <w:sz w:val="24"/>
      <w:lang w:val="ru-RU" w:eastAsia="ru-RU"/>
    </w:rPr>
  </w:style>
  <w:style w:type="character" w:customStyle="1" w:styleId="3610">
    <w:name w:val="Знак Знак361"/>
    <w:locked/>
    <w:rsid w:val="006C1185"/>
    <w:rPr>
      <w:sz w:val="24"/>
      <w:lang w:val="ru-RU" w:eastAsia="ru-RU"/>
    </w:rPr>
  </w:style>
  <w:style w:type="character" w:customStyle="1" w:styleId="3510">
    <w:name w:val="Знак Знак351"/>
    <w:locked/>
    <w:rsid w:val="006C1185"/>
    <w:rPr>
      <w:i/>
      <w:sz w:val="24"/>
      <w:lang w:val="ru-RU" w:eastAsia="ru-RU"/>
    </w:rPr>
  </w:style>
  <w:style w:type="character" w:customStyle="1" w:styleId="3410">
    <w:name w:val="Знак Знак341"/>
    <w:locked/>
    <w:rsid w:val="006C1185"/>
    <w:rPr>
      <w:rFonts w:ascii="Arial" w:hAnsi="Arial"/>
      <w:sz w:val="22"/>
      <w:lang w:val="ru-RU" w:eastAsia="ru-RU"/>
    </w:rPr>
  </w:style>
  <w:style w:type="character" w:customStyle="1" w:styleId="3310">
    <w:name w:val="Знак Знак331"/>
    <w:locked/>
    <w:rsid w:val="006C1185"/>
    <w:rPr>
      <w:rFonts w:ascii="Courier New" w:hAnsi="Courier New"/>
      <w:lang w:val="ru-RU" w:eastAsia="ru-RU"/>
    </w:rPr>
  </w:style>
  <w:style w:type="character" w:customStyle="1" w:styleId="3210">
    <w:name w:val="Знак Знак321"/>
    <w:locked/>
    <w:rsid w:val="006C1185"/>
    <w:rPr>
      <w:lang w:val="ru-RU" w:eastAsia="ru-RU"/>
    </w:rPr>
  </w:style>
  <w:style w:type="character" w:customStyle="1" w:styleId="3110">
    <w:name w:val="Знак Знак311"/>
    <w:locked/>
    <w:rsid w:val="006C1185"/>
    <w:rPr>
      <w:sz w:val="24"/>
      <w:lang w:val="ru-RU" w:eastAsia="ru-RU"/>
    </w:rPr>
  </w:style>
  <w:style w:type="character" w:customStyle="1" w:styleId="1fffff">
    <w:name w:val="Знак1 Знак Знак"/>
    <w:locked/>
    <w:rsid w:val="006C1185"/>
    <w:rPr>
      <w:sz w:val="24"/>
      <w:lang w:val="ru-RU" w:eastAsia="ru-RU"/>
    </w:rPr>
  </w:style>
  <w:style w:type="character" w:customStyle="1" w:styleId="191">
    <w:name w:val="Знак Знак191"/>
    <w:locked/>
    <w:rsid w:val="006C1185"/>
    <w:rPr>
      <w:sz w:val="24"/>
      <w:lang w:val="en-US" w:eastAsia="ru-RU"/>
    </w:rPr>
  </w:style>
  <w:style w:type="character" w:customStyle="1" w:styleId="1411">
    <w:name w:val="Знак Знак141"/>
    <w:locked/>
    <w:rsid w:val="006C1185"/>
    <w:rPr>
      <w:rFonts w:ascii="Cambria" w:hAnsi="Cambria"/>
      <w:i/>
      <w:color w:val="4F81BD"/>
      <w:spacing w:val="15"/>
      <w:sz w:val="24"/>
      <w:lang w:val="ru-RU" w:eastAsia="ru-RU"/>
    </w:rPr>
  </w:style>
  <w:style w:type="character" w:customStyle="1" w:styleId="1210">
    <w:name w:val="Знак Знак121"/>
    <w:locked/>
    <w:rsid w:val="006C1185"/>
    <w:rPr>
      <w:rFonts w:ascii="PragmaticaCTT" w:hAnsi="PragmaticaCTT"/>
      <w:sz w:val="24"/>
      <w:lang w:val="ru-RU" w:eastAsia="ru-RU"/>
    </w:rPr>
  </w:style>
  <w:style w:type="character" w:customStyle="1" w:styleId="2210">
    <w:name w:val="Знак Знак221"/>
    <w:locked/>
    <w:rsid w:val="006C1185"/>
    <w:rPr>
      <w:color w:val="000000"/>
      <w:sz w:val="24"/>
      <w:lang w:val="ru-RU" w:eastAsia="ru-RU"/>
    </w:rPr>
  </w:style>
  <w:style w:type="character" w:customStyle="1" w:styleId="291">
    <w:name w:val="Знак Знак291"/>
    <w:locked/>
    <w:rsid w:val="006C1185"/>
    <w:rPr>
      <w:sz w:val="16"/>
      <w:lang w:val="ru-RU" w:eastAsia="ru-RU"/>
    </w:rPr>
  </w:style>
  <w:style w:type="character" w:customStyle="1" w:styleId="251">
    <w:name w:val="Знак Знак251"/>
    <w:locked/>
    <w:rsid w:val="006C1185"/>
    <w:rPr>
      <w:sz w:val="24"/>
      <w:lang w:val="ru-RU" w:eastAsia="ru-RU"/>
    </w:rPr>
  </w:style>
  <w:style w:type="character" w:customStyle="1" w:styleId="281">
    <w:name w:val="Знак Знак281"/>
    <w:locked/>
    <w:rsid w:val="006C1185"/>
    <w:rPr>
      <w:sz w:val="16"/>
      <w:lang w:val="ru-RU" w:eastAsia="ru-RU"/>
    </w:rPr>
  </w:style>
  <w:style w:type="character" w:customStyle="1" w:styleId="2710">
    <w:name w:val="Знак Знак271"/>
    <w:locked/>
    <w:rsid w:val="006C1185"/>
    <w:rPr>
      <w:rFonts w:ascii="Courier New" w:hAnsi="Courier New"/>
      <w:lang w:val="ru-RU" w:eastAsia="ru-RU"/>
    </w:rPr>
  </w:style>
  <w:style w:type="character" w:customStyle="1" w:styleId="181">
    <w:name w:val="Знак Знак181"/>
    <w:locked/>
    <w:rsid w:val="006C1185"/>
    <w:rPr>
      <w:b/>
      <w:lang w:val="ru-RU" w:eastAsia="ru-RU"/>
    </w:rPr>
  </w:style>
  <w:style w:type="character" w:customStyle="1" w:styleId="201">
    <w:name w:val="Знак Знак201"/>
    <w:locked/>
    <w:rsid w:val="006C1185"/>
    <w:rPr>
      <w:rFonts w:ascii="Tahoma" w:hAnsi="Tahoma"/>
      <w:sz w:val="16"/>
      <w:lang w:val="ru-RU" w:eastAsia="ru-RU"/>
    </w:rPr>
  </w:style>
  <w:style w:type="paragraph" w:customStyle="1" w:styleId="2ff9">
    <w:name w:val="Знак Знак Знак Знак Знак Знак2"/>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6C1185"/>
    <w:rPr>
      <w:i/>
      <w:color w:val="000000"/>
      <w:sz w:val="24"/>
      <w:lang w:eastAsia="ru-RU"/>
    </w:rPr>
  </w:style>
  <w:style w:type="paragraph" w:styleId="2ffb">
    <w:name w:val="Quote"/>
    <w:basedOn w:val="a3"/>
    <w:next w:val="a3"/>
    <w:link w:val="2ffa"/>
    <w:qFormat/>
    <w:rsid w:val="006C1185"/>
    <w:rPr>
      <w:rFonts w:asciiTheme="minorHAnsi" w:eastAsiaTheme="minorHAnsi" w:hAnsiTheme="minorHAnsi" w:cstheme="minorBidi"/>
      <w:i/>
      <w:color w:val="000000"/>
      <w:szCs w:val="22"/>
    </w:rPr>
  </w:style>
  <w:style w:type="character" w:customStyle="1" w:styleId="21f">
    <w:name w:val="Цитата 2 Знак1"/>
    <w:basedOn w:val="a4"/>
    <w:rsid w:val="006C118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6C1185"/>
    <w:rPr>
      <w:rFonts w:cs="Times New Roman"/>
      <w:i w:val="0"/>
      <w:sz w:val="24"/>
      <w:szCs w:val="20"/>
      <w:lang w:eastAsia="ru-RU"/>
    </w:rPr>
  </w:style>
  <w:style w:type="paragraph" w:customStyle="1" w:styleId="msolistparagraph0">
    <w:name w:val="msolistparagraph"/>
    <w:basedOn w:val="a3"/>
    <w:rsid w:val="006C1185"/>
    <w:pPr>
      <w:spacing w:line="312" w:lineRule="auto"/>
      <w:ind w:left="720" w:firstLine="454"/>
      <w:contextualSpacing/>
      <w:jc w:val="both"/>
    </w:pPr>
  </w:style>
  <w:style w:type="character" w:customStyle="1" w:styleId="afffffffff5">
    <w:name w:val="ВЭС отступ Знак"/>
    <w:link w:val="afffffffff6"/>
    <w:locked/>
    <w:rsid w:val="006C1185"/>
    <w:rPr>
      <w:color w:val="000000"/>
      <w:sz w:val="24"/>
    </w:rPr>
  </w:style>
  <w:style w:type="paragraph" w:customStyle="1" w:styleId="afffffffff6">
    <w:name w:val="ВЭС отступ"/>
    <w:basedOn w:val="a3"/>
    <w:link w:val="afffffffff5"/>
    <w:rsid w:val="006C118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6C118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6C1185"/>
    <w:pPr>
      <w:spacing w:after="160" w:line="240" w:lineRule="exact"/>
    </w:pPr>
    <w:rPr>
      <w:rFonts w:ascii="Verdana" w:hAnsi="Verdana"/>
      <w:lang w:val="en-US" w:eastAsia="en-US"/>
    </w:rPr>
  </w:style>
  <w:style w:type="paragraph" w:customStyle="1" w:styleId="Li">
    <w:name w:val="Li"/>
    <w:basedOn w:val="a3"/>
    <w:rsid w:val="006C1185"/>
    <w:pPr>
      <w:shd w:val="clear" w:color="auto" w:fill="FFFFFF"/>
      <w:suppressAutoHyphens/>
    </w:pPr>
    <w:rPr>
      <w:lang w:eastAsia="ar-SA"/>
    </w:rPr>
  </w:style>
  <w:style w:type="paragraph" w:customStyle="1" w:styleId="afffffffff7">
    <w:name w:val="Название оглавления"/>
    <w:rsid w:val="006C118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6C118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6C1185"/>
    <w:pPr>
      <w:jc w:val="both"/>
    </w:pPr>
    <w:rPr>
      <w:kern w:val="28"/>
      <w:szCs w:val="20"/>
    </w:rPr>
  </w:style>
  <w:style w:type="paragraph" w:customStyle="1" w:styleId="Tst-question">
    <w:name w:val="Tst-question"/>
    <w:basedOn w:val="a3"/>
    <w:rsid w:val="006C1185"/>
    <w:pPr>
      <w:numPr>
        <w:numId w:val="18"/>
      </w:numPr>
      <w:tabs>
        <w:tab w:val="clear" w:pos="357"/>
        <w:tab w:val="left" w:pos="360"/>
      </w:tabs>
      <w:jc w:val="both"/>
    </w:pPr>
    <w:rPr>
      <w:kern w:val="28"/>
      <w:szCs w:val="20"/>
    </w:rPr>
  </w:style>
  <w:style w:type="paragraph" w:customStyle="1" w:styleId="Tst10">
    <w:name w:val="Tst_1"/>
    <w:basedOn w:val="notabstyle"/>
    <w:rsid w:val="006C1185"/>
    <w:pPr>
      <w:tabs>
        <w:tab w:val="left" w:pos="720"/>
      </w:tabs>
      <w:ind w:left="720" w:hanging="360"/>
    </w:pPr>
  </w:style>
  <w:style w:type="paragraph" w:customStyle="1" w:styleId="afffffffff9">
    <w:name w:val="УПЛОТНЕННЫЙ"/>
    <w:basedOn w:val="a3"/>
    <w:rsid w:val="006C1185"/>
    <w:pPr>
      <w:ind w:firstLine="720"/>
      <w:jc w:val="both"/>
    </w:pPr>
    <w:rPr>
      <w:spacing w:val="-4"/>
      <w:sz w:val="28"/>
      <w:szCs w:val="20"/>
    </w:rPr>
  </w:style>
  <w:style w:type="paragraph" w:customStyle="1" w:styleId="afffffffffa">
    <w:name w:val="ОСНОВНОЙ"/>
    <w:basedOn w:val="a3"/>
    <w:rsid w:val="006C1185"/>
    <w:pPr>
      <w:autoSpaceDE w:val="0"/>
      <w:autoSpaceDN w:val="0"/>
      <w:adjustRightInd w:val="0"/>
      <w:ind w:firstLine="720"/>
      <w:jc w:val="both"/>
    </w:pPr>
    <w:rPr>
      <w:sz w:val="28"/>
      <w:szCs w:val="20"/>
    </w:rPr>
  </w:style>
  <w:style w:type="paragraph" w:customStyle="1" w:styleId="simple">
    <w:name w:val="simple"/>
    <w:basedOn w:val="a3"/>
    <w:rsid w:val="006C1185"/>
    <w:pPr>
      <w:spacing w:before="100" w:beforeAutospacing="1" w:after="100" w:afterAutospacing="1"/>
    </w:pPr>
  </w:style>
  <w:style w:type="paragraph" w:customStyle="1" w:styleId="uj">
    <w:name w:val="uj"/>
    <w:basedOn w:val="a3"/>
    <w:rsid w:val="006C1185"/>
    <w:pPr>
      <w:spacing w:before="100" w:beforeAutospacing="1" w:after="100" w:afterAutospacing="1"/>
    </w:pPr>
  </w:style>
  <w:style w:type="paragraph" w:customStyle="1" w:styleId="a4cxspmiddle">
    <w:name w:val="a4cxspmiddle"/>
    <w:basedOn w:val="a3"/>
    <w:rsid w:val="006C1185"/>
    <w:pPr>
      <w:spacing w:before="100" w:beforeAutospacing="1" w:after="100" w:afterAutospacing="1"/>
    </w:pPr>
    <w:rPr>
      <w:color w:val="000000"/>
    </w:rPr>
  </w:style>
  <w:style w:type="paragraph" w:customStyle="1" w:styleId="Style56">
    <w:name w:val="Style56"/>
    <w:basedOn w:val="a3"/>
    <w:rsid w:val="006C1185"/>
    <w:pPr>
      <w:widowControl w:val="0"/>
      <w:autoSpaceDE w:val="0"/>
      <w:autoSpaceDN w:val="0"/>
      <w:adjustRightInd w:val="0"/>
      <w:spacing w:line="194" w:lineRule="exact"/>
    </w:pPr>
  </w:style>
  <w:style w:type="paragraph" w:customStyle="1" w:styleId="otstup">
    <w:name w:val="otstup"/>
    <w:basedOn w:val="a3"/>
    <w:rsid w:val="006C1185"/>
    <w:pPr>
      <w:spacing w:before="100" w:beforeAutospacing="1" w:after="100" w:afterAutospacing="1"/>
    </w:pPr>
  </w:style>
  <w:style w:type="paragraph" w:customStyle="1" w:styleId="1fffff0">
    <w:name w:val="Схема документа1"/>
    <w:basedOn w:val="a3"/>
    <w:rsid w:val="006C1185"/>
    <w:pPr>
      <w:shd w:val="clear" w:color="auto" w:fill="000080"/>
    </w:pPr>
    <w:rPr>
      <w:rFonts w:ascii="Tahoma" w:hAnsi="Tahoma" w:cs="Tahoma"/>
      <w:sz w:val="20"/>
      <w:szCs w:val="20"/>
      <w:lang w:eastAsia="zh-CN"/>
    </w:rPr>
  </w:style>
  <w:style w:type="paragraph" w:customStyle="1" w:styleId="BodyText1">
    <w:name w:val="Body Text1"/>
    <w:basedOn w:val="Normal1"/>
    <w:rsid w:val="006C1185"/>
    <w:pPr>
      <w:widowControl/>
      <w:spacing w:line="360" w:lineRule="auto"/>
    </w:pPr>
    <w:rPr>
      <w:sz w:val="24"/>
    </w:rPr>
  </w:style>
  <w:style w:type="paragraph" w:customStyle="1" w:styleId="BodyText211">
    <w:name w:val="Body Text 211"/>
    <w:basedOn w:val="a3"/>
    <w:rsid w:val="006C1185"/>
    <w:pPr>
      <w:spacing w:line="360" w:lineRule="auto"/>
      <w:jc w:val="both"/>
    </w:pPr>
    <w:rPr>
      <w:szCs w:val="20"/>
    </w:rPr>
  </w:style>
  <w:style w:type="paragraph" w:customStyle="1" w:styleId="ListParagraph1">
    <w:name w:val="List Paragraph1"/>
    <w:basedOn w:val="a3"/>
    <w:link w:val="ListParagraphChar1"/>
    <w:rsid w:val="006C118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6C1185"/>
    <w:rPr>
      <w:rFonts w:ascii="Calibri" w:eastAsia="Times New Roman" w:hAnsi="Calibri" w:cs="Times New Roman"/>
      <w:lang w:eastAsia="ru-RU"/>
    </w:rPr>
  </w:style>
  <w:style w:type="paragraph" w:customStyle="1" w:styleId="BodyText31">
    <w:name w:val="Body Text 31"/>
    <w:basedOn w:val="Normal1"/>
    <w:rsid w:val="006C1185"/>
    <w:pPr>
      <w:widowControl/>
      <w:jc w:val="both"/>
    </w:pPr>
    <w:rPr>
      <w:i/>
      <w:sz w:val="26"/>
    </w:rPr>
  </w:style>
  <w:style w:type="character" w:customStyle="1" w:styleId="1010">
    <w:name w:val="Знак Знак101"/>
    <w:locked/>
    <w:rsid w:val="006C1185"/>
    <w:rPr>
      <w:rFonts w:ascii="PragmaticaCTT" w:hAnsi="PragmaticaCTT"/>
      <w:sz w:val="24"/>
      <w:lang w:val="ru-RU" w:eastAsia="ru-RU"/>
    </w:rPr>
  </w:style>
  <w:style w:type="character" w:customStyle="1" w:styleId="4110">
    <w:name w:val="Знак Знак411"/>
    <w:locked/>
    <w:rsid w:val="006C1185"/>
    <w:rPr>
      <w:rFonts w:ascii="Arial" w:hAnsi="Arial"/>
      <w:b/>
      <w:i/>
      <w:sz w:val="28"/>
      <w:lang w:val="ru-RU" w:eastAsia="en-US"/>
    </w:rPr>
  </w:style>
  <w:style w:type="character" w:customStyle="1" w:styleId="1100">
    <w:name w:val="Знак Знак110"/>
    <w:rsid w:val="006C1185"/>
    <w:rPr>
      <w:rFonts w:ascii="Arial" w:hAnsi="Arial"/>
      <w:b/>
      <w:sz w:val="36"/>
      <w:lang w:val="ru-RU" w:eastAsia="en-US"/>
    </w:rPr>
  </w:style>
  <w:style w:type="character" w:customStyle="1" w:styleId="415">
    <w:name w:val="Заголовок 4 Знак1"/>
    <w:locked/>
    <w:rsid w:val="006C1185"/>
    <w:rPr>
      <w:rFonts w:ascii="Times New Roman" w:eastAsia="Times New Roman" w:hAnsi="Times New Roman"/>
      <w:b/>
      <w:sz w:val="28"/>
      <w:lang w:eastAsia="ru-RU"/>
    </w:rPr>
  </w:style>
  <w:style w:type="character" w:styleId="afffffffffb">
    <w:name w:val="Intense Emphasis"/>
    <w:qFormat/>
    <w:rsid w:val="006C1185"/>
    <w:rPr>
      <w:b/>
      <w:i/>
      <w:color w:val="4F81BD"/>
    </w:rPr>
  </w:style>
  <w:style w:type="character" w:styleId="afffffffffc">
    <w:name w:val="Subtle Reference"/>
    <w:qFormat/>
    <w:rsid w:val="006C1185"/>
    <w:rPr>
      <w:smallCaps/>
      <w:color w:val="C0504D"/>
      <w:u w:val="single"/>
    </w:rPr>
  </w:style>
  <w:style w:type="character" w:styleId="afffffffffd">
    <w:name w:val="Intense Reference"/>
    <w:qFormat/>
    <w:rsid w:val="006C1185"/>
    <w:rPr>
      <w:b/>
      <w:smallCaps/>
      <w:color w:val="C0504D"/>
      <w:spacing w:val="5"/>
      <w:u w:val="single"/>
    </w:rPr>
  </w:style>
  <w:style w:type="character" w:styleId="afffffffffe">
    <w:name w:val="Book Title"/>
    <w:qFormat/>
    <w:rsid w:val="006C1185"/>
    <w:rPr>
      <w:b/>
      <w:smallCaps/>
      <w:spacing w:val="5"/>
    </w:rPr>
  </w:style>
  <w:style w:type="character" w:customStyle="1" w:styleId="612">
    <w:name w:val="Заголовок 6 Знак1"/>
    <w:rsid w:val="006C1185"/>
    <w:rPr>
      <w:b/>
      <w:sz w:val="22"/>
      <w:lang w:val="ru-RU" w:eastAsia="ru-RU"/>
    </w:rPr>
  </w:style>
  <w:style w:type="character" w:customStyle="1" w:styleId="712">
    <w:name w:val="Заголовок 7 Знак1"/>
    <w:rsid w:val="006C1185"/>
    <w:rPr>
      <w:sz w:val="24"/>
      <w:lang w:val="ru-RU" w:eastAsia="ru-RU"/>
    </w:rPr>
  </w:style>
  <w:style w:type="character" w:customStyle="1" w:styleId="813">
    <w:name w:val="Заголовок 8 Знак1"/>
    <w:rsid w:val="006C1185"/>
    <w:rPr>
      <w:rFonts w:ascii="Calibri" w:hAnsi="Calibri"/>
      <w:i/>
      <w:sz w:val="24"/>
      <w:lang w:val="ru-RU" w:eastAsia="en-US"/>
    </w:rPr>
  </w:style>
  <w:style w:type="character" w:customStyle="1" w:styleId="911">
    <w:name w:val="Заголовок 9 Знак1"/>
    <w:rsid w:val="006C1185"/>
    <w:rPr>
      <w:rFonts w:ascii="Arial" w:hAnsi="Arial"/>
      <w:sz w:val="22"/>
      <w:lang w:val="ru-RU" w:eastAsia="ru-RU"/>
    </w:rPr>
  </w:style>
  <w:style w:type="character" w:customStyle="1" w:styleId="tbb121">
    <w:name w:val="tbb121"/>
    <w:rsid w:val="006C1185"/>
    <w:rPr>
      <w:rFonts w:ascii="Arial" w:hAnsi="Arial"/>
      <w:b/>
      <w:color w:val="000000"/>
      <w:sz w:val="18"/>
      <w:u w:val="none"/>
    </w:rPr>
  </w:style>
  <w:style w:type="character" w:customStyle="1" w:styleId="tbl121">
    <w:name w:val="tbl121"/>
    <w:rsid w:val="006C1185"/>
    <w:rPr>
      <w:rFonts w:ascii="Tahoma" w:hAnsi="Tahoma"/>
      <w:color w:val="000000"/>
      <w:sz w:val="18"/>
      <w:u w:val="none"/>
    </w:rPr>
  </w:style>
  <w:style w:type="character" w:customStyle="1" w:styleId="em11">
    <w:name w:val="em11"/>
    <w:rsid w:val="006C1185"/>
    <w:rPr>
      <w:b/>
      <w:sz w:val="24"/>
    </w:rPr>
  </w:style>
  <w:style w:type="character" w:customStyle="1" w:styleId="8pt">
    <w:name w:val="Основной текст + 8 pt"/>
    <w:rsid w:val="006C1185"/>
    <w:rPr>
      <w:rFonts w:ascii="Times New Roman" w:eastAsia="Times New Roman" w:hAnsi="Times New Roman"/>
      <w:spacing w:val="0"/>
      <w:sz w:val="16"/>
    </w:rPr>
  </w:style>
  <w:style w:type="character" w:customStyle="1" w:styleId="7pt">
    <w:name w:val="Основной текст + 7 pt"/>
    <w:rsid w:val="006C1185"/>
    <w:rPr>
      <w:rFonts w:ascii="Times New Roman" w:eastAsia="Times New Roman" w:hAnsi="Times New Roman"/>
      <w:spacing w:val="0"/>
      <w:sz w:val="14"/>
    </w:rPr>
  </w:style>
  <w:style w:type="character" w:customStyle="1" w:styleId="10pt0">
    <w:name w:val="Основной текст + 10 pt"/>
    <w:rsid w:val="006C1185"/>
    <w:rPr>
      <w:rFonts w:ascii="Times New Roman" w:eastAsia="Times New Roman" w:hAnsi="Times New Roman"/>
      <w:b/>
      <w:spacing w:val="0"/>
      <w:sz w:val="20"/>
    </w:rPr>
  </w:style>
  <w:style w:type="character" w:customStyle="1" w:styleId="5pt">
    <w:name w:val="Основной текст + 5 pt"/>
    <w:rsid w:val="006C1185"/>
    <w:rPr>
      <w:rFonts w:ascii="Times New Roman" w:eastAsia="Times New Roman" w:hAnsi="Times New Roman"/>
      <w:spacing w:val="10"/>
      <w:sz w:val="10"/>
    </w:rPr>
  </w:style>
  <w:style w:type="character" w:customStyle="1" w:styleId="9pt">
    <w:name w:val="Основной текст + 9 pt"/>
    <w:rsid w:val="006C1185"/>
    <w:rPr>
      <w:rFonts w:ascii="Times New Roman" w:eastAsia="Times New Roman" w:hAnsi="Times New Roman"/>
      <w:spacing w:val="0"/>
      <w:sz w:val="18"/>
    </w:rPr>
  </w:style>
  <w:style w:type="character" w:customStyle="1" w:styleId="TimesNewRoman0">
    <w:name w:val="Основной текст + Times New Roman"/>
    <w:rsid w:val="006C1185"/>
    <w:rPr>
      <w:rFonts w:ascii="Times New Roman" w:eastAsia="Times New Roman" w:hAnsi="Times New Roman"/>
      <w:spacing w:val="0"/>
      <w:sz w:val="21"/>
    </w:rPr>
  </w:style>
  <w:style w:type="character" w:customStyle="1" w:styleId="WW-9pt">
    <w:name w:val="WW-Основной текст + 9 pt"/>
    <w:rsid w:val="006C1185"/>
    <w:rPr>
      <w:rFonts w:ascii="Times New Roman" w:eastAsia="Times New Roman" w:hAnsi="Times New Roman"/>
      <w:spacing w:val="0"/>
      <w:sz w:val="18"/>
    </w:rPr>
  </w:style>
  <w:style w:type="character" w:customStyle="1" w:styleId="FontStyle124">
    <w:name w:val="Font Style124"/>
    <w:rsid w:val="006C1185"/>
    <w:rPr>
      <w:rFonts w:ascii="Times New Roman" w:hAnsi="Times New Roman"/>
      <w:b/>
      <w:sz w:val="18"/>
    </w:rPr>
  </w:style>
  <w:style w:type="character" w:customStyle="1" w:styleId="red">
    <w:name w:val="red"/>
    <w:rsid w:val="006C1185"/>
    <w:rPr>
      <w:rFonts w:cs="Times New Roman"/>
    </w:rPr>
  </w:style>
  <w:style w:type="character" w:customStyle="1" w:styleId="msosubtleemphasis0">
    <w:name w:val="msosubtleemphasis"/>
    <w:rsid w:val="006C1185"/>
    <w:rPr>
      <w:i/>
      <w:color w:val="808080"/>
    </w:rPr>
  </w:style>
  <w:style w:type="character" w:customStyle="1" w:styleId="FontStyle120">
    <w:name w:val="Font Style120"/>
    <w:rsid w:val="006C1185"/>
    <w:rPr>
      <w:rFonts w:ascii="Times New Roman" w:hAnsi="Times New Roman"/>
      <w:b/>
      <w:sz w:val="26"/>
    </w:rPr>
  </w:style>
  <w:style w:type="character" w:customStyle="1" w:styleId="FontStyle121">
    <w:name w:val="Font Style121"/>
    <w:rsid w:val="006C118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6C1185"/>
    <w:pPr>
      <w:spacing w:after="160" w:line="240" w:lineRule="exact"/>
    </w:pPr>
    <w:rPr>
      <w:rFonts w:ascii="Verdana" w:hAnsi="Verdana"/>
      <w:lang w:val="en-US" w:eastAsia="en-US"/>
    </w:rPr>
  </w:style>
  <w:style w:type="character" w:customStyle="1" w:styleId="font0">
    <w:name w:val="font0"/>
    <w:rsid w:val="006C1185"/>
    <w:rPr>
      <w:rFonts w:cs="Times New Roman"/>
    </w:rPr>
  </w:style>
  <w:style w:type="character" w:customStyle="1" w:styleId="s3">
    <w:name w:val="s3"/>
    <w:rsid w:val="006C1185"/>
  </w:style>
  <w:style w:type="character" w:customStyle="1" w:styleId="FontStyle46">
    <w:name w:val="Font Style46"/>
    <w:rsid w:val="006C1185"/>
    <w:rPr>
      <w:rFonts w:ascii="Times New Roman" w:hAnsi="Times New Roman"/>
      <w:b/>
      <w:sz w:val="30"/>
    </w:rPr>
  </w:style>
  <w:style w:type="character" w:customStyle="1" w:styleId="newstitle">
    <w:name w:val="news_title"/>
    <w:rsid w:val="006C1185"/>
    <w:rPr>
      <w:rFonts w:cs="Times New Roman"/>
    </w:rPr>
  </w:style>
  <w:style w:type="character" w:customStyle="1" w:styleId="s1">
    <w:name w:val="s1"/>
    <w:rsid w:val="006C1185"/>
  </w:style>
  <w:style w:type="paragraph" w:customStyle="1" w:styleId="31b">
    <w:name w:val="Знак31"/>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6C1185"/>
    <w:rPr>
      <w:b/>
      <w:sz w:val="2"/>
      <w:bdr w:val="single" w:sz="6" w:space="0" w:color="0000FF"/>
      <w:shd w:val="clear" w:color="auto" w:fill="CCCCFF"/>
    </w:rPr>
  </w:style>
  <w:style w:type="character" w:customStyle="1" w:styleId="FontStyle264">
    <w:name w:val="Font Style264"/>
    <w:rsid w:val="006C1185"/>
    <w:rPr>
      <w:rFonts w:ascii="Franklin Gothic Demi" w:hAnsi="Franklin Gothic Demi"/>
      <w:b/>
      <w:sz w:val="22"/>
    </w:rPr>
  </w:style>
  <w:style w:type="character" w:customStyle="1" w:styleId="FontStyle260">
    <w:name w:val="Font Style260"/>
    <w:rsid w:val="006C1185"/>
    <w:rPr>
      <w:rFonts w:ascii="Franklin Gothic Demi" w:hAnsi="Franklin Gothic Demi"/>
      <w:b/>
      <w:sz w:val="26"/>
    </w:rPr>
  </w:style>
  <w:style w:type="character" w:customStyle="1" w:styleId="FontStyle426">
    <w:name w:val="Font Style426"/>
    <w:rsid w:val="006C1185"/>
    <w:rPr>
      <w:rFonts w:ascii="Times New Roman" w:hAnsi="Times New Roman"/>
      <w:color w:val="000000"/>
      <w:sz w:val="20"/>
    </w:rPr>
  </w:style>
  <w:style w:type="character" w:customStyle="1" w:styleId="FontStyle707">
    <w:name w:val="Font Style707"/>
    <w:rsid w:val="006C1185"/>
    <w:rPr>
      <w:rFonts w:ascii="Bookman Old Style" w:hAnsi="Bookman Old Style"/>
      <w:color w:val="000000"/>
      <w:sz w:val="16"/>
    </w:rPr>
  </w:style>
  <w:style w:type="character" w:customStyle="1" w:styleId="FontStyle679">
    <w:name w:val="Font Style679"/>
    <w:rsid w:val="006C1185"/>
    <w:rPr>
      <w:rFonts w:ascii="Times New Roman" w:hAnsi="Times New Roman"/>
      <w:i/>
      <w:color w:val="000000"/>
      <w:sz w:val="20"/>
    </w:rPr>
  </w:style>
  <w:style w:type="character" w:customStyle="1" w:styleId="FontStyle695">
    <w:name w:val="Font Style695"/>
    <w:rsid w:val="006C1185"/>
    <w:rPr>
      <w:rFonts w:ascii="Times New Roman" w:hAnsi="Times New Roman"/>
      <w:b/>
      <w:color w:val="000000"/>
      <w:sz w:val="16"/>
    </w:rPr>
  </w:style>
  <w:style w:type="character" w:customStyle="1" w:styleId="FontStyle527">
    <w:name w:val="Font Style527"/>
    <w:rsid w:val="006C1185"/>
    <w:rPr>
      <w:rFonts w:ascii="Times New Roman" w:hAnsi="Times New Roman"/>
      <w:b/>
      <w:color w:val="000000"/>
      <w:sz w:val="16"/>
    </w:rPr>
  </w:style>
  <w:style w:type="character" w:customStyle="1" w:styleId="FontStyle236">
    <w:name w:val="Font Style236"/>
    <w:rsid w:val="006C1185"/>
    <w:rPr>
      <w:rFonts w:ascii="Times New Roman" w:hAnsi="Times New Roman"/>
      <w:color w:val="000000"/>
      <w:sz w:val="20"/>
    </w:rPr>
  </w:style>
  <w:style w:type="character" w:customStyle="1" w:styleId="FontStyle719">
    <w:name w:val="Font Style719"/>
    <w:rsid w:val="006C1185"/>
    <w:rPr>
      <w:rFonts w:ascii="Bookman Old Style" w:hAnsi="Bookman Old Style"/>
      <w:b/>
      <w:color w:val="000000"/>
      <w:sz w:val="16"/>
    </w:rPr>
  </w:style>
  <w:style w:type="character" w:customStyle="1" w:styleId="FontStyle720">
    <w:name w:val="Font Style720"/>
    <w:rsid w:val="006C1185"/>
    <w:rPr>
      <w:rFonts w:ascii="Tahoma" w:hAnsi="Tahoma"/>
      <w:color w:val="000000"/>
      <w:sz w:val="14"/>
    </w:rPr>
  </w:style>
  <w:style w:type="character" w:customStyle="1" w:styleId="FontStyle815">
    <w:name w:val="Font Style815"/>
    <w:rsid w:val="006C1185"/>
    <w:rPr>
      <w:rFonts w:ascii="Bookman Old Style" w:hAnsi="Bookman Old Style"/>
      <w:color w:val="000000"/>
      <w:sz w:val="16"/>
    </w:rPr>
  </w:style>
  <w:style w:type="character" w:customStyle="1" w:styleId="FontStyle106">
    <w:name w:val="Font Style106"/>
    <w:rsid w:val="006C1185"/>
    <w:rPr>
      <w:rFonts w:ascii="Times New Roman" w:hAnsi="Times New Roman"/>
      <w:color w:val="000000"/>
      <w:sz w:val="24"/>
    </w:rPr>
  </w:style>
  <w:style w:type="character" w:customStyle="1" w:styleId="FontStyle122">
    <w:name w:val="Font Style122"/>
    <w:rsid w:val="006C1185"/>
    <w:rPr>
      <w:rFonts w:ascii="Times New Roman" w:hAnsi="Times New Roman"/>
      <w:color w:val="000000"/>
      <w:sz w:val="22"/>
    </w:rPr>
  </w:style>
  <w:style w:type="character" w:customStyle="1" w:styleId="146pt">
    <w:name w:val="Основной текст (14) + 6 pt"/>
    <w:rsid w:val="006C1185"/>
    <w:rPr>
      <w:rFonts w:ascii="Times New Roman" w:hAnsi="Times New Roman"/>
      <w:sz w:val="12"/>
      <w:shd w:val="clear" w:color="auto" w:fill="FFFFFF"/>
    </w:rPr>
  </w:style>
  <w:style w:type="character" w:customStyle="1" w:styleId="listing-desc">
    <w:name w:val="listing-desc"/>
    <w:rsid w:val="006C1185"/>
  </w:style>
  <w:style w:type="character" w:customStyle="1" w:styleId="FontStyle436">
    <w:name w:val="Font Style436"/>
    <w:rsid w:val="006C1185"/>
    <w:rPr>
      <w:rFonts w:ascii="Times New Roman" w:hAnsi="Times New Roman"/>
      <w:b/>
      <w:sz w:val="18"/>
    </w:rPr>
  </w:style>
  <w:style w:type="character" w:customStyle="1" w:styleId="FontStyle434">
    <w:name w:val="Font Style434"/>
    <w:rsid w:val="006C1185"/>
    <w:rPr>
      <w:rFonts w:ascii="Times New Roman" w:hAnsi="Times New Roman"/>
      <w:sz w:val="18"/>
    </w:rPr>
  </w:style>
  <w:style w:type="character" w:customStyle="1" w:styleId="912">
    <w:name w:val="Знак Знак91"/>
    <w:locked/>
    <w:rsid w:val="006C1185"/>
    <w:rPr>
      <w:rFonts w:ascii="Cambria" w:eastAsia="Times New Roman" w:hAnsi="Cambria"/>
      <w:b/>
      <w:color w:val="4F81BD"/>
      <w:sz w:val="26"/>
      <w:lang w:val="ru-RU" w:eastAsia="en-US"/>
    </w:rPr>
  </w:style>
  <w:style w:type="character" w:customStyle="1" w:styleId="532">
    <w:name w:val="Знак Знак53"/>
    <w:locked/>
    <w:rsid w:val="006C1185"/>
    <w:rPr>
      <w:b/>
      <w:caps/>
      <w:sz w:val="24"/>
      <w:lang w:val="ru-RU" w:eastAsia="ru-RU"/>
    </w:rPr>
  </w:style>
  <w:style w:type="character" w:customStyle="1" w:styleId="2ffd">
    <w:name w:val="Основной текст Знак Знак Знак2"/>
    <w:locked/>
    <w:rsid w:val="006C1185"/>
    <w:rPr>
      <w:sz w:val="24"/>
      <w:lang w:val="ru-RU" w:eastAsia="ru-RU"/>
    </w:rPr>
  </w:style>
  <w:style w:type="character" w:customStyle="1" w:styleId="FontStyle126">
    <w:name w:val="Font Style126"/>
    <w:rsid w:val="006C1185"/>
    <w:rPr>
      <w:rFonts w:ascii="Times New Roman" w:hAnsi="Times New Roman"/>
      <w:color w:val="000000"/>
      <w:sz w:val="20"/>
    </w:rPr>
  </w:style>
  <w:style w:type="character" w:customStyle="1" w:styleId="1310">
    <w:name w:val="Знак Знак131"/>
    <w:locked/>
    <w:rsid w:val="006C1185"/>
    <w:rPr>
      <w:color w:val="000000"/>
      <w:sz w:val="24"/>
    </w:rPr>
  </w:style>
  <w:style w:type="character" w:customStyle="1" w:styleId="1110">
    <w:name w:val="Знак Знак111"/>
    <w:locked/>
    <w:rsid w:val="006C1185"/>
    <w:rPr>
      <w:sz w:val="24"/>
    </w:rPr>
  </w:style>
  <w:style w:type="character" w:customStyle="1" w:styleId="231">
    <w:name w:val="Знак Знак231"/>
    <w:locked/>
    <w:rsid w:val="006C1185"/>
    <w:rPr>
      <w:sz w:val="24"/>
      <w:lang w:val="ru-RU" w:eastAsia="ru-RU"/>
    </w:rPr>
  </w:style>
  <w:style w:type="character" w:customStyle="1" w:styleId="5311">
    <w:name w:val="Знак Знак531"/>
    <w:locked/>
    <w:rsid w:val="006C1185"/>
    <w:rPr>
      <w:b/>
      <w:caps/>
      <w:sz w:val="24"/>
      <w:lang w:val="ru-RU" w:eastAsia="ru-RU"/>
    </w:rPr>
  </w:style>
  <w:style w:type="character" w:customStyle="1" w:styleId="1510">
    <w:name w:val="Знак Знак151"/>
    <w:rsid w:val="006C1185"/>
    <w:rPr>
      <w:rFonts w:ascii="Times New Roman" w:eastAsia="Times New Roman" w:hAnsi="Times New Roman"/>
      <w:sz w:val="24"/>
      <w:lang w:eastAsia="ru-RU"/>
    </w:rPr>
  </w:style>
  <w:style w:type="character" w:customStyle="1" w:styleId="461">
    <w:name w:val="Знак Знак46"/>
    <w:locked/>
    <w:rsid w:val="006C1185"/>
    <w:rPr>
      <w:rFonts w:ascii="Arial" w:hAnsi="Arial"/>
      <w:b/>
      <w:i/>
      <w:sz w:val="28"/>
      <w:lang w:val="ru-RU" w:eastAsia="en-US"/>
    </w:rPr>
  </w:style>
  <w:style w:type="character" w:customStyle="1" w:styleId="171">
    <w:name w:val="Знак Знак171"/>
    <w:locked/>
    <w:rsid w:val="006C1185"/>
    <w:rPr>
      <w:i/>
      <w:sz w:val="24"/>
      <w:lang w:val="ru-RU" w:eastAsia="ru-RU"/>
    </w:rPr>
  </w:style>
  <w:style w:type="paragraph" w:customStyle="1" w:styleId="rvps4">
    <w:name w:val="rvps4"/>
    <w:basedOn w:val="a3"/>
    <w:rsid w:val="006C1185"/>
    <w:pPr>
      <w:jc w:val="both"/>
    </w:pPr>
  </w:style>
  <w:style w:type="character" w:customStyle="1" w:styleId="3f7">
    <w:name w:val="3 ступень Знак"/>
    <w:link w:val="3f8"/>
    <w:locked/>
    <w:rsid w:val="006C1185"/>
    <w:rPr>
      <w:rFonts w:ascii="BodoniCTT" w:hAnsi="BodoniCTT"/>
      <w:b/>
    </w:rPr>
  </w:style>
  <w:style w:type="paragraph" w:customStyle="1" w:styleId="3f8">
    <w:name w:val="3 ступень"/>
    <w:basedOn w:val="a3"/>
    <w:link w:val="3f7"/>
    <w:rsid w:val="006C118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6C118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6C1185"/>
    <w:pPr>
      <w:spacing w:before="100" w:beforeAutospacing="1" w:after="100" w:afterAutospacing="1"/>
    </w:pPr>
  </w:style>
  <w:style w:type="paragraph" w:customStyle="1" w:styleId="p4">
    <w:name w:val="p4"/>
    <w:basedOn w:val="a3"/>
    <w:rsid w:val="006C1185"/>
    <w:pPr>
      <w:spacing w:before="100" w:beforeAutospacing="1" w:after="100" w:afterAutospacing="1"/>
    </w:pPr>
  </w:style>
  <w:style w:type="character" w:customStyle="1" w:styleId="rvts6">
    <w:name w:val="rvts6"/>
    <w:rsid w:val="006C1185"/>
    <w:rPr>
      <w:rFonts w:ascii="Times New Roman" w:hAnsi="Times New Roman"/>
      <w:sz w:val="28"/>
    </w:rPr>
  </w:style>
  <w:style w:type="character" w:customStyle="1" w:styleId="3917">
    <w:name w:val="3917"/>
    <w:rsid w:val="006C1185"/>
    <w:rPr>
      <w:rFonts w:cs="Times New Roman"/>
    </w:rPr>
  </w:style>
  <w:style w:type="character" w:customStyle="1" w:styleId="epm">
    <w:name w:val="epm"/>
    <w:rsid w:val="006C1185"/>
  </w:style>
  <w:style w:type="character" w:customStyle="1" w:styleId="affffffffff">
    <w:name w:val="Стиль Зеленый"/>
    <w:rsid w:val="006C1185"/>
    <w:rPr>
      <w:color w:val="00B050"/>
      <w:spacing w:val="0"/>
    </w:rPr>
  </w:style>
  <w:style w:type="character" w:customStyle="1" w:styleId="s10">
    <w:name w:val="s_10"/>
    <w:rsid w:val="006C1185"/>
    <w:rPr>
      <w:rFonts w:cs="Times New Roman"/>
    </w:rPr>
  </w:style>
  <w:style w:type="character" w:customStyle="1" w:styleId="s5">
    <w:name w:val="s5"/>
    <w:rsid w:val="006C1185"/>
    <w:rPr>
      <w:rFonts w:cs="Times New Roman"/>
    </w:rPr>
  </w:style>
  <w:style w:type="character" w:customStyle="1" w:styleId="sz12">
    <w:name w:val="sz12"/>
    <w:rsid w:val="006C1185"/>
    <w:rPr>
      <w:rFonts w:cs="Times New Roman"/>
    </w:rPr>
  </w:style>
  <w:style w:type="character" w:customStyle="1" w:styleId="s6">
    <w:name w:val="s6"/>
    <w:rsid w:val="006C1185"/>
    <w:rPr>
      <w:rFonts w:cs="Times New Roman"/>
    </w:rPr>
  </w:style>
  <w:style w:type="character" w:customStyle="1" w:styleId="11d">
    <w:name w:val="Знак1 Знак Знак1"/>
    <w:locked/>
    <w:rsid w:val="006C1185"/>
    <w:rPr>
      <w:rFonts w:ascii="Times New Roman" w:eastAsia="Times New Roman" w:hAnsi="Times New Roman"/>
      <w:sz w:val="24"/>
      <w:lang w:eastAsia="ru-RU"/>
    </w:rPr>
  </w:style>
  <w:style w:type="character" w:customStyle="1" w:styleId="4610">
    <w:name w:val="Знак Знак461"/>
    <w:locked/>
    <w:rsid w:val="006C1185"/>
    <w:rPr>
      <w:b/>
      <w:sz w:val="27"/>
      <w:lang w:val="ru-RU" w:eastAsia="ru-RU"/>
    </w:rPr>
  </w:style>
  <w:style w:type="character" w:customStyle="1" w:styleId="481">
    <w:name w:val="Знак Знак48"/>
    <w:locked/>
    <w:rsid w:val="006C1185"/>
    <w:rPr>
      <w:b/>
      <w:sz w:val="27"/>
      <w:lang w:val="ru-RU" w:eastAsia="ru-RU"/>
    </w:rPr>
  </w:style>
  <w:style w:type="character" w:customStyle="1" w:styleId="441">
    <w:name w:val="Знак Знак44"/>
    <w:locked/>
    <w:rsid w:val="006C1185"/>
    <w:rPr>
      <w:sz w:val="24"/>
    </w:rPr>
  </w:style>
  <w:style w:type="character" w:customStyle="1" w:styleId="514">
    <w:name w:val="Знак Знак51"/>
    <w:locked/>
    <w:rsid w:val="006C1185"/>
    <w:rPr>
      <w:b/>
      <w:sz w:val="27"/>
      <w:lang w:val="ru-RU" w:eastAsia="ru-RU"/>
    </w:rPr>
  </w:style>
  <w:style w:type="character" w:customStyle="1" w:styleId="431">
    <w:name w:val="Знак Знак43"/>
    <w:locked/>
    <w:rsid w:val="006C1185"/>
    <w:rPr>
      <w:color w:val="000000"/>
      <w:sz w:val="24"/>
      <w:lang w:eastAsia="ru-RU"/>
    </w:rPr>
  </w:style>
  <w:style w:type="paragraph" w:customStyle="1" w:styleId="Style39">
    <w:name w:val="Style3"/>
    <w:basedOn w:val="a3"/>
    <w:rsid w:val="006C1185"/>
    <w:pPr>
      <w:widowControl w:val="0"/>
      <w:autoSpaceDE w:val="0"/>
      <w:autoSpaceDN w:val="0"/>
      <w:adjustRightInd w:val="0"/>
      <w:spacing w:line="259" w:lineRule="exact"/>
      <w:ind w:firstLine="542"/>
      <w:jc w:val="both"/>
    </w:pPr>
  </w:style>
  <w:style w:type="character" w:customStyle="1" w:styleId="421">
    <w:name w:val="Знак Знак42"/>
    <w:rsid w:val="006C1185"/>
    <w:rPr>
      <w:rFonts w:ascii="Times New Roman" w:eastAsia="Times New Roman" w:hAnsi="Times New Roman"/>
      <w:sz w:val="16"/>
    </w:rPr>
  </w:style>
  <w:style w:type="character" w:customStyle="1" w:styleId="490">
    <w:name w:val="Знак Знак49"/>
    <w:rsid w:val="006C1185"/>
    <w:rPr>
      <w:rFonts w:ascii="Times New Roman" w:eastAsia="Times New Roman" w:hAnsi="Times New Roman"/>
      <w:b/>
      <w:caps/>
      <w:sz w:val="24"/>
      <w:lang w:eastAsia="ru-RU"/>
    </w:rPr>
  </w:style>
  <w:style w:type="character" w:customStyle="1" w:styleId="471">
    <w:name w:val="Знак Знак47"/>
    <w:rsid w:val="006C1185"/>
    <w:rPr>
      <w:rFonts w:ascii="Times New Roman" w:eastAsia="Times New Roman" w:hAnsi="Times New Roman"/>
      <w:b/>
      <w:sz w:val="27"/>
      <w:lang w:eastAsia="ru-RU"/>
    </w:rPr>
  </w:style>
  <w:style w:type="character" w:customStyle="1" w:styleId="451">
    <w:name w:val="Знак Знак45"/>
    <w:rsid w:val="006C1185"/>
    <w:rPr>
      <w:rFonts w:ascii="Times New Roman" w:eastAsia="Times New Roman" w:hAnsi="Times New Roman"/>
      <w:b/>
      <w:i/>
      <w:sz w:val="26"/>
      <w:lang w:eastAsia="ru-RU"/>
    </w:rPr>
  </w:style>
  <w:style w:type="character" w:customStyle="1" w:styleId="1fffff1">
    <w:name w:val="Заголовок №1_"/>
    <w:link w:val="1fffff2"/>
    <w:locked/>
    <w:rsid w:val="006C1185"/>
    <w:rPr>
      <w:sz w:val="23"/>
      <w:shd w:val="clear" w:color="auto" w:fill="FFFFFF"/>
    </w:rPr>
  </w:style>
  <w:style w:type="paragraph" w:customStyle="1" w:styleId="1fffff2">
    <w:name w:val="Заголовок №1"/>
    <w:basedOn w:val="a3"/>
    <w:link w:val="1fffff1"/>
    <w:rsid w:val="006C118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C1185"/>
    <w:rPr>
      <w:rFonts w:ascii="Times New Roman" w:hAnsi="Times New Roman"/>
      <w:spacing w:val="0"/>
      <w:sz w:val="20"/>
    </w:rPr>
  </w:style>
  <w:style w:type="character" w:customStyle="1" w:styleId="c7">
    <w:name w:val="c7"/>
    <w:rsid w:val="006C1185"/>
    <w:rPr>
      <w:rFonts w:cs="Times New Roman"/>
    </w:rPr>
  </w:style>
  <w:style w:type="character" w:customStyle="1" w:styleId="affffffffff0">
    <w:name w:val="полужирный"/>
    <w:rsid w:val="006C1185"/>
    <w:rPr>
      <w:rFonts w:ascii="Times New Roman" w:hAnsi="Times New Roman"/>
      <w:b/>
      <w:color w:val="auto"/>
      <w:sz w:val="24"/>
    </w:rPr>
  </w:style>
  <w:style w:type="paragraph" w:customStyle="1" w:styleId="ipara">
    <w:name w:val="ipara"/>
    <w:basedOn w:val="a3"/>
    <w:rsid w:val="006C118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6C1185"/>
    <w:rPr>
      <w:rFonts w:ascii="Times New Roman" w:hAnsi="Times New Roman"/>
      <w:b/>
      <w:i/>
      <w:sz w:val="24"/>
    </w:rPr>
  </w:style>
  <w:style w:type="character" w:customStyle="1" w:styleId="743">
    <w:name w:val="Основной текст (7)43"/>
    <w:rsid w:val="006C1185"/>
    <w:rPr>
      <w:rFonts w:ascii="Times New Roman" w:hAnsi="Times New Roman"/>
      <w:spacing w:val="0"/>
      <w:sz w:val="20"/>
    </w:rPr>
  </w:style>
  <w:style w:type="paragraph" w:customStyle="1" w:styleId="affffffffff1">
    <w:name w:val="Разработчик"/>
    <w:basedOn w:val="a3"/>
    <w:rsid w:val="006C1185"/>
    <w:pPr>
      <w:jc w:val="both"/>
    </w:pPr>
    <w:rPr>
      <w:b/>
      <w:sz w:val="20"/>
    </w:rPr>
  </w:style>
  <w:style w:type="character" w:customStyle="1" w:styleId="533">
    <w:name w:val="Знак5 Знак Знак3"/>
    <w:locked/>
    <w:rsid w:val="006C1185"/>
    <w:rPr>
      <w:sz w:val="16"/>
    </w:rPr>
  </w:style>
  <w:style w:type="character" w:customStyle="1" w:styleId="500">
    <w:name w:val="Знак Знак50"/>
    <w:locked/>
    <w:rsid w:val="006C1185"/>
    <w:rPr>
      <w:b/>
      <w:sz w:val="28"/>
      <w:lang w:val="ru-RU" w:eastAsia="ru-RU"/>
    </w:rPr>
  </w:style>
  <w:style w:type="character" w:customStyle="1" w:styleId="521">
    <w:name w:val="Знак Знак52"/>
    <w:rsid w:val="006C1185"/>
    <w:rPr>
      <w:rFonts w:ascii="Arial" w:eastAsia="Times New Roman" w:hAnsi="Arial"/>
      <w:b/>
      <w:i/>
      <w:sz w:val="28"/>
    </w:rPr>
  </w:style>
  <w:style w:type="paragraph" w:customStyle="1" w:styleId="p7">
    <w:name w:val="p7"/>
    <w:basedOn w:val="a3"/>
    <w:rsid w:val="006C1185"/>
    <w:pPr>
      <w:spacing w:before="100" w:beforeAutospacing="1" w:after="100" w:afterAutospacing="1"/>
    </w:pPr>
  </w:style>
  <w:style w:type="paragraph" w:customStyle="1" w:styleId="p9">
    <w:name w:val="p9"/>
    <w:basedOn w:val="a3"/>
    <w:rsid w:val="006C1185"/>
    <w:pPr>
      <w:spacing w:before="100" w:beforeAutospacing="1" w:after="100" w:afterAutospacing="1"/>
    </w:pPr>
  </w:style>
  <w:style w:type="paragraph" w:customStyle="1" w:styleId="p6">
    <w:name w:val="p6"/>
    <w:basedOn w:val="a3"/>
    <w:rsid w:val="006C1185"/>
    <w:pPr>
      <w:spacing w:before="100" w:beforeAutospacing="1" w:after="100" w:afterAutospacing="1"/>
    </w:pPr>
  </w:style>
  <w:style w:type="paragraph" w:customStyle="1" w:styleId="p8">
    <w:name w:val="p8"/>
    <w:basedOn w:val="a3"/>
    <w:rsid w:val="006C1185"/>
    <w:pPr>
      <w:spacing w:before="100" w:beforeAutospacing="1" w:after="100" w:afterAutospacing="1"/>
    </w:pPr>
  </w:style>
  <w:style w:type="paragraph" w:customStyle="1" w:styleId="11e">
    <w:name w:val="Цитата11"/>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6C1185"/>
    <w:rPr>
      <w:sz w:val="28"/>
      <w:szCs w:val="20"/>
    </w:rPr>
  </w:style>
  <w:style w:type="paragraph" w:customStyle="1" w:styleId="1fffff3">
    <w:name w:val="Верхний колонтитул1"/>
    <w:basedOn w:val="a3"/>
    <w:rsid w:val="006C1185"/>
    <w:pPr>
      <w:tabs>
        <w:tab w:val="center" w:pos="4153"/>
        <w:tab w:val="right" w:pos="8306"/>
      </w:tabs>
    </w:pPr>
    <w:rPr>
      <w:rFonts w:ascii="Arial" w:hAnsi="Arial"/>
      <w:szCs w:val="20"/>
    </w:rPr>
  </w:style>
  <w:style w:type="paragraph" w:customStyle="1" w:styleId="31c">
    <w:name w:val="Заголовок 31"/>
    <w:basedOn w:val="1ff"/>
    <w:next w:val="1ff"/>
    <w:rsid w:val="006C1185"/>
    <w:pPr>
      <w:keepNext/>
      <w:widowControl/>
      <w:tabs>
        <w:tab w:val="left" w:pos="643"/>
      </w:tabs>
      <w:spacing w:before="0" w:after="0"/>
      <w:outlineLvl w:val="2"/>
    </w:pPr>
  </w:style>
  <w:style w:type="paragraph" w:customStyle="1" w:styleId="3111">
    <w:name w:val="Основной текст 311"/>
    <w:basedOn w:val="a3"/>
    <w:rsid w:val="006C1185"/>
    <w:pPr>
      <w:spacing w:after="120"/>
    </w:pPr>
    <w:rPr>
      <w:sz w:val="16"/>
      <w:szCs w:val="16"/>
      <w:lang w:eastAsia="zh-CN"/>
    </w:rPr>
  </w:style>
  <w:style w:type="character" w:customStyle="1" w:styleId="QuoteChar2">
    <w:name w:val="Quote Char2"/>
    <w:link w:val="Quote1"/>
    <w:locked/>
    <w:rsid w:val="006C1185"/>
    <w:rPr>
      <w:rFonts w:ascii="Calibri" w:hAnsi="Calibri"/>
      <w:i/>
      <w:color w:val="000000"/>
      <w:sz w:val="24"/>
    </w:rPr>
  </w:style>
  <w:style w:type="paragraph" w:customStyle="1" w:styleId="Quote1">
    <w:name w:val="Quote1"/>
    <w:basedOn w:val="a3"/>
    <w:next w:val="a3"/>
    <w:link w:val="QuoteChar2"/>
    <w:rsid w:val="006C118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6C1185"/>
    <w:rPr>
      <w:rFonts w:ascii="Calibri" w:hAnsi="Calibri"/>
      <w:b/>
      <w:i/>
      <w:color w:val="4F81BD"/>
      <w:sz w:val="24"/>
    </w:rPr>
  </w:style>
  <w:style w:type="paragraph" w:customStyle="1" w:styleId="IntenseQuote1">
    <w:name w:val="Intense Quote1"/>
    <w:basedOn w:val="a3"/>
    <w:next w:val="a3"/>
    <w:link w:val="IntenseQuoteChar2"/>
    <w:rsid w:val="006C118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6C1185"/>
    <w:pPr>
      <w:spacing w:before="100" w:beforeAutospacing="1" w:after="100" w:afterAutospacing="1"/>
    </w:pPr>
  </w:style>
  <w:style w:type="character" w:customStyle="1" w:styleId="ipa">
    <w:name w:val="ipa"/>
    <w:rsid w:val="006C1185"/>
  </w:style>
  <w:style w:type="character" w:customStyle="1" w:styleId="fliesstext">
    <w:name w:val="fliesstext"/>
    <w:rsid w:val="006C1185"/>
  </w:style>
  <w:style w:type="character" w:customStyle="1" w:styleId="skypec2ctextspan">
    <w:name w:val="skype_c2c_text_span"/>
    <w:rsid w:val="006C1185"/>
  </w:style>
  <w:style w:type="paragraph" w:customStyle="1" w:styleId="style140">
    <w:name w:val="style14"/>
    <w:basedOn w:val="a3"/>
    <w:rsid w:val="006C1185"/>
    <w:pPr>
      <w:spacing w:before="100" w:beforeAutospacing="1" w:after="100" w:afterAutospacing="1"/>
    </w:pPr>
  </w:style>
  <w:style w:type="character" w:customStyle="1" w:styleId="w">
    <w:name w:val="w"/>
    <w:rsid w:val="006C1185"/>
    <w:rPr>
      <w:rFonts w:cs="Times New Roman"/>
    </w:rPr>
  </w:style>
  <w:style w:type="character" w:customStyle="1" w:styleId="selectionindex">
    <w:name w:val="selection_index"/>
    <w:rsid w:val="006C1185"/>
    <w:rPr>
      <w:rFonts w:cs="Times New Roman"/>
    </w:rPr>
  </w:style>
  <w:style w:type="character" w:customStyle="1" w:styleId="citecrochet">
    <w:name w:val="cite_crochet"/>
    <w:rsid w:val="006C1185"/>
    <w:rPr>
      <w:rFonts w:cs="Times New Roman"/>
    </w:rPr>
  </w:style>
  <w:style w:type="character" w:customStyle="1" w:styleId="hoverable">
    <w:name w:val="hoverable"/>
    <w:rsid w:val="006C1185"/>
    <w:rPr>
      <w:rFonts w:cs="Times New Roman"/>
    </w:rPr>
  </w:style>
  <w:style w:type="character" w:customStyle="1" w:styleId="3f9">
    <w:name w:val="Основной текст Знак3"/>
    <w:locked/>
    <w:rsid w:val="006C1185"/>
    <w:rPr>
      <w:sz w:val="24"/>
    </w:rPr>
  </w:style>
  <w:style w:type="character" w:customStyle="1" w:styleId="s15122">
    <w:name w:val="s15122"/>
    <w:rsid w:val="006C1185"/>
    <w:rPr>
      <w:rFonts w:cs="Times New Roman"/>
    </w:rPr>
  </w:style>
  <w:style w:type="character" w:customStyle="1" w:styleId="shorttext">
    <w:name w:val="short_text"/>
    <w:rsid w:val="006C1185"/>
    <w:rPr>
      <w:rFonts w:cs="Times New Roman"/>
    </w:rPr>
  </w:style>
  <w:style w:type="character" w:customStyle="1" w:styleId="CommentTextChar1">
    <w:name w:val="Comment Text Char1"/>
    <w:semiHidden/>
    <w:rsid w:val="006C1185"/>
    <w:rPr>
      <w:rFonts w:ascii="Times New Roman" w:hAnsi="Times New Roman"/>
    </w:rPr>
  </w:style>
  <w:style w:type="character" w:customStyle="1" w:styleId="125">
    <w:name w:val="Знак1 Знак Знак2"/>
    <w:aliases w:val="Основной текст Знак Знак4"/>
    <w:locked/>
    <w:rsid w:val="006C1185"/>
    <w:rPr>
      <w:sz w:val="24"/>
    </w:rPr>
  </w:style>
  <w:style w:type="character" w:customStyle="1" w:styleId="540">
    <w:name w:val="Знак Знак54"/>
    <w:rsid w:val="006C1185"/>
    <w:rPr>
      <w:rFonts w:ascii="Arial" w:hAnsi="Arial"/>
      <w:b/>
      <w:sz w:val="26"/>
    </w:rPr>
  </w:style>
  <w:style w:type="character" w:customStyle="1" w:styleId="Heading12">
    <w:name w:val="Heading 12 Знак Знак"/>
    <w:rsid w:val="006C1185"/>
    <w:rPr>
      <w:rFonts w:ascii="Courier New" w:hAnsi="Courier New"/>
    </w:rPr>
  </w:style>
  <w:style w:type="character" w:customStyle="1" w:styleId="600">
    <w:name w:val="Знак Знак60"/>
    <w:rsid w:val="006C1185"/>
    <w:rPr>
      <w:b/>
      <w:sz w:val="28"/>
    </w:rPr>
  </w:style>
  <w:style w:type="character" w:customStyle="1" w:styleId="59">
    <w:name w:val="Знак Знак59"/>
    <w:rsid w:val="006C1185"/>
    <w:rPr>
      <w:b/>
      <w:i/>
      <w:sz w:val="26"/>
    </w:rPr>
  </w:style>
  <w:style w:type="character" w:customStyle="1" w:styleId="580">
    <w:name w:val="Знак Знак58"/>
    <w:rsid w:val="006C1185"/>
    <w:rPr>
      <w:b/>
      <w:sz w:val="22"/>
      <w:lang w:val="ru-RU" w:eastAsia="ru-RU"/>
    </w:rPr>
  </w:style>
  <w:style w:type="character" w:customStyle="1" w:styleId="570">
    <w:name w:val="Знак Знак57"/>
    <w:rsid w:val="006C1185"/>
    <w:rPr>
      <w:sz w:val="24"/>
      <w:lang w:val="ru-RU" w:eastAsia="ru-RU"/>
    </w:rPr>
  </w:style>
  <w:style w:type="character" w:customStyle="1" w:styleId="560">
    <w:name w:val="Знак Знак56"/>
    <w:rsid w:val="006C1185"/>
    <w:rPr>
      <w:rFonts w:ascii="Calibri" w:hAnsi="Calibri"/>
      <w:i/>
      <w:sz w:val="24"/>
      <w:lang w:eastAsia="en-US"/>
    </w:rPr>
  </w:style>
  <w:style w:type="character" w:customStyle="1" w:styleId="550">
    <w:name w:val="Знак Знак55"/>
    <w:rsid w:val="006C1185"/>
    <w:rPr>
      <w:rFonts w:ascii="Arial" w:hAnsi="Arial"/>
      <w:sz w:val="22"/>
      <w:lang w:val="ru-RU" w:eastAsia="ru-RU"/>
    </w:rPr>
  </w:style>
  <w:style w:type="character" w:customStyle="1" w:styleId="6110">
    <w:name w:val="Знак Знак611"/>
    <w:locked/>
    <w:rsid w:val="006C1185"/>
    <w:rPr>
      <w:sz w:val="24"/>
    </w:rPr>
  </w:style>
  <w:style w:type="character" w:customStyle="1" w:styleId="1fffff4">
    <w:name w:val="Основной текст Знак Знак Знак1"/>
    <w:rsid w:val="006C1185"/>
    <w:rPr>
      <w:sz w:val="24"/>
    </w:rPr>
  </w:style>
  <w:style w:type="paragraph" w:customStyle="1" w:styleId="0">
    <w:name w:val="Стиль По левому краю Первая строка:  0 см"/>
    <w:basedOn w:val="a3"/>
    <w:rsid w:val="006C1185"/>
    <w:pPr>
      <w:contextualSpacing/>
    </w:pPr>
    <w:rPr>
      <w:sz w:val="28"/>
      <w:szCs w:val="20"/>
      <w:lang w:eastAsia="en-US"/>
    </w:rPr>
  </w:style>
  <w:style w:type="character" w:customStyle="1" w:styleId="4310">
    <w:name w:val="Знак Знак431"/>
    <w:locked/>
    <w:rsid w:val="006C1185"/>
    <w:rPr>
      <w:sz w:val="24"/>
    </w:rPr>
  </w:style>
  <w:style w:type="character" w:customStyle="1" w:styleId="501">
    <w:name w:val="Знак Знак501"/>
    <w:locked/>
    <w:rsid w:val="006C1185"/>
    <w:rPr>
      <w:b/>
      <w:sz w:val="28"/>
      <w:lang w:val="ru-RU" w:eastAsia="ru-RU"/>
    </w:rPr>
  </w:style>
  <w:style w:type="character" w:customStyle="1" w:styleId="5110">
    <w:name w:val="Знак Знак511"/>
    <w:locked/>
    <w:rsid w:val="006C1185"/>
    <w:rPr>
      <w:b/>
      <w:sz w:val="27"/>
      <w:lang w:val="ru-RU" w:eastAsia="ru-RU"/>
    </w:rPr>
  </w:style>
  <w:style w:type="character" w:customStyle="1" w:styleId="4210">
    <w:name w:val="Знак Знак421"/>
    <w:locked/>
    <w:rsid w:val="006C1185"/>
    <w:rPr>
      <w:color w:val="000000"/>
      <w:sz w:val="24"/>
      <w:lang w:val="ru-RU" w:eastAsia="ru-RU"/>
    </w:rPr>
  </w:style>
  <w:style w:type="character" w:customStyle="1" w:styleId="4410">
    <w:name w:val="Знак Знак441"/>
    <w:rsid w:val="006C1185"/>
    <w:rPr>
      <w:sz w:val="24"/>
      <w:lang w:val="ru-RU" w:eastAsia="ru-RU"/>
    </w:rPr>
  </w:style>
  <w:style w:type="character" w:customStyle="1" w:styleId="5210">
    <w:name w:val="Знак Знак521"/>
    <w:rsid w:val="006C1185"/>
    <w:rPr>
      <w:rFonts w:ascii="Arial" w:eastAsia="Times New Roman" w:hAnsi="Arial"/>
      <w:b/>
      <w:i/>
      <w:sz w:val="28"/>
    </w:rPr>
  </w:style>
  <w:style w:type="character" w:customStyle="1" w:styleId="maintxt">
    <w:name w:val="maintxt"/>
    <w:rsid w:val="006C1185"/>
  </w:style>
  <w:style w:type="character" w:customStyle="1" w:styleId="FontStyle135">
    <w:name w:val="Font Style135"/>
    <w:rsid w:val="006C118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6C1185"/>
    <w:rPr>
      <w:sz w:val="24"/>
      <w:lang w:val="ru-RU" w:eastAsia="ru-RU"/>
    </w:rPr>
  </w:style>
  <w:style w:type="character" w:customStyle="1" w:styleId="a30">
    <w:name w:val="a3"/>
    <w:rsid w:val="006C1185"/>
  </w:style>
  <w:style w:type="character" w:customStyle="1" w:styleId="formula">
    <w:name w:val="formula"/>
    <w:rsid w:val="006C1185"/>
  </w:style>
  <w:style w:type="character" w:customStyle="1" w:styleId="style170">
    <w:name w:val="style17"/>
    <w:rsid w:val="006C1185"/>
  </w:style>
  <w:style w:type="character" w:customStyle="1" w:styleId="style230">
    <w:name w:val="style23"/>
    <w:rsid w:val="006C1185"/>
  </w:style>
  <w:style w:type="character" w:customStyle="1" w:styleId="Heading7Char">
    <w:name w:val="Heading 7 Char"/>
    <w:locked/>
    <w:rsid w:val="006C1185"/>
    <w:rPr>
      <w:rFonts w:ascii="Times New Roman" w:hAnsi="Times New Roman"/>
      <w:sz w:val="24"/>
      <w:lang w:eastAsia="ru-RU"/>
    </w:rPr>
  </w:style>
  <w:style w:type="character" w:customStyle="1" w:styleId="Heading9Char">
    <w:name w:val="Heading 9 Char"/>
    <w:locked/>
    <w:rsid w:val="006C1185"/>
    <w:rPr>
      <w:rFonts w:ascii="Arial" w:hAnsi="Arial"/>
      <w:lang w:eastAsia="ru-RU"/>
    </w:rPr>
  </w:style>
  <w:style w:type="character" w:customStyle="1" w:styleId="HeaderChar">
    <w:name w:val="Header Char"/>
    <w:locked/>
    <w:rsid w:val="006C1185"/>
    <w:rPr>
      <w:sz w:val="24"/>
      <w:lang w:eastAsia="ru-RU"/>
    </w:rPr>
  </w:style>
  <w:style w:type="character" w:customStyle="1" w:styleId="SubtitleChar">
    <w:name w:val="Subtitle Char"/>
    <w:locked/>
    <w:rsid w:val="006C1185"/>
    <w:rPr>
      <w:rFonts w:ascii="Cambria" w:hAnsi="Cambria"/>
      <w:sz w:val="24"/>
    </w:rPr>
  </w:style>
  <w:style w:type="character" w:customStyle="1" w:styleId="TitleChar1">
    <w:name w:val="Title Char1"/>
    <w:locked/>
    <w:rsid w:val="006C1185"/>
    <w:rPr>
      <w:rFonts w:ascii="Cambria" w:hAnsi="Cambria"/>
      <w:b/>
      <w:kern w:val="28"/>
      <w:sz w:val="32"/>
    </w:rPr>
  </w:style>
  <w:style w:type="character" w:customStyle="1" w:styleId="CommentSubjectChar">
    <w:name w:val="Comment Subject Char"/>
    <w:semiHidden/>
    <w:locked/>
    <w:rsid w:val="006C1185"/>
    <w:rPr>
      <w:b/>
      <w:lang w:eastAsia="ru-RU"/>
    </w:rPr>
  </w:style>
  <w:style w:type="character" w:customStyle="1" w:styleId="FontStyle29">
    <w:name w:val="Font Style29"/>
    <w:rsid w:val="006C1185"/>
    <w:rPr>
      <w:rFonts w:ascii="Times New Roman" w:hAnsi="Times New Roman"/>
      <w:sz w:val="26"/>
    </w:rPr>
  </w:style>
  <w:style w:type="character" w:customStyle="1" w:styleId="small1">
    <w:name w:val="small1"/>
    <w:rsid w:val="006C1185"/>
  </w:style>
  <w:style w:type="character" w:customStyle="1" w:styleId="answer-source">
    <w:name w:val="answer-source"/>
    <w:rsid w:val="006C1185"/>
  </w:style>
  <w:style w:type="character" w:customStyle="1" w:styleId="reftag">
    <w:name w:val="reftag"/>
    <w:rsid w:val="006C1185"/>
  </w:style>
  <w:style w:type="character" w:customStyle="1" w:styleId="tgc">
    <w:name w:val="_tgc"/>
    <w:rsid w:val="006C1185"/>
  </w:style>
  <w:style w:type="character" w:customStyle="1" w:styleId="FootnoteTextChar1">
    <w:name w:val="Footnote Text Char1"/>
    <w:aliases w:val="Текст сноски Знак Знак Char1,Знак3 Знак Знак Char1"/>
    <w:semiHidden/>
    <w:rsid w:val="006C1185"/>
    <w:rPr>
      <w:rFonts w:ascii="Times New Roman" w:hAnsi="Times New Roman"/>
    </w:rPr>
  </w:style>
  <w:style w:type="character" w:customStyle="1" w:styleId="CommentTextChar">
    <w:name w:val="Comment Text Char"/>
    <w:semiHidden/>
    <w:locked/>
    <w:rsid w:val="006C1185"/>
    <w:rPr>
      <w:rFonts w:ascii="Times New Roman" w:hAnsi="Times New Roman"/>
      <w:sz w:val="20"/>
      <w:lang w:eastAsia="ru-RU"/>
    </w:rPr>
  </w:style>
  <w:style w:type="character" w:customStyle="1" w:styleId="FooterChar1">
    <w:name w:val="Footer Char1"/>
    <w:semiHidden/>
    <w:locked/>
    <w:rsid w:val="006C1185"/>
    <w:rPr>
      <w:sz w:val="24"/>
    </w:rPr>
  </w:style>
  <w:style w:type="character" w:customStyle="1" w:styleId="EndnoteTextChar">
    <w:name w:val="Endnote Text Char"/>
    <w:semiHidden/>
    <w:locked/>
    <w:rsid w:val="006C1185"/>
    <w:rPr>
      <w:color w:val="000000"/>
      <w:sz w:val="24"/>
    </w:rPr>
  </w:style>
  <w:style w:type="character" w:customStyle="1" w:styleId="MacroTextChar">
    <w:name w:val="Macro Text Char"/>
    <w:semiHidden/>
    <w:locked/>
    <w:rsid w:val="006C1185"/>
    <w:rPr>
      <w:rFonts w:ascii="Courier New" w:hAnsi="Courier New"/>
      <w:sz w:val="22"/>
      <w:lang w:val="en-US" w:eastAsia="en-US"/>
    </w:rPr>
  </w:style>
  <w:style w:type="character" w:customStyle="1" w:styleId="BodyTextFirstIndentChar">
    <w:name w:val="Body Text First Indent Char"/>
    <w:semiHidden/>
    <w:locked/>
    <w:rsid w:val="006C1185"/>
    <w:rPr>
      <w:rFonts w:ascii="PragmaticaCTT" w:hAnsi="PragmaticaCTT"/>
      <w:sz w:val="24"/>
      <w:lang w:eastAsia="ru-RU"/>
    </w:rPr>
  </w:style>
  <w:style w:type="character" w:customStyle="1" w:styleId="BodyTextFirstIndent2Char">
    <w:name w:val="Body Text First Indent 2 Char"/>
    <w:semiHidden/>
    <w:locked/>
    <w:rsid w:val="006C1185"/>
    <w:rPr>
      <w:rFonts w:ascii="PragmaticaCTT" w:hAnsi="PragmaticaCTT"/>
      <w:sz w:val="24"/>
      <w:lang w:eastAsia="ru-RU"/>
    </w:rPr>
  </w:style>
  <w:style w:type="character" w:customStyle="1" w:styleId="BodyText3Char1">
    <w:name w:val="Body Text 3 Char1"/>
    <w:aliases w:val="Знак5 Char1"/>
    <w:semiHidden/>
    <w:rsid w:val="006C1185"/>
    <w:rPr>
      <w:rFonts w:ascii="Times New Roman" w:hAnsi="Times New Roman"/>
      <w:sz w:val="16"/>
    </w:rPr>
  </w:style>
  <w:style w:type="character" w:customStyle="1" w:styleId="BodyTextIndent2Char1">
    <w:name w:val="Body Text Indent 2 Char1"/>
    <w:semiHidden/>
    <w:locked/>
    <w:rsid w:val="006C1185"/>
    <w:rPr>
      <w:sz w:val="24"/>
    </w:rPr>
  </w:style>
  <w:style w:type="character" w:customStyle="1" w:styleId="BodyTextIndent3Char1">
    <w:name w:val="Body Text Indent 3 Char1"/>
    <w:semiHidden/>
    <w:locked/>
    <w:rsid w:val="006C1185"/>
    <w:rPr>
      <w:sz w:val="16"/>
    </w:rPr>
  </w:style>
  <w:style w:type="paragraph" w:customStyle="1" w:styleId="Heading91">
    <w:name w:val="Heading 9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6C118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6C1185"/>
    <w:rPr>
      <w:rFonts w:ascii="Times New Roman" w:hAnsi="Times New Roman"/>
      <w:sz w:val="24"/>
    </w:rPr>
  </w:style>
  <w:style w:type="paragraph" w:customStyle="1" w:styleId="2112">
    <w:name w:val="Заголовок 211"/>
    <w:basedOn w:val="a3"/>
    <w:next w:val="a3"/>
    <w:rsid w:val="006C1185"/>
    <w:pPr>
      <w:keepNext/>
      <w:widowControl w:val="0"/>
      <w:jc w:val="center"/>
    </w:pPr>
    <w:rPr>
      <w:b/>
      <w:sz w:val="26"/>
      <w:szCs w:val="20"/>
    </w:rPr>
  </w:style>
  <w:style w:type="paragraph" w:customStyle="1" w:styleId="21f0">
    <w:name w:val="Текст21"/>
    <w:basedOn w:val="11a"/>
    <w:rsid w:val="006C118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6C1185"/>
    <w:pPr>
      <w:keepNext/>
      <w:widowControl/>
      <w:spacing w:line="240" w:lineRule="auto"/>
      <w:ind w:firstLine="0"/>
      <w:jc w:val="left"/>
    </w:pPr>
    <w:rPr>
      <w:sz w:val="24"/>
    </w:rPr>
  </w:style>
  <w:style w:type="paragraph" w:customStyle="1" w:styleId="1fffff5">
    <w:name w:val="Без интервала1"/>
    <w:link w:val="NoSpacingChar1"/>
    <w:rsid w:val="006C118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6C1185"/>
    <w:rPr>
      <w:rFonts w:ascii="Times New Roman" w:eastAsia="Times New Roman" w:hAnsi="Times New Roman" w:cs="Times New Roman"/>
      <w:sz w:val="24"/>
      <w:szCs w:val="24"/>
      <w:lang w:eastAsia="ru-RU"/>
    </w:rPr>
  </w:style>
  <w:style w:type="character" w:customStyle="1" w:styleId="DocumentMapChar1">
    <w:name w:val="Document Map Char1"/>
    <w:semiHidden/>
    <w:rsid w:val="006C1185"/>
    <w:rPr>
      <w:rFonts w:ascii="Times New Roman" w:hAnsi="Times New Roman"/>
      <w:sz w:val="2"/>
    </w:rPr>
  </w:style>
  <w:style w:type="character" w:customStyle="1" w:styleId="CommentSubjectChar1">
    <w:name w:val="Comment Subject Char1"/>
    <w:semiHidden/>
    <w:rsid w:val="006C1185"/>
    <w:rPr>
      <w:rFonts w:ascii="Times New Roman" w:hAnsi="Times New Roman"/>
      <w:b/>
      <w:caps/>
      <w:sz w:val="20"/>
      <w:lang w:eastAsia="ru-RU"/>
    </w:rPr>
  </w:style>
  <w:style w:type="character" w:customStyle="1" w:styleId="11f">
    <w:name w:val="Знак11"/>
    <w:rsid w:val="006C1185"/>
    <w:rPr>
      <w:rFonts w:ascii="Arial" w:hAnsi="Arial"/>
      <w:b/>
      <w:kern w:val="32"/>
      <w:sz w:val="32"/>
      <w:lang w:val="ru-RU" w:eastAsia="ru-RU"/>
    </w:rPr>
  </w:style>
  <w:style w:type="character" w:customStyle="1" w:styleId="SubtitleChar1">
    <w:name w:val="Subtitle Char1"/>
    <w:rsid w:val="006C1185"/>
    <w:rPr>
      <w:rFonts w:ascii="Cambria" w:eastAsia="Times New Roman" w:hAnsi="Cambria"/>
      <w:sz w:val="24"/>
    </w:rPr>
  </w:style>
  <w:style w:type="character" w:customStyle="1" w:styleId="BodyTextFirstIndentChar1">
    <w:name w:val="Body Text First Indent Char1"/>
    <w:semiHidden/>
    <w:rsid w:val="006C1185"/>
    <w:rPr>
      <w:rFonts w:ascii="Times New Roman" w:hAnsi="Times New Roman"/>
      <w:sz w:val="24"/>
      <w:lang w:eastAsia="ru-RU"/>
    </w:rPr>
  </w:style>
  <w:style w:type="character" w:customStyle="1" w:styleId="BodyTextFirstIndent2Char1">
    <w:name w:val="Body Text First Indent 2 Char1"/>
    <w:semiHidden/>
    <w:rsid w:val="006C1185"/>
    <w:rPr>
      <w:rFonts w:ascii="Times New Roman" w:hAnsi="Times New Roman"/>
      <w:sz w:val="24"/>
      <w:lang w:eastAsia="ru-RU"/>
    </w:rPr>
  </w:style>
  <w:style w:type="character" w:customStyle="1" w:styleId="EndnoteTextChar1">
    <w:name w:val="Endnote Text Char1"/>
    <w:semiHidden/>
    <w:rsid w:val="006C1185"/>
    <w:rPr>
      <w:rFonts w:ascii="Times New Roman" w:hAnsi="Times New Roman"/>
    </w:rPr>
  </w:style>
  <w:style w:type="character" w:customStyle="1" w:styleId="IntenseQuoteChar1">
    <w:name w:val="Intense Quote Char1"/>
    <w:rsid w:val="006C1185"/>
    <w:rPr>
      <w:rFonts w:ascii="Times New Roman" w:hAnsi="Times New Roman"/>
      <w:b/>
      <w:i/>
      <w:color w:val="4F81BD"/>
      <w:sz w:val="24"/>
    </w:rPr>
  </w:style>
  <w:style w:type="character" w:customStyle="1" w:styleId="1fffff6">
    <w:name w:val="Выделенная цитата Знак1"/>
    <w:rsid w:val="006C1185"/>
    <w:rPr>
      <w:b/>
      <w:i/>
      <w:color w:val="4F81BD"/>
      <w:sz w:val="24"/>
    </w:rPr>
  </w:style>
  <w:style w:type="paragraph" w:customStyle="1" w:styleId="ledge1">
    <w:name w:val="ledge1"/>
    <w:basedOn w:val="a3"/>
    <w:rsid w:val="006C1185"/>
    <w:pPr>
      <w:spacing w:before="100" w:beforeAutospacing="1" w:after="100" w:afterAutospacing="1" w:line="360" w:lineRule="atLeast"/>
      <w:jc w:val="both"/>
    </w:pPr>
  </w:style>
  <w:style w:type="character" w:customStyle="1" w:styleId="rubric2">
    <w:name w:val="rubric2"/>
    <w:rsid w:val="006C1185"/>
    <w:rPr>
      <w:shd w:val="clear" w:color="auto" w:fill="FFFFFF"/>
    </w:rPr>
  </w:style>
  <w:style w:type="paragraph" w:customStyle="1" w:styleId="WW-Normal">
    <w:name w:val="WW-Normal"/>
    <w:rsid w:val="006C118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6C1185"/>
    <w:rPr>
      <w:color w:val="000000"/>
      <w:sz w:val="20"/>
    </w:rPr>
  </w:style>
  <w:style w:type="character" w:customStyle="1" w:styleId="A31">
    <w:name w:val="A3"/>
    <w:rsid w:val="006C1185"/>
    <w:rPr>
      <w:b/>
      <w:color w:val="000000"/>
      <w:sz w:val="30"/>
    </w:rPr>
  </w:style>
  <w:style w:type="character" w:customStyle="1" w:styleId="713">
    <w:name w:val="Знак Знак71"/>
    <w:rsid w:val="006C1185"/>
    <w:rPr>
      <w:sz w:val="16"/>
      <w:lang w:val="ru-RU" w:eastAsia="ru-RU"/>
    </w:rPr>
  </w:style>
  <w:style w:type="character" w:customStyle="1" w:styleId="161">
    <w:name w:val="Знак Знак161"/>
    <w:rsid w:val="006C1185"/>
    <w:rPr>
      <w:rFonts w:ascii="Cambria" w:hAnsi="Cambria"/>
      <w:b/>
      <w:kern w:val="32"/>
      <w:sz w:val="32"/>
    </w:rPr>
  </w:style>
  <w:style w:type="paragraph" w:customStyle="1" w:styleId="228">
    <w:name w:val="Основной текст 22"/>
    <w:basedOn w:val="a3"/>
    <w:rsid w:val="006C118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6C1185"/>
    <w:pPr>
      <w:spacing w:after="200" w:line="276" w:lineRule="auto"/>
      <w:ind w:left="720"/>
    </w:pPr>
    <w:rPr>
      <w:rFonts w:ascii="Calibri" w:hAnsi="Calibri"/>
      <w:sz w:val="22"/>
      <w:szCs w:val="22"/>
      <w:lang w:eastAsia="en-US"/>
    </w:rPr>
  </w:style>
  <w:style w:type="character" w:customStyle="1" w:styleId="241">
    <w:name w:val="Знак Знак241"/>
    <w:rsid w:val="006C1185"/>
    <w:rPr>
      <w:rFonts w:ascii="Times New Roman" w:hAnsi="Times New Roman"/>
      <w:b/>
      <w:i/>
      <w:sz w:val="26"/>
    </w:rPr>
  </w:style>
  <w:style w:type="character" w:customStyle="1" w:styleId="1fffff7">
    <w:name w:val="Замещающий текст1"/>
    <w:rsid w:val="006C1185"/>
    <w:rPr>
      <w:color w:val="808080"/>
    </w:rPr>
  </w:style>
  <w:style w:type="paragraph" w:customStyle="1" w:styleId="11f0">
    <w:name w:val="Основной текст11"/>
    <w:basedOn w:val="a3"/>
    <w:semiHidden/>
    <w:rsid w:val="006C118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6C1185"/>
    <w:pPr>
      <w:spacing w:after="160" w:line="240" w:lineRule="exact"/>
    </w:pPr>
    <w:rPr>
      <w:rFonts w:ascii="Verdana" w:hAnsi="Verdana"/>
      <w:lang w:val="en-US" w:eastAsia="en-US"/>
    </w:rPr>
  </w:style>
  <w:style w:type="character" w:customStyle="1" w:styleId="s4">
    <w:name w:val="s4"/>
    <w:rsid w:val="006C1185"/>
  </w:style>
  <w:style w:type="paragraph" w:customStyle="1" w:styleId="p17">
    <w:name w:val="p17"/>
    <w:basedOn w:val="a3"/>
    <w:rsid w:val="006C1185"/>
    <w:pPr>
      <w:spacing w:before="100" w:beforeAutospacing="1" w:after="100" w:afterAutospacing="1"/>
    </w:pPr>
  </w:style>
  <w:style w:type="paragraph" w:customStyle="1" w:styleId="p21">
    <w:name w:val="p21"/>
    <w:basedOn w:val="a3"/>
    <w:rsid w:val="006C1185"/>
    <w:pPr>
      <w:spacing w:before="100" w:beforeAutospacing="1" w:after="100" w:afterAutospacing="1"/>
    </w:pPr>
  </w:style>
  <w:style w:type="paragraph" w:customStyle="1" w:styleId="p5">
    <w:name w:val="p5"/>
    <w:basedOn w:val="a3"/>
    <w:rsid w:val="006C1185"/>
    <w:pPr>
      <w:spacing w:before="100" w:beforeAutospacing="1" w:after="100" w:afterAutospacing="1"/>
    </w:pPr>
  </w:style>
  <w:style w:type="paragraph" w:customStyle="1" w:styleId="p24">
    <w:name w:val="p24"/>
    <w:basedOn w:val="a3"/>
    <w:rsid w:val="006C1185"/>
    <w:pPr>
      <w:spacing w:before="100" w:beforeAutospacing="1" w:after="100" w:afterAutospacing="1"/>
    </w:pPr>
  </w:style>
  <w:style w:type="character" w:customStyle="1" w:styleId="s2">
    <w:name w:val="s2"/>
    <w:rsid w:val="006C1185"/>
  </w:style>
  <w:style w:type="paragraph" w:customStyle="1" w:styleId="p2">
    <w:name w:val="p2"/>
    <w:basedOn w:val="a3"/>
    <w:rsid w:val="006C1185"/>
    <w:pPr>
      <w:spacing w:before="100" w:beforeAutospacing="1" w:after="100" w:afterAutospacing="1"/>
    </w:pPr>
  </w:style>
  <w:style w:type="paragraph" w:customStyle="1" w:styleId="Style134">
    <w:name w:val="Style134"/>
    <w:basedOn w:val="a3"/>
    <w:rsid w:val="006C118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6C1185"/>
    <w:rPr>
      <w:rFonts w:ascii="Times New Roman" w:hAnsi="Times New Roman"/>
      <w:b/>
      <w:sz w:val="24"/>
    </w:rPr>
  </w:style>
  <w:style w:type="character" w:customStyle="1" w:styleId="FontStyle58">
    <w:name w:val="Font Style58"/>
    <w:rsid w:val="006C1185"/>
    <w:rPr>
      <w:rFonts w:ascii="Times New Roman" w:hAnsi="Times New Roman"/>
      <w:b/>
      <w:w w:val="40"/>
      <w:sz w:val="38"/>
    </w:rPr>
  </w:style>
  <w:style w:type="character" w:customStyle="1" w:styleId="FontStyle26">
    <w:name w:val="Font Style26"/>
    <w:rsid w:val="006C1185"/>
    <w:rPr>
      <w:rFonts w:ascii="Times New Roman" w:hAnsi="Times New Roman"/>
      <w:sz w:val="26"/>
    </w:rPr>
  </w:style>
  <w:style w:type="paragraph" w:customStyle="1" w:styleId="affffffffff2">
    <w:name w:val="........ ..... . ........"/>
    <w:basedOn w:val="Default"/>
    <w:next w:val="Default"/>
    <w:rsid w:val="006C1185"/>
    <w:rPr>
      <w:color w:val="auto"/>
    </w:rPr>
  </w:style>
  <w:style w:type="paragraph" w:customStyle="1" w:styleId="affffffffff3">
    <w:name w:val="... ......"/>
    <w:basedOn w:val="Default"/>
    <w:next w:val="Default"/>
    <w:rsid w:val="006C1185"/>
    <w:rPr>
      <w:color w:val="auto"/>
    </w:rPr>
  </w:style>
  <w:style w:type="paragraph" w:customStyle="1" w:styleId="1fffff8">
    <w:name w:val=".....1"/>
    <w:basedOn w:val="Default"/>
    <w:next w:val="Default"/>
    <w:rsid w:val="006C1185"/>
    <w:rPr>
      <w:color w:val="auto"/>
    </w:rPr>
  </w:style>
  <w:style w:type="paragraph" w:customStyle="1" w:styleId="bodytext2">
    <w:name w:val="bodytext2"/>
    <w:basedOn w:val="a3"/>
    <w:rsid w:val="006C1185"/>
    <w:pPr>
      <w:spacing w:before="100" w:beforeAutospacing="1" w:after="100" w:afterAutospacing="1"/>
    </w:pPr>
  </w:style>
  <w:style w:type="paragraph" w:customStyle="1" w:styleId="affffffffff4">
    <w:name w:val="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6C118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6C1185"/>
    <w:rPr>
      <w:rFonts w:cs="Times New Roman"/>
    </w:rPr>
  </w:style>
  <w:style w:type="paragraph" w:customStyle="1" w:styleId="affffffffff5">
    <w:name w:val="ТЕКСТ"/>
    <w:basedOn w:val="afff3"/>
    <w:rsid w:val="006C118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6C118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6C118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6C1185"/>
    <w:rPr>
      <w:rFonts w:cs="Times New Roman"/>
    </w:rPr>
  </w:style>
  <w:style w:type="paragraph" w:customStyle="1" w:styleId="affffffffff6">
    <w:name w:val="Маркированный."/>
    <w:basedOn w:val="a3"/>
    <w:rsid w:val="006C1185"/>
    <w:pPr>
      <w:ind w:left="1429" w:hanging="360"/>
    </w:pPr>
    <w:rPr>
      <w:szCs w:val="22"/>
      <w:lang w:eastAsia="en-US"/>
    </w:rPr>
  </w:style>
  <w:style w:type="character" w:customStyle="1" w:styleId="66">
    <w:name w:val="Знак6 Знак Знак"/>
    <w:rsid w:val="006C1185"/>
    <w:rPr>
      <w:sz w:val="24"/>
      <w:lang w:val="ru-RU" w:eastAsia="ru-RU"/>
    </w:rPr>
  </w:style>
  <w:style w:type="character" w:customStyle="1" w:styleId="searchterm">
    <w:name w:val="searchterm"/>
    <w:rsid w:val="006C1185"/>
    <w:rPr>
      <w:rFonts w:cs="Times New Roman"/>
    </w:rPr>
  </w:style>
  <w:style w:type="character" w:customStyle="1" w:styleId="HTMLAddressChar">
    <w:name w:val="HTML Address Char"/>
    <w:semiHidden/>
    <w:locked/>
    <w:rsid w:val="006C1185"/>
    <w:rPr>
      <w:i/>
      <w:sz w:val="24"/>
      <w:lang w:val="ru-RU" w:eastAsia="ru-RU"/>
    </w:rPr>
  </w:style>
  <w:style w:type="paragraph" w:customStyle="1" w:styleId="1fffffa">
    <w:name w:val="Обычный + полужирный+1"/>
    <w:basedOn w:val="a3"/>
    <w:rsid w:val="006C1185"/>
    <w:pPr>
      <w:autoSpaceDE w:val="0"/>
      <w:autoSpaceDN w:val="0"/>
      <w:adjustRightInd w:val="0"/>
      <w:ind w:firstLine="709"/>
      <w:jc w:val="both"/>
      <w:outlineLvl w:val="1"/>
    </w:pPr>
    <w:rPr>
      <w:b/>
      <w:bCs/>
    </w:rPr>
  </w:style>
  <w:style w:type="character" w:customStyle="1" w:styleId="349">
    <w:name w:val="Основной текст (3)49"/>
    <w:rsid w:val="006C1185"/>
    <w:rPr>
      <w:rFonts w:ascii="Times New Roman" w:hAnsi="Times New Roman"/>
      <w:spacing w:val="0"/>
      <w:sz w:val="20"/>
    </w:rPr>
  </w:style>
  <w:style w:type="character" w:customStyle="1" w:styleId="347">
    <w:name w:val="Основной текст (3)47"/>
    <w:rsid w:val="006C1185"/>
    <w:rPr>
      <w:rFonts w:ascii="Times New Roman" w:hAnsi="Times New Roman"/>
      <w:spacing w:val="0"/>
      <w:sz w:val="20"/>
    </w:rPr>
  </w:style>
  <w:style w:type="character" w:customStyle="1" w:styleId="345">
    <w:name w:val="Основной текст (3)45"/>
    <w:rsid w:val="006C1185"/>
    <w:rPr>
      <w:rFonts w:ascii="Times New Roman" w:hAnsi="Times New Roman"/>
      <w:spacing w:val="0"/>
      <w:sz w:val="20"/>
    </w:rPr>
  </w:style>
  <w:style w:type="paragraph" w:customStyle="1" w:styleId="Style211">
    <w:name w:val="Style21"/>
    <w:basedOn w:val="a3"/>
    <w:rsid w:val="006C1185"/>
    <w:pPr>
      <w:widowControl w:val="0"/>
      <w:autoSpaceDE w:val="0"/>
      <w:autoSpaceDN w:val="0"/>
      <w:adjustRightInd w:val="0"/>
    </w:pPr>
    <w:rPr>
      <w:rFonts w:ascii="Trebuchet MS" w:hAnsi="Trebuchet MS"/>
    </w:rPr>
  </w:style>
  <w:style w:type="character" w:customStyle="1" w:styleId="FontStyle205">
    <w:name w:val="Font Style205"/>
    <w:rsid w:val="006C1185"/>
    <w:rPr>
      <w:rFonts w:ascii="Times New Roman" w:hAnsi="Times New Roman"/>
      <w:color w:val="000000"/>
      <w:sz w:val="18"/>
    </w:rPr>
  </w:style>
  <w:style w:type="paragraph" w:customStyle="1" w:styleId="psection">
    <w:name w:val="psection"/>
    <w:basedOn w:val="a3"/>
    <w:rsid w:val="006C118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6C1185"/>
    <w:pPr>
      <w:spacing w:after="160" w:line="240" w:lineRule="exact"/>
    </w:pPr>
    <w:rPr>
      <w:rFonts w:ascii="Verdana" w:hAnsi="Verdana" w:cs="Verdana"/>
      <w:sz w:val="20"/>
      <w:szCs w:val="20"/>
      <w:lang w:val="en-US" w:eastAsia="en-US"/>
    </w:rPr>
  </w:style>
  <w:style w:type="character" w:customStyle="1" w:styleId="mathjax1">
    <w:name w:val="mathjax1"/>
    <w:rsid w:val="006C1185"/>
    <w:rPr>
      <w:spacing w:val="0"/>
      <w:sz w:val="24"/>
    </w:rPr>
  </w:style>
  <w:style w:type="paragraph" w:customStyle="1" w:styleId="p22">
    <w:name w:val="p22"/>
    <w:basedOn w:val="a3"/>
    <w:rsid w:val="006C1185"/>
    <w:pPr>
      <w:spacing w:before="100" w:beforeAutospacing="1" w:after="100" w:afterAutospacing="1"/>
    </w:pPr>
  </w:style>
  <w:style w:type="paragraph" w:customStyle="1" w:styleId="p10">
    <w:name w:val="p10"/>
    <w:basedOn w:val="a3"/>
    <w:rsid w:val="006C1185"/>
    <w:pPr>
      <w:spacing w:before="100" w:beforeAutospacing="1" w:after="100" w:afterAutospacing="1"/>
    </w:pPr>
  </w:style>
  <w:style w:type="paragraph" w:customStyle="1" w:styleId="p26">
    <w:name w:val="p26"/>
    <w:basedOn w:val="a3"/>
    <w:rsid w:val="006C1185"/>
    <w:pPr>
      <w:spacing w:before="100" w:beforeAutospacing="1" w:after="100" w:afterAutospacing="1"/>
    </w:pPr>
  </w:style>
  <w:style w:type="character" w:customStyle="1" w:styleId="s100">
    <w:name w:val="s10"/>
    <w:rsid w:val="006C1185"/>
    <w:rPr>
      <w:rFonts w:cs="Times New Roman"/>
    </w:rPr>
  </w:style>
  <w:style w:type="paragraph" w:customStyle="1" w:styleId="p36">
    <w:name w:val="p36"/>
    <w:basedOn w:val="a3"/>
    <w:rsid w:val="006C1185"/>
    <w:pPr>
      <w:spacing w:before="100" w:beforeAutospacing="1" w:after="100" w:afterAutospacing="1"/>
    </w:pPr>
  </w:style>
  <w:style w:type="character" w:customStyle="1" w:styleId="para6">
    <w:name w:val="para6"/>
    <w:rsid w:val="006C1185"/>
    <w:rPr>
      <w:rFonts w:cs="Times New Roman"/>
    </w:rPr>
  </w:style>
  <w:style w:type="character" w:customStyle="1" w:styleId="3100">
    <w:name w:val="Знак Знак310"/>
    <w:locked/>
    <w:rsid w:val="006C1185"/>
    <w:rPr>
      <w:rFonts w:ascii="Tahoma" w:hAnsi="Tahoma" w:cs="Tahoma"/>
      <w:sz w:val="16"/>
      <w:szCs w:val="16"/>
      <w:lang w:val="ru-RU" w:eastAsia="ru-RU" w:bidi="ar-SA"/>
    </w:rPr>
  </w:style>
  <w:style w:type="paragraph" w:customStyle="1" w:styleId="eg3">
    <w:name w:val="eg3"/>
    <w:basedOn w:val="a3"/>
    <w:rsid w:val="006C1185"/>
    <w:pPr>
      <w:spacing w:before="100" w:beforeAutospacing="1" w:after="100" w:afterAutospacing="1"/>
    </w:pPr>
  </w:style>
  <w:style w:type="paragraph" w:customStyle="1" w:styleId="p32">
    <w:name w:val="p32"/>
    <w:basedOn w:val="a3"/>
    <w:rsid w:val="006C1185"/>
    <w:pPr>
      <w:spacing w:before="100" w:beforeAutospacing="1" w:after="100" w:afterAutospacing="1"/>
    </w:pPr>
  </w:style>
  <w:style w:type="character" w:customStyle="1" w:styleId="2610">
    <w:name w:val="Знак Знак261"/>
    <w:rsid w:val="006C1185"/>
    <w:rPr>
      <w:rFonts w:ascii="Cambria" w:eastAsia="Times New Roman" w:hAnsi="Cambria"/>
      <w:b/>
      <w:sz w:val="26"/>
    </w:rPr>
  </w:style>
  <w:style w:type="character" w:customStyle="1" w:styleId="1111">
    <w:name w:val="Знак1 Знак Знак11"/>
    <w:locked/>
    <w:rsid w:val="006C1185"/>
    <w:rPr>
      <w:rFonts w:ascii="Times New Roman" w:eastAsia="Times New Roman" w:hAnsi="Times New Roman"/>
      <w:sz w:val="24"/>
      <w:lang w:eastAsia="ru-RU"/>
    </w:rPr>
  </w:style>
  <w:style w:type="character" w:customStyle="1" w:styleId="4810">
    <w:name w:val="Знак Знак481"/>
    <w:locked/>
    <w:rsid w:val="006C1185"/>
    <w:rPr>
      <w:b/>
      <w:sz w:val="27"/>
      <w:lang w:val="ru-RU" w:eastAsia="ru-RU"/>
    </w:rPr>
  </w:style>
  <w:style w:type="character" w:customStyle="1" w:styleId="491">
    <w:name w:val="Знак Знак491"/>
    <w:rsid w:val="006C1185"/>
    <w:rPr>
      <w:rFonts w:ascii="Times New Roman" w:eastAsia="Times New Roman" w:hAnsi="Times New Roman"/>
      <w:b/>
      <w:caps/>
      <w:sz w:val="24"/>
      <w:lang w:eastAsia="ru-RU"/>
    </w:rPr>
  </w:style>
  <w:style w:type="character" w:customStyle="1" w:styleId="4710">
    <w:name w:val="Знак Знак471"/>
    <w:rsid w:val="006C1185"/>
    <w:rPr>
      <w:rFonts w:ascii="Times New Roman" w:eastAsia="Times New Roman" w:hAnsi="Times New Roman"/>
      <w:b/>
      <w:sz w:val="27"/>
      <w:lang w:eastAsia="ru-RU"/>
    </w:rPr>
  </w:style>
  <w:style w:type="character" w:customStyle="1" w:styleId="4510">
    <w:name w:val="Знак Знак451"/>
    <w:rsid w:val="006C1185"/>
    <w:rPr>
      <w:rFonts w:ascii="Times New Roman" w:eastAsia="Times New Roman" w:hAnsi="Times New Roman"/>
      <w:b/>
      <w:i/>
      <w:sz w:val="26"/>
      <w:lang w:eastAsia="ru-RU"/>
    </w:rPr>
  </w:style>
  <w:style w:type="character" w:customStyle="1" w:styleId="1211">
    <w:name w:val="Знак1 Знак Знак21"/>
    <w:locked/>
    <w:rsid w:val="006C1185"/>
    <w:rPr>
      <w:sz w:val="24"/>
    </w:rPr>
  </w:style>
  <w:style w:type="character" w:customStyle="1" w:styleId="613">
    <w:name w:val="Знак6 Знак Знак1"/>
    <w:rsid w:val="006C1185"/>
    <w:rPr>
      <w:sz w:val="24"/>
      <w:lang w:val="ru-RU" w:eastAsia="ru-RU"/>
    </w:rPr>
  </w:style>
  <w:style w:type="character" w:customStyle="1" w:styleId="b-material-headdate-day">
    <w:name w:val="b-material-head__date-day"/>
    <w:rsid w:val="006C1185"/>
    <w:rPr>
      <w:rFonts w:cs="Times New Roman"/>
    </w:rPr>
  </w:style>
  <w:style w:type="character" w:customStyle="1" w:styleId="2fff1">
    <w:name w:val="Основной текст (2)"/>
    <w:rsid w:val="006C118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6C118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6C1185"/>
    <w:rPr>
      <w:sz w:val="24"/>
      <w:szCs w:val="24"/>
      <w:lang w:val="ru-RU" w:eastAsia="ru-RU" w:bidi="hi-IN"/>
    </w:rPr>
  </w:style>
  <w:style w:type="character" w:customStyle="1" w:styleId="2fff2">
    <w:name w:val="Основной шрифт абзаца2"/>
    <w:rsid w:val="006C1185"/>
  </w:style>
  <w:style w:type="character" w:customStyle="1" w:styleId="492">
    <w:name w:val="Знак Знак49"/>
    <w:rsid w:val="006C1185"/>
    <w:rPr>
      <w:rFonts w:ascii="Times New Roman" w:eastAsia="Times New Roman" w:hAnsi="Times New Roman" w:cs="Times New Roman"/>
      <w:b/>
      <w:caps/>
      <w:sz w:val="24"/>
      <w:szCs w:val="24"/>
      <w:lang w:eastAsia="ru-RU"/>
    </w:rPr>
  </w:style>
  <w:style w:type="paragraph" w:customStyle="1" w:styleId="621">
    <w:name w:val="Заголовок 62"/>
    <w:rsid w:val="006C118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6C1185"/>
    <w:rPr>
      <w:b/>
      <w:bCs/>
      <w:sz w:val="28"/>
      <w:szCs w:val="28"/>
      <w:lang w:val="ru-RU" w:eastAsia="ru-RU" w:bidi="ar-SA"/>
    </w:rPr>
  </w:style>
  <w:style w:type="character" w:customStyle="1" w:styleId="126">
    <w:name w:val="Знак1 Знак Знак2"/>
    <w:locked/>
    <w:rsid w:val="006C1185"/>
    <w:rPr>
      <w:sz w:val="24"/>
      <w:szCs w:val="24"/>
    </w:rPr>
  </w:style>
  <w:style w:type="character" w:customStyle="1" w:styleId="67">
    <w:name w:val="Знак6 Знак Знак"/>
    <w:rsid w:val="006C1185"/>
    <w:rPr>
      <w:sz w:val="24"/>
      <w:szCs w:val="24"/>
      <w:lang w:val="ru-RU" w:eastAsia="ru-RU" w:bidi="ar-SA"/>
    </w:rPr>
  </w:style>
  <w:style w:type="character" w:customStyle="1" w:styleId="PlainTextChar1">
    <w:name w:val="Plain Text Char1"/>
    <w:aliases w:val="Знак3 Char11,Heading 12 Char11"/>
    <w:semiHidden/>
    <w:rsid w:val="006C1185"/>
    <w:rPr>
      <w:rFonts w:ascii="Courier New" w:hAnsi="Courier New" w:cs="Courier New"/>
    </w:rPr>
  </w:style>
  <w:style w:type="character" w:customStyle="1" w:styleId="QuoteChar1">
    <w:name w:val="Quote Char1"/>
    <w:rsid w:val="006C1185"/>
    <w:rPr>
      <w:rFonts w:ascii="Times New Roman" w:hAnsi="Times New Roman"/>
      <w:i/>
      <w:iCs/>
      <w:color w:val="000000"/>
      <w:sz w:val="24"/>
      <w:szCs w:val="24"/>
    </w:rPr>
  </w:style>
  <w:style w:type="character" w:customStyle="1" w:styleId="1fffffb">
    <w:name w:val="Слабое выделение1"/>
    <w:rsid w:val="006C1185"/>
    <w:rPr>
      <w:i/>
      <w:color w:val="808080"/>
    </w:rPr>
  </w:style>
  <w:style w:type="paragraph" w:customStyle="1" w:styleId="p35">
    <w:name w:val="p35"/>
    <w:basedOn w:val="a3"/>
    <w:rsid w:val="006C1185"/>
    <w:pPr>
      <w:spacing w:before="100" w:beforeAutospacing="1" w:after="100" w:afterAutospacing="1"/>
    </w:pPr>
  </w:style>
  <w:style w:type="character" w:customStyle="1" w:styleId="541">
    <w:name w:val="Знак Знак54"/>
    <w:rsid w:val="006C1185"/>
    <w:rPr>
      <w:rFonts w:ascii="Arial" w:hAnsi="Arial"/>
      <w:b/>
      <w:bCs/>
      <w:sz w:val="26"/>
      <w:szCs w:val="26"/>
      <w:lang w:bidi="ar-SA"/>
    </w:rPr>
  </w:style>
  <w:style w:type="character" w:customStyle="1" w:styleId="670">
    <w:name w:val="Знак Знак67"/>
    <w:rsid w:val="006C1185"/>
    <w:rPr>
      <w:rFonts w:ascii="Arial" w:hAnsi="Arial"/>
      <w:b/>
      <w:bCs/>
      <w:sz w:val="26"/>
      <w:szCs w:val="26"/>
    </w:rPr>
  </w:style>
  <w:style w:type="character" w:customStyle="1" w:styleId="660">
    <w:name w:val="Знак Знак66"/>
    <w:rsid w:val="006C1185"/>
    <w:rPr>
      <w:b/>
      <w:bCs/>
      <w:sz w:val="28"/>
      <w:szCs w:val="28"/>
      <w:lang w:bidi="ar-SA"/>
    </w:rPr>
  </w:style>
  <w:style w:type="character" w:customStyle="1" w:styleId="650">
    <w:name w:val="Знак Знак65"/>
    <w:rsid w:val="006C1185"/>
    <w:rPr>
      <w:b/>
      <w:bCs/>
      <w:i/>
      <w:iCs/>
      <w:sz w:val="26"/>
      <w:szCs w:val="26"/>
      <w:lang w:bidi="ar-SA"/>
    </w:rPr>
  </w:style>
  <w:style w:type="character" w:customStyle="1" w:styleId="630">
    <w:name w:val="Знак Знак63"/>
    <w:rsid w:val="006C1185"/>
    <w:rPr>
      <w:sz w:val="24"/>
      <w:lang w:val="ru-RU" w:eastAsia="ru-RU" w:bidi="ar-SA"/>
    </w:rPr>
  </w:style>
  <w:style w:type="character" w:customStyle="1" w:styleId="622">
    <w:name w:val="Знак Знак62"/>
    <w:rsid w:val="006C1185"/>
    <w:rPr>
      <w:rFonts w:ascii="Calibri" w:hAnsi="Calibri"/>
      <w:i/>
      <w:iCs/>
      <w:sz w:val="24"/>
      <w:szCs w:val="24"/>
      <w:lang w:eastAsia="en-US" w:bidi="ar-SA"/>
    </w:rPr>
  </w:style>
  <w:style w:type="character" w:customStyle="1" w:styleId="614">
    <w:name w:val="Знак Знак61"/>
    <w:rsid w:val="006C1185"/>
    <w:rPr>
      <w:rFonts w:ascii="Arial" w:hAnsi="Arial" w:cs="Arial"/>
      <w:sz w:val="22"/>
      <w:szCs w:val="22"/>
      <w:lang w:val="ru-RU" w:eastAsia="ru-RU" w:bidi="ar-SA"/>
    </w:rPr>
  </w:style>
  <w:style w:type="character" w:customStyle="1" w:styleId="601">
    <w:name w:val="Знак Знак60"/>
    <w:rsid w:val="006C1185"/>
    <w:rPr>
      <w:sz w:val="16"/>
      <w:szCs w:val="16"/>
    </w:rPr>
  </w:style>
  <w:style w:type="character" w:customStyle="1" w:styleId="590">
    <w:name w:val="Знак Знак59"/>
    <w:rsid w:val="006C1185"/>
    <w:rPr>
      <w:sz w:val="24"/>
      <w:szCs w:val="24"/>
      <w:lang w:bidi="ar-SA"/>
    </w:rPr>
  </w:style>
  <w:style w:type="character" w:customStyle="1" w:styleId="581">
    <w:name w:val="Знак Знак58"/>
    <w:rsid w:val="006C1185"/>
    <w:rPr>
      <w:sz w:val="24"/>
      <w:szCs w:val="24"/>
      <w:lang w:bidi="ar-SA"/>
    </w:rPr>
  </w:style>
  <w:style w:type="character" w:customStyle="1" w:styleId="571">
    <w:name w:val="Знак Знак57"/>
    <w:rsid w:val="006C1185"/>
    <w:rPr>
      <w:sz w:val="24"/>
      <w:szCs w:val="24"/>
      <w:lang w:bidi="ar-SA"/>
    </w:rPr>
  </w:style>
  <w:style w:type="character" w:customStyle="1" w:styleId="561">
    <w:name w:val="Знак Знак56"/>
    <w:rsid w:val="006C1185"/>
    <w:rPr>
      <w:rFonts w:ascii="Tahoma" w:hAnsi="Tahoma"/>
      <w:lang w:bidi="ar-SA"/>
    </w:rPr>
  </w:style>
  <w:style w:type="character" w:customStyle="1" w:styleId="551">
    <w:name w:val="Знак Знак55"/>
    <w:rsid w:val="006C1185"/>
    <w:rPr>
      <w:sz w:val="24"/>
      <w:szCs w:val="24"/>
      <w:lang w:bidi="ar-SA"/>
    </w:rPr>
  </w:style>
  <w:style w:type="paragraph" w:customStyle="1" w:styleId="p11">
    <w:name w:val="p11"/>
    <w:basedOn w:val="a3"/>
    <w:rsid w:val="006C1185"/>
    <w:pPr>
      <w:spacing w:before="100" w:beforeAutospacing="1" w:after="100" w:afterAutospacing="1"/>
    </w:pPr>
  </w:style>
  <w:style w:type="paragraph" w:customStyle="1" w:styleId="p15">
    <w:name w:val="p15"/>
    <w:basedOn w:val="a3"/>
    <w:rsid w:val="006C1185"/>
    <w:pPr>
      <w:spacing w:before="100" w:beforeAutospacing="1" w:after="100" w:afterAutospacing="1"/>
    </w:pPr>
  </w:style>
  <w:style w:type="character" w:customStyle="1" w:styleId="s7">
    <w:name w:val="s7"/>
    <w:rsid w:val="006C1185"/>
  </w:style>
  <w:style w:type="character" w:customStyle="1" w:styleId="s13">
    <w:name w:val="s13"/>
    <w:rsid w:val="006C1185"/>
  </w:style>
  <w:style w:type="paragraph" w:customStyle="1" w:styleId="p29">
    <w:name w:val="p29"/>
    <w:basedOn w:val="a3"/>
    <w:rsid w:val="006C1185"/>
    <w:pPr>
      <w:spacing w:before="100" w:beforeAutospacing="1" w:after="100" w:afterAutospacing="1"/>
    </w:pPr>
  </w:style>
  <w:style w:type="paragraph" w:customStyle="1" w:styleId="p30">
    <w:name w:val="p30"/>
    <w:basedOn w:val="a3"/>
    <w:rsid w:val="006C1185"/>
    <w:pPr>
      <w:spacing w:before="100" w:beforeAutospacing="1" w:after="100" w:afterAutospacing="1"/>
    </w:pPr>
  </w:style>
  <w:style w:type="paragraph" w:customStyle="1" w:styleId="p31">
    <w:name w:val="p31"/>
    <w:basedOn w:val="a3"/>
    <w:rsid w:val="006C1185"/>
    <w:pPr>
      <w:spacing w:before="100" w:beforeAutospacing="1" w:after="100" w:afterAutospacing="1"/>
    </w:pPr>
  </w:style>
  <w:style w:type="character" w:customStyle="1" w:styleId="s14">
    <w:name w:val="s14"/>
    <w:rsid w:val="006C1185"/>
  </w:style>
  <w:style w:type="character" w:customStyle="1" w:styleId="s15">
    <w:name w:val="s15"/>
    <w:rsid w:val="006C1185"/>
  </w:style>
  <w:style w:type="paragraph" w:customStyle="1" w:styleId="p33">
    <w:name w:val="p33"/>
    <w:basedOn w:val="a3"/>
    <w:rsid w:val="006C1185"/>
    <w:pPr>
      <w:spacing w:before="100" w:beforeAutospacing="1" w:after="100" w:afterAutospacing="1"/>
    </w:pPr>
  </w:style>
  <w:style w:type="paragraph" w:customStyle="1" w:styleId="p13">
    <w:name w:val="p13"/>
    <w:basedOn w:val="a3"/>
    <w:rsid w:val="006C1185"/>
    <w:pPr>
      <w:spacing w:before="100" w:beforeAutospacing="1" w:after="100" w:afterAutospacing="1"/>
    </w:pPr>
  </w:style>
  <w:style w:type="character" w:customStyle="1" w:styleId="s9">
    <w:name w:val="s9"/>
    <w:rsid w:val="006C1185"/>
  </w:style>
  <w:style w:type="paragraph" w:customStyle="1" w:styleId="p25">
    <w:name w:val="p25"/>
    <w:basedOn w:val="a3"/>
    <w:rsid w:val="006C1185"/>
    <w:pPr>
      <w:spacing w:before="100" w:beforeAutospacing="1" w:after="100" w:afterAutospacing="1"/>
    </w:pPr>
  </w:style>
  <w:style w:type="character" w:customStyle="1" w:styleId="128">
    <w:name w:val="Знак1 Знак2"/>
    <w:semiHidden/>
    <w:rsid w:val="006C1185"/>
    <w:rPr>
      <w:sz w:val="24"/>
      <w:szCs w:val="24"/>
    </w:rPr>
  </w:style>
  <w:style w:type="character" w:customStyle="1" w:styleId="1fffffc">
    <w:name w:val="Красная строка Знак1"/>
    <w:semiHidden/>
    <w:rsid w:val="006C1185"/>
    <w:rPr>
      <w:sz w:val="24"/>
      <w:szCs w:val="24"/>
    </w:rPr>
  </w:style>
  <w:style w:type="character" w:customStyle="1" w:styleId="1fffffd">
    <w:name w:val="Текст концевой сноски Знак1"/>
    <w:rsid w:val="006C1185"/>
  </w:style>
  <w:style w:type="character" w:customStyle="1" w:styleId="1fffffe">
    <w:name w:val="Текст макроса Знак1"/>
    <w:semiHidden/>
    <w:rsid w:val="006C1185"/>
    <w:rPr>
      <w:rFonts w:ascii="Consolas" w:hAnsi="Consolas"/>
    </w:rPr>
  </w:style>
  <w:style w:type="paragraph" w:customStyle="1" w:styleId="Caaieiaie5">
    <w:name w:val="Caaieiaie 5"/>
    <w:basedOn w:val="a3"/>
    <w:next w:val="a3"/>
    <w:rsid w:val="006C1185"/>
    <w:pPr>
      <w:autoSpaceDE w:val="0"/>
      <w:autoSpaceDN w:val="0"/>
      <w:adjustRightInd w:val="0"/>
    </w:pPr>
    <w:rPr>
      <w:lang w:eastAsia="en-US"/>
    </w:rPr>
  </w:style>
  <w:style w:type="character" w:customStyle="1" w:styleId="700">
    <w:name w:val="Знак Знак70"/>
    <w:rsid w:val="006C1185"/>
    <w:rPr>
      <w:rFonts w:ascii="Arial" w:hAnsi="Arial"/>
      <w:b/>
      <w:bCs/>
      <w:sz w:val="26"/>
      <w:szCs w:val="26"/>
    </w:rPr>
  </w:style>
  <w:style w:type="character" w:customStyle="1" w:styleId="69">
    <w:name w:val="Знак Знак69"/>
    <w:rsid w:val="006C1185"/>
    <w:rPr>
      <w:b/>
      <w:bCs/>
      <w:sz w:val="28"/>
      <w:szCs w:val="28"/>
      <w:lang w:bidi="ar-SA"/>
    </w:rPr>
  </w:style>
  <w:style w:type="character" w:customStyle="1" w:styleId="68">
    <w:name w:val="Знак Знак68"/>
    <w:rsid w:val="006C1185"/>
    <w:rPr>
      <w:b/>
      <w:bCs/>
      <w:i/>
      <w:iCs/>
      <w:sz w:val="26"/>
      <w:szCs w:val="26"/>
      <w:lang w:bidi="ar-SA"/>
    </w:rPr>
  </w:style>
  <w:style w:type="paragraph" w:customStyle="1" w:styleId="SP">
    <w:name w:val="SP"/>
    <w:rsid w:val="006C118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6C118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6C1185"/>
    <w:rPr>
      <w:i w:val="0"/>
      <w:iCs w:val="0"/>
      <w:kern w:val="32"/>
      <w:sz w:val="24"/>
      <w:szCs w:val="32"/>
      <w:lang w:eastAsia="ru-RU"/>
    </w:rPr>
  </w:style>
  <w:style w:type="paragraph" w:customStyle="1" w:styleId="3fc">
    <w:name w:val="Заголовок 3 уровня"/>
    <w:basedOn w:val="afffe"/>
    <w:rsid w:val="006C1185"/>
    <w:pPr>
      <w:ind w:firstLine="0"/>
      <w:jc w:val="center"/>
    </w:pPr>
    <w:rPr>
      <w:b/>
    </w:rPr>
  </w:style>
  <w:style w:type="character" w:customStyle="1" w:styleId="rvts210">
    <w:name w:val="rvts210"/>
    <w:rsid w:val="006C1185"/>
    <w:rPr>
      <w:i/>
      <w:iCs/>
      <w:color w:val="000000"/>
      <w:sz w:val="20"/>
      <w:szCs w:val="20"/>
    </w:rPr>
  </w:style>
  <w:style w:type="character" w:customStyle="1" w:styleId="76">
    <w:name w:val="стиль7"/>
    <w:rsid w:val="006C1185"/>
  </w:style>
  <w:style w:type="character" w:customStyle="1" w:styleId="Heading122">
    <w:name w:val="Heading 12 Знак Знак2"/>
    <w:rsid w:val="006C1185"/>
    <w:rPr>
      <w:rFonts w:ascii="Courier New" w:hAnsi="Courier New"/>
      <w:lang w:bidi="ar-SA"/>
    </w:rPr>
  </w:style>
  <w:style w:type="character" w:customStyle="1" w:styleId="Heading3Char1">
    <w:name w:val="Heading 3 Char1"/>
    <w:locked/>
    <w:rsid w:val="006C1185"/>
    <w:rPr>
      <w:b/>
      <w:sz w:val="27"/>
      <w:lang w:val="ru-RU" w:eastAsia="ru-RU"/>
    </w:rPr>
  </w:style>
  <w:style w:type="paragraph" w:customStyle="1" w:styleId="129">
    <w:name w:val="Абзац списка12"/>
    <w:basedOn w:val="a3"/>
    <w:rsid w:val="006C1185"/>
    <w:pPr>
      <w:ind w:left="720"/>
      <w:contextualSpacing/>
    </w:pPr>
    <w:rPr>
      <w:szCs w:val="20"/>
    </w:rPr>
  </w:style>
  <w:style w:type="character" w:customStyle="1" w:styleId="BodyText2Char2">
    <w:name w:val="Body Text 2 Char2"/>
    <w:locked/>
    <w:rsid w:val="006C1185"/>
    <w:rPr>
      <w:sz w:val="24"/>
    </w:rPr>
  </w:style>
  <w:style w:type="character" w:customStyle="1" w:styleId="Heading2Char1">
    <w:name w:val="Heading 2 Char1"/>
    <w:aliases w:val="Знак3 Знак Char1,Heading 2 Char11,Знак3 Знак Char11"/>
    <w:locked/>
    <w:rsid w:val="006C1185"/>
    <w:rPr>
      <w:rFonts w:ascii="Arial" w:hAnsi="Arial"/>
      <w:b/>
      <w:i/>
      <w:sz w:val="28"/>
      <w:lang w:val="ru-RU" w:eastAsia="en-US"/>
    </w:rPr>
  </w:style>
  <w:style w:type="character" w:customStyle="1" w:styleId="Heading4Char1">
    <w:name w:val="Heading 4 Char1"/>
    <w:locked/>
    <w:rsid w:val="006C118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6C1185"/>
    <w:rPr>
      <w:rFonts w:ascii="Times New Roman" w:hAnsi="Times New Roman"/>
      <w:sz w:val="24"/>
      <w:lang w:eastAsia="ru-RU"/>
    </w:rPr>
  </w:style>
  <w:style w:type="paragraph" w:customStyle="1" w:styleId="1ffffff">
    <w:name w:val="Стиль 1"/>
    <w:basedOn w:val="a3"/>
    <w:rsid w:val="006C1185"/>
    <w:pPr>
      <w:ind w:firstLine="709"/>
      <w:jc w:val="both"/>
    </w:pPr>
    <w:rPr>
      <w:sz w:val="28"/>
      <w:szCs w:val="28"/>
    </w:rPr>
  </w:style>
  <w:style w:type="character" w:customStyle="1" w:styleId="b">
    <w:name w:val="b"/>
    <w:rsid w:val="006C118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6C1185"/>
    <w:rPr>
      <w:lang w:val="ru-RU" w:eastAsia="ru-RU" w:bidi="ar-SA"/>
    </w:rPr>
  </w:style>
  <w:style w:type="paragraph" w:customStyle="1" w:styleId="tab">
    <w:name w:val="tab"/>
    <w:basedOn w:val="a3"/>
    <w:rsid w:val="006C1185"/>
    <w:pPr>
      <w:spacing w:before="100" w:beforeAutospacing="1" w:after="100" w:afterAutospacing="1"/>
    </w:pPr>
  </w:style>
  <w:style w:type="paragraph" w:customStyle="1" w:styleId="212000">
    <w:name w:val="Стиль Заголовок 2 + 12 пт Слева:  0 см Первая строка:  0 см"/>
    <w:basedOn w:val="21"/>
    <w:rsid w:val="006C118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6C118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6C1185"/>
    <w:rPr>
      <w:rFonts w:ascii="Times New Roman" w:hAnsi="Times New Roman"/>
      <w:i w:val="0"/>
      <w:kern w:val="32"/>
      <w:sz w:val="24"/>
      <w:szCs w:val="32"/>
      <w:lang w:eastAsia="ru-RU"/>
    </w:rPr>
  </w:style>
  <w:style w:type="character" w:customStyle="1" w:styleId="affffffffff7">
    <w:name w:val="Знак Знак Знак"/>
    <w:locked/>
    <w:rsid w:val="006C1185"/>
    <w:rPr>
      <w:b/>
      <w:caps/>
      <w:sz w:val="24"/>
      <w:szCs w:val="24"/>
      <w:lang w:val="ru-RU" w:eastAsia="ru-RU" w:bidi="ar-SA"/>
    </w:rPr>
  </w:style>
  <w:style w:type="character" w:customStyle="1" w:styleId="328">
    <w:name w:val="Знак Знак32"/>
    <w:rsid w:val="006C1185"/>
    <w:rPr>
      <w:rFonts w:ascii="Arial" w:hAnsi="Arial" w:cs="Arial"/>
      <w:b/>
      <w:bCs/>
      <w:i/>
      <w:iCs/>
      <w:sz w:val="28"/>
      <w:szCs w:val="28"/>
      <w:lang w:val="ru-RU" w:eastAsia="en-US" w:bidi="ar-SA"/>
    </w:rPr>
  </w:style>
  <w:style w:type="character" w:customStyle="1" w:styleId="31d">
    <w:name w:val="Знак Знак31"/>
    <w:locked/>
    <w:rsid w:val="006C1185"/>
    <w:rPr>
      <w:b/>
      <w:bCs/>
      <w:sz w:val="27"/>
      <w:szCs w:val="27"/>
      <w:lang w:val="ru-RU" w:eastAsia="ru-RU" w:bidi="ar-SA"/>
    </w:rPr>
  </w:style>
  <w:style w:type="character" w:customStyle="1" w:styleId="302">
    <w:name w:val="Знак Знак30"/>
    <w:locked/>
    <w:rsid w:val="006C1185"/>
    <w:rPr>
      <w:b/>
      <w:bCs/>
      <w:sz w:val="28"/>
      <w:szCs w:val="28"/>
      <w:lang w:bidi="ar-SA"/>
    </w:rPr>
  </w:style>
  <w:style w:type="character" w:customStyle="1" w:styleId="292">
    <w:name w:val="Знак Знак29"/>
    <w:locked/>
    <w:rsid w:val="006C1185"/>
    <w:rPr>
      <w:b/>
      <w:bCs/>
      <w:i/>
      <w:iCs/>
      <w:sz w:val="26"/>
      <w:szCs w:val="26"/>
      <w:lang w:bidi="ar-SA"/>
    </w:rPr>
  </w:style>
  <w:style w:type="character" w:customStyle="1" w:styleId="hlto-search">
    <w:name w:val="hl to-search"/>
    <w:rsid w:val="006C1185"/>
  </w:style>
  <w:style w:type="paragraph" w:customStyle="1" w:styleId="source">
    <w:name w:val="source"/>
    <w:basedOn w:val="a3"/>
    <w:rsid w:val="006C1185"/>
    <w:pPr>
      <w:spacing w:before="100" w:beforeAutospacing="1" w:after="100" w:afterAutospacing="1"/>
    </w:pPr>
  </w:style>
  <w:style w:type="paragraph" w:customStyle="1" w:styleId="affffffffff8">
    <w:name w:val="словарная статья"/>
    <w:basedOn w:val="Default"/>
    <w:next w:val="Default"/>
    <w:rsid w:val="006C1185"/>
    <w:rPr>
      <w:color w:val="auto"/>
    </w:rPr>
  </w:style>
  <w:style w:type="paragraph" w:customStyle="1" w:styleId="affffffffff9">
    <w:name w:val="Подзаголовок для информации об изменениях"/>
    <w:basedOn w:val="a3"/>
    <w:next w:val="a3"/>
    <w:uiPriority w:val="99"/>
    <w:rsid w:val="006C118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6C1185"/>
    <w:rPr>
      <w:i/>
      <w:iCs/>
      <w:color w:val="000000"/>
    </w:rPr>
  </w:style>
  <w:style w:type="paragraph" w:customStyle="1" w:styleId="1ffffff0">
    <w:name w:val="Выделенная цитата1"/>
    <w:basedOn w:val="a3"/>
    <w:next w:val="a3"/>
    <w:rsid w:val="006C1185"/>
    <w:pPr>
      <w:pBdr>
        <w:bottom w:val="single" w:sz="4" w:space="4" w:color="4F81BD"/>
      </w:pBdr>
      <w:spacing w:before="200" w:after="280"/>
      <w:ind w:left="936" w:right="936"/>
    </w:pPr>
    <w:rPr>
      <w:b/>
      <w:bCs/>
      <w:i/>
      <w:iCs/>
      <w:color w:val="4F81BD"/>
    </w:rPr>
  </w:style>
  <w:style w:type="character" w:customStyle="1" w:styleId="1ffffff1">
    <w:name w:val="Слабая ссылка1"/>
    <w:rsid w:val="006C1185"/>
    <w:rPr>
      <w:rFonts w:cs="Times New Roman"/>
      <w:smallCaps/>
      <w:color w:val="C0504D"/>
      <w:u w:val="single"/>
    </w:rPr>
  </w:style>
  <w:style w:type="character" w:customStyle="1" w:styleId="1ffffff2">
    <w:name w:val="Сильная ссылка1"/>
    <w:rsid w:val="006C1185"/>
    <w:rPr>
      <w:rFonts w:cs="Times New Roman"/>
      <w:b/>
      <w:smallCaps/>
      <w:color w:val="C0504D"/>
      <w:spacing w:val="5"/>
      <w:u w:val="single"/>
    </w:rPr>
  </w:style>
  <w:style w:type="character" w:customStyle="1" w:styleId="1ffffff3">
    <w:name w:val="Название книги1"/>
    <w:rsid w:val="006C1185"/>
    <w:rPr>
      <w:rFonts w:cs="Times New Roman"/>
      <w:b/>
      <w:smallCaps/>
      <w:spacing w:val="5"/>
    </w:rPr>
  </w:style>
  <w:style w:type="paragraph" w:customStyle="1" w:styleId="1ffffff4">
    <w:name w:val="Заголовок оглавления1"/>
    <w:basedOn w:val="11"/>
    <w:next w:val="a3"/>
    <w:rsid w:val="006C118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6C118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6C1185"/>
    <w:rPr>
      <w:b/>
      <w:bCs/>
      <w:sz w:val="28"/>
      <w:szCs w:val="28"/>
      <w:lang w:val="ru-RU" w:eastAsia="ru-RU" w:bidi="ar-SA"/>
    </w:rPr>
  </w:style>
  <w:style w:type="paragraph" w:customStyle="1" w:styleId="329">
    <w:name w:val="Заголовок 32"/>
    <w:basedOn w:val="a3"/>
    <w:next w:val="a3"/>
    <w:rsid w:val="006C1185"/>
    <w:pPr>
      <w:keepNext/>
      <w:snapToGrid w:val="0"/>
      <w:spacing w:before="240" w:after="60"/>
    </w:pPr>
    <w:rPr>
      <w:rFonts w:ascii="Arial" w:hAnsi="Arial"/>
      <w:szCs w:val="20"/>
    </w:rPr>
  </w:style>
  <w:style w:type="character" w:customStyle="1" w:styleId="1ffffff6">
    <w:name w:val="Замещающий текст1"/>
    <w:rsid w:val="006C1185"/>
    <w:rPr>
      <w:color w:val="808080"/>
    </w:rPr>
  </w:style>
  <w:style w:type="paragraph" w:customStyle="1" w:styleId="1ffffff7">
    <w:name w:val="Подзаголовок1"/>
    <w:basedOn w:val="a3"/>
    <w:rsid w:val="006C1185"/>
    <w:pPr>
      <w:spacing w:line="312" w:lineRule="auto"/>
    </w:pPr>
    <w:rPr>
      <w:rFonts w:ascii="Arial" w:hAnsi="Arial" w:cs="Arial"/>
      <w:b/>
      <w:bCs/>
      <w:color w:val="000000"/>
      <w:sz w:val="20"/>
      <w:szCs w:val="20"/>
    </w:rPr>
  </w:style>
  <w:style w:type="character" w:customStyle="1" w:styleId="2fff5">
    <w:name w:val="Основной шрифт абзаца2"/>
    <w:rsid w:val="006C1185"/>
  </w:style>
  <w:style w:type="paragraph" w:customStyle="1" w:styleId="623">
    <w:name w:val="Заголовок 62"/>
    <w:rsid w:val="006C118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6C1185"/>
    <w:rPr>
      <w:rFonts w:ascii="Arial" w:hAnsi="Arial"/>
      <w:b/>
      <w:bCs/>
      <w:sz w:val="26"/>
      <w:szCs w:val="26"/>
    </w:rPr>
  </w:style>
  <w:style w:type="character" w:customStyle="1" w:styleId="661">
    <w:name w:val="Знак Знак66"/>
    <w:rsid w:val="006C1185"/>
    <w:rPr>
      <w:b/>
      <w:bCs/>
      <w:sz w:val="28"/>
      <w:szCs w:val="28"/>
      <w:lang w:bidi="ar-SA"/>
    </w:rPr>
  </w:style>
  <w:style w:type="character" w:customStyle="1" w:styleId="651">
    <w:name w:val="Знак Знак65"/>
    <w:rsid w:val="006C1185"/>
    <w:rPr>
      <w:b/>
      <w:bCs/>
      <w:i/>
      <w:iCs/>
      <w:sz w:val="26"/>
      <w:szCs w:val="26"/>
      <w:lang w:bidi="ar-SA"/>
    </w:rPr>
  </w:style>
  <w:style w:type="character" w:customStyle="1" w:styleId="701">
    <w:name w:val="Знак Знак70"/>
    <w:rsid w:val="006C1185"/>
    <w:rPr>
      <w:rFonts w:ascii="Arial" w:hAnsi="Arial"/>
      <w:b/>
      <w:bCs/>
      <w:sz w:val="26"/>
      <w:szCs w:val="26"/>
    </w:rPr>
  </w:style>
  <w:style w:type="character" w:customStyle="1" w:styleId="690">
    <w:name w:val="Знак Знак69"/>
    <w:rsid w:val="006C1185"/>
    <w:rPr>
      <w:b/>
      <w:bCs/>
      <w:sz w:val="28"/>
      <w:szCs w:val="28"/>
      <w:lang w:bidi="ar-SA"/>
    </w:rPr>
  </w:style>
  <w:style w:type="character" w:customStyle="1" w:styleId="680">
    <w:name w:val="Знак Знак68"/>
    <w:rsid w:val="006C1185"/>
    <w:rPr>
      <w:b/>
      <w:bCs/>
      <w:i/>
      <w:iCs/>
      <w:sz w:val="26"/>
      <w:szCs w:val="26"/>
      <w:lang w:bidi="ar-SA"/>
    </w:rPr>
  </w:style>
  <w:style w:type="character" w:customStyle="1" w:styleId="Heading4Char2">
    <w:name w:val="Heading 4 Char2"/>
    <w:locked/>
    <w:rsid w:val="006C1185"/>
    <w:rPr>
      <w:rFonts w:ascii="Times New Roman" w:hAnsi="Times New Roman" w:cs="Times New Roman"/>
      <w:b/>
      <w:bCs/>
      <w:sz w:val="28"/>
      <w:szCs w:val="28"/>
    </w:rPr>
  </w:style>
  <w:style w:type="character" w:customStyle="1" w:styleId="Heading5Char2">
    <w:name w:val="Heading 5 Char2"/>
    <w:locked/>
    <w:rsid w:val="006C1185"/>
    <w:rPr>
      <w:rFonts w:ascii="Times New Roman" w:hAnsi="Times New Roman" w:cs="Times New Roman"/>
      <w:b/>
      <w:bCs/>
      <w:i/>
      <w:iCs/>
      <w:sz w:val="26"/>
      <w:szCs w:val="26"/>
    </w:rPr>
  </w:style>
  <w:style w:type="character" w:customStyle="1" w:styleId="Heading6Char2">
    <w:name w:val="Heading 6 Char2"/>
    <w:locked/>
    <w:rsid w:val="006C1185"/>
    <w:rPr>
      <w:rFonts w:ascii="Times New Roman" w:hAnsi="Times New Roman" w:cs="Times New Roman"/>
      <w:b/>
      <w:bCs/>
      <w:sz w:val="20"/>
      <w:szCs w:val="20"/>
    </w:rPr>
  </w:style>
  <w:style w:type="character" w:customStyle="1" w:styleId="Heading7Char2">
    <w:name w:val="Heading 7 Char2"/>
    <w:locked/>
    <w:rsid w:val="006C1185"/>
    <w:rPr>
      <w:rFonts w:ascii="Times New Roman" w:hAnsi="Times New Roman" w:cs="Times New Roman"/>
      <w:sz w:val="20"/>
      <w:szCs w:val="20"/>
    </w:rPr>
  </w:style>
  <w:style w:type="character" w:customStyle="1" w:styleId="Heading8Char2">
    <w:name w:val="Heading 8 Char2"/>
    <w:locked/>
    <w:rsid w:val="006C1185"/>
    <w:rPr>
      <w:rFonts w:ascii="Calibri" w:hAnsi="Calibri" w:cs="Times New Roman"/>
      <w:i/>
      <w:iCs/>
      <w:sz w:val="24"/>
      <w:szCs w:val="24"/>
    </w:rPr>
  </w:style>
  <w:style w:type="character" w:customStyle="1" w:styleId="Heading9Char2">
    <w:name w:val="Heading 9 Char2"/>
    <w:locked/>
    <w:rsid w:val="006C118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C1185"/>
    <w:rPr>
      <w:rFonts w:ascii="Arial" w:hAnsi="Arial"/>
      <w:b/>
      <w:kern w:val="32"/>
      <w:sz w:val="20"/>
    </w:rPr>
  </w:style>
  <w:style w:type="character" w:customStyle="1" w:styleId="Heading2Char3">
    <w:name w:val="Heading 2 Char3"/>
    <w:aliases w:val="Знак3 Знак Char3"/>
    <w:locked/>
    <w:rsid w:val="006C1185"/>
    <w:rPr>
      <w:rFonts w:ascii="Arial" w:hAnsi="Arial"/>
      <w:b/>
      <w:kern w:val="32"/>
      <w:sz w:val="20"/>
    </w:rPr>
  </w:style>
  <w:style w:type="character" w:customStyle="1" w:styleId="Heading3Char3">
    <w:name w:val="Heading 3 Char3"/>
    <w:aliases w:val="Знак2 Char1"/>
    <w:locked/>
    <w:rsid w:val="006C118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C1185"/>
    <w:rPr>
      <w:rFonts w:ascii="Times New Roman" w:hAnsi="Times New Roman"/>
      <w:sz w:val="20"/>
    </w:rPr>
  </w:style>
  <w:style w:type="character" w:customStyle="1" w:styleId="BodyText3Char5">
    <w:name w:val="Body Text 3 Char5"/>
    <w:aliases w:val="Знак5 Char5"/>
    <w:locked/>
    <w:rsid w:val="006C1185"/>
    <w:rPr>
      <w:rFonts w:ascii="Times New Roman" w:hAnsi="Times New Roman"/>
      <w:sz w:val="16"/>
    </w:rPr>
  </w:style>
  <w:style w:type="character" w:customStyle="1" w:styleId="BodyTextIndent3Char3">
    <w:name w:val="Body Text Indent 3 Char3"/>
    <w:locked/>
    <w:rsid w:val="006C1185"/>
    <w:rPr>
      <w:rFonts w:ascii="Calibri" w:hAnsi="Calibri"/>
      <w:sz w:val="16"/>
      <w:lang w:val="ru-RU" w:eastAsia="ru-RU" w:bidi="ar-SA"/>
    </w:rPr>
  </w:style>
  <w:style w:type="character" w:customStyle="1" w:styleId="PlainTextChar3">
    <w:name w:val="Plain Text Char3"/>
    <w:aliases w:val="Heading 12 Char2,Знак8 Char1"/>
    <w:locked/>
    <w:rsid w:val="006C1185"/>
    <w:rPr>
      <w:rFonts w:ascii="Courier New" w:hAnsi="Courier New" w:cs="Times New Roman"/>
      <w:sz w:val="20"/>
      <w:szCs w:val="20"/>
    </w:rPr>
  </w:style>
  <w:style w:type="character" w:customStyle="1" w:styleId="BodyTextIndent2Char3">
    <w:name w:val="Body Text Indent 2 Char3"/>
    <w:locked/>
    <w:rsid w:val="006C118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C118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C118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C1185"/>
    <w:rPr>
      <w:rFonts w:ascii="Times New Roman" w:hAnsi="Times New Roman"/>
      <w:sz w:val="24"/>
    </w:rPr>
  </w:style>
  <w:style w:type="character" w:customStyle="1" w:styleId="BodyTextChar5">
    <w:name w:val="Body Text Char5"/>
    <w:aliases w:val="Знак1 Char3"/>
    <w:locked/>
    <w:rsid w:val="006C1185"/>
    <w:rPr>
      <w:rFonts w:ascii="Times New Roman" w:hAnsi="Times New Roman"/>
      <w:sz w:val="20"/>
    </w:rPr>
  </w:style>
  <w:style w:type="character" w:customStyle="1" w:styleId="FooterChar3">
    <w:name w:val="Footer Char3"/>
    <w:locked/>
    <w:rsid w:val="006C1185"/>
    <w:rPr>
      <w:rFonts w:ascii="Times New Roman" w:hAnsi="Times New Roman" w:cs="Times New Roman"/>
      <w:sz w:val="24"/>
      <w:szCs w:val="24"/>
    </w:rPr>
  </w:style>
  <w:style w:type="character" w:customStyle="1" w:styleId="BodyText2Char3">
    <w:name w:val="Body Text 2 Char3"/>
    <w:locked/>
    <w:rsid w:val="006C1185"/>
    <w:rPr>
      <w:rFonts w:ascii="Times New Roman" w:hAnsi="Times New Roman" w:cs="Times New Roman"/>
      <w:sz w:val="24"/>
      <w:szCs w:val="24"/>
    </w:rPr>
  </w:style>
  <w:style w:type="character" w:customStyle="1" w:styleId="DocumentMapChar3">
    <w:name w:val="Document Map Char3"/>
    <w:locked/>
    <w:rsid w:val="006C1185"/>
    <w:rPr>
      <w:rFonts w:ascii="Tahoma" w:hAnsi="Tahoma" w:cs="Times New Roman"/>
      <w:sz w:val="20"/>
      <w:szCs w:val="20"/>
      <w:shd w:val="clear" w:color="auto" w:fill="000080"/>
    </w:rPr>
  </w:style>
  <w:style w:type="character" w:customStyle="1" w:styleId="HeaderChar3">
    <w:name w:val="Header Char3"/>
    <w:locked/>
    <w:rsid w:val="006C1185"/>
    <w:rPr>
      <w:rFonts w:ascii="Times New Roman" w:hAnsi="Times New Roman" w:cs="Times New Roman"/>
      <w:sz w:val="24"/>
      <w:szCs w:val="24"/>
    </w:rPr>
  </w:style>
  <w:style w:type="character" w:customStyle="1" w:styleId="CommentSubjectChar2">
    <w:name w:val="Comment Subject Char2"/>
    <w:locked/>
    <w:rsid w:val="006C1185"/>
    <w:rPr>
      <w:sz w:val="16"/>
    </w:rPr>
  </w:style>
  <w:style w:type="character" w:customStyle="1" w:styleId="CommentTextChar3">
    <w:name w:val="Comment Text Char3"/>
    <w:locked/>
    <w:rsid w:val="006C1185"/>
    <w:rPr>
      <w:rFonts w:ascii="Times New Roman" w:hAnsi="Times New Roman" w:cs="Times New Roman"/>
      <w:sz w:val="20"/>
      <w:szCs w:val="20"/>
    </w:rPr>
  </w:style>
  <w:style w:type="character" w:customStyle="1" w:styleId="CommentSubjectChar4">
    <w:name w:val="Comment Subject Char4"/>
    <w:locked/>
    <w:rsid w:val="006C1185"/>
    <w:rPr>
      <w:b/>
    </w:rPr>
  </w:style>
  <w:style w:type="character" w:customStyle="1" w:styleId="730">
    <w:name w:val="Знак Знак73"/>
    <w:rsid w:val="006C1185"/>
    <w:rPr>
      <w:sz w:val="16"/>
      <w:lang w:val="ru-RU" w:eastAsia="ru-RU"/>
    </w:rPr>
  </w:style>
  <w:style w:type="character" w:customStyle="1" w:styleId="Heading1Char3">
    <w:name w:val="Heading 1 Char3"/>
    <w:aliases w:val="Знак Char3,Заголовок 1 Знак Знак Char2,Знак Заголовок 1 Char2"/>
    <w:locked/>
    <w:rsid w:val="006C1185"/>
    <w:rPr>
      <w:rFonts w:ascii="Cambria" w:hAnsi="Cambria"/>
      <w:b/>
      <w:kern w:val="32"/>
      <w:sz w:val="32"/>
    </w:rPr>
  </w:style>
  <w:style w:type="character" w:customStyle="1" w:styleId="BodyText3Char3">
    <w:name w:val="Body Text 3 Char3"/>
    <w:aliases w:val="Знак5 Char3"/>
    <w:locked/>
    <w:rsid w:val="006C1185"/>
    <w:rPr>
      <w:sz w:val="16"/>
    </w:rPr>
  </w:style>
  <w:style w:type="paragraph" w:customStyle="1" w:styleId="12a">
    <w:name w:val="Стиль12"/>
    <w:rsid w:val="006C11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C1185"/>
    <w:rPr>
      <w:rFonts w:ascii="PragmaticaCTT" w:hAnsi="PragmaticaCTT" w:cs="Times New Roman"/>
      <w:sz w:val="20"/>
      <w:szCs w:val="20"/>
    </w:rPr>
  </w:style>
  <w:style w:type="character" w:customStyle="1" w:styleId="6100">
    <w:name w:val="Знак Знак610"/>
    <w:locked/>
    <w:rsid w:val="006C1185"/>
    <w:rPr>
      <w:b/>
      <w:caps/>
      <w:sz w:val="24"/>
      <w:lang w:val="ru-RU" w:eastAsia="ru-RU"/>
    </w:rPr>
  </w:style>
  <w:style w:type="character" w:customStyle="1" w:styleId="Heading2Char2">
    <w:name w:val="Heading 2 Char2"/>
    <w:aliases w:val="Знак3 Знак Char2"/>
    <w:locked/>
    <w:rsid w:val="006C1185"/>
    <w:rPr>
      <w:rFonts w:ascii="Times New Roman" w:hAnsi="Times New Roman"/>
      <w:sz w:val="24"/>
    </w:rPr>
  </w:style>
  <w:style w:type="character" w:customStyle="1" w:styleId="SubtitleChar3">
    <w:name w:val="Subtitle Char3"/>
    <w:locked/>
    <w:rsid w:val="006C1185"/>
    <w:rPr>
      <w:rFonts w:ascii="PragmaticaCTT" w:hAnsi="PragmaticaCTT" w:cs="Times New Roman"/>
      <w:b/>
      <w:bCs/>
      <w:sz w:val="24"/>
      <w:szCs w:val="24"/>
    </w:rPr>
  </w:style>
  <w:style w:type="character" w:customStyle="1" w:styleId="BodyTextFirstIndent2Char3">
    <w:name w:val="Body Text First Indent 2 Char3"/>
    <w:locked/>
    <w:rsid w:val="006C1185"/>
    <w:rPr>
      <w:rFonts w:ascii="Times New Roman" w:hAnsi="Times New Roman" w:cs="Times New Roman"/>
      <w:sz w:val="24"/>
      <w:szCs w:val="24"/>
    </w:rPr>
  </w:style>
  <w:style w:type="character" w:customStyle="1" w:styleId="BalloonTextChar3">
    <w:name w:val="Balloon Text Char3"/>
    <w:locked/>
    <w:rsid w:val="006C1185"/>
    <w:rPr>
      <w:rFonts w:ascii="Tahoma" w:hAnsi="Tahoma" w:cs="Times New Roman"/>
      <w:sz w:val="16"/>
      <w:szCs w:val="16"/>
    </w:rPr>
  </w:style>
  <w:style w:type="paragraph" w:customStyle="1" w:styleId="BodyText212">
    <w:name w:val="Body Text 212"/>
    <w:basedOn w:val="a3"/>
    <w:rsid w:val="006C1185"/>
    <w:pPr>
      <w:spacing w:line="360" w:lineRule="auto"/>
      <w:jc w:val="both"/>
    </w:pPr>
    <w:rPr>
      <w:szCs w:val="20"/>
    </w:rPr>
  </w:style>
  <w:style w:type="character" w:customStyle="1" w:styleId="HTMLPreformattedChar2">
    <w:name w:val="HTML Preformatted Char2"/>
    <w:locked/>
    <w:rsid w:val="006C1185"/>
    <w:rPr>
      <w:rFonts w:ascii="Courier New" w:hAnsi="Courier New"/>
      <w:sz w:val="20"/>
    </w:rPr>
  </w:style>
  <w:style w:type="character" w:customStyle="1" w:styleId="HTMLAddressChar1">
    <w:name w:val="HTML Address Char1"/>
    <w:locked/>
    <w:rsid w:val="006C1185"/>
    <w:rPr>
      <w:i/>
      <w:sz w:val="24"/>
      <w:lang w:eastAsia="ru-RU"/>
    </w:rPr>
  </w:style>
  <w:style w:type="character" w:customStyle="1" w:styleId="HTMLAddressChar3">
    <w:name w:val="HTML Address Char3"/>
    <w:locked/>
    <w:rsid w:val="006C1185"/>
    <w:rPr>
      <w:rFonts w:ascii="Calibri" w:hAnsi="Calibri" w:cs="Times New Roman"/>
      <w:i/>
      <w:sz w:val="20"/>
      <w:szCs w:val="20"/>
    </w:rPr>
  </w:style>
  <w:style w:type="character" w:customStyle="1" w:styleId="1280">
    <w:name w:val="Знак1 Знак Знак28"/>
    <w:aliases w:val="Знак1 Знак11"/>
    <w:locked/>
    <w:rsid w:val="006C1185"/>
    <w:rPr>
      <w:sz w:val="24"/>
      <w:lang w:val="ru-RU" w:eastAsia="ru-RU"/>
    </w:rPr>
  </w:style>
  <w:style w:type="paragraph" w:customStyle="1" w:styleId="BlockText1">
    <w:name w:val="Block Text1"/>
    <w:basedOn w:val="a3"/>
    <w:rsid w:val="006C118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6C1185"/>
    <w:rPr>
      <w:i/>
      <w:color w:val="000000"/>
      <w:sz w:val="24"/>
      <w:lang w:eastAsia="ru-RU"/>
    </w:rPr>
  </w:style>
  <w:style w:type="character" w:customStyle="1" w:styleId="IntenseQuoteChar3">
    <w:name w:val="Intense Quote Char3"/>
    <w:locked/>
    <w:rsid w:val="006C1185"/>
    <w:rPr>
      <w:b/>
      <w:i/>
      <w:color w:val="4F81BD"/>
      <w:sz w:val="24"/>
      <w:lang w:eastAsia="ru-RU"/>
    </w:rPr>
  </w:style>
  <w:style w:type="paragraph" w:customStyle="1" w:styleId="BodyTextIndent21">
    <w:name w:val="Body Text Indent 21"/>
    <w:basedOn w:val="a3"/>
    <w:rsid w:val="006C1185"/>
    <w:pPr>
      <w:overflowPunct w:val="0"/>
      <w:autoSpaceDE w:val="0"/>
      <w:ind w:firstLine="567"/>
      <w:jc w:val="both"/>
    </w:pPr>
    <w:rPr>
      <w:sz w:val="20"/>
      <w:szCs w:val="20"/>
      <w:lang w:eastAsia="ar-SA"/>
    </w:rPr>
  </w:style>
  <w:style w:type="paragraph" w:customStyle="1" w:styleId="BodyTextIndent31">
    <w:name w:val="Body Text Indent 31"/>
    <w:basedOn w:val="a3"/>
    <w:rsid w:val="006C1185"/>
    <w:pPr>
      <w:spacing w:line="360" w:lineRule="auto"/>
      <w:ind w:firstLine="709"/>
      <w:jc w:val="both"/>
    </w:pPr>
    <w:rPr>
      <w:sz w:val="28"/>
      <w:szCs w:val="20"/>
    </w:rPr>
  </w:style>
  <w:style w:type="paragraph" w:customStyle="1" w:styleId="230">
    <w:name w:val="Обычный23"/>
    <w:rsid w:val="006C118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6C1185"/>
    <w:pPr>
      <w:tabs>
        <w:tab w:val="center" w:pos="4153"/>
        <w:tab w:val="right" w:pos="8306"/>
      </w:tabs>
    </w:pPr>
    <w:rPr>
      <w:rFonts w:ascii="Arial" w:hAnsi="Arial"/>
      <w:szCs w:val="20"/>
    </w:rPr>
  </w:style>
  <w:style w:type="paragraph" w:customStyle="1" w:styleId="Normal11">
    <w:name w:val="Normal11"/>
    <w:rsid w:val="006C118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C1185"/>
    <w:pPr>
      <w:keepNext/>
      <w:snapToGrid/>
      <w:outlineLvl w:val="2"/>
    </w:pPr>
    <w:rPr>
      <w:sz w:val="24"/>
    </w:rPr>
  </w:style>
  <w:style w:type="paragraph" w:customStyle="1" w:styleId="BodyText11">
    <w:name w:val="Body Text11"/>
    <w:basedOn w:val="Normal11"/>
    <w:rsid w:val="006C1185"/>
    <w:pPr>
      <w:snapToGrid/>
      <w:spacing w:line="360" w:lineRule="auto"/>
    </w:pPr>
    <w:rPr>
      <w:sz w:val="24"/>
    </w:rPr>
  </w:style>
  <w:style w:type="paragraph" w:customStyle="1" w:styleId="ListParagraph11">
    <w:name w:val="List Paragraph11"/>
    <w:basedOn w:val="a3"/>
    <w:rsid w:val="006C1185"/>
    <w:pPr>
      <w:spacing w:after="200" w:line="276" w:lineRule="auto"/>
      <w:ind w:left="720"/>
      <w:contextualSpacing/>
    </w:pPr>
    <w:rPr>
      <w:rFonts w:ascii="Calibri" w:hAnsi="Calibri"/>
      <w:sz w:val="22"/>
      <w:szCs w:val="22"/>
    </w:rPr>
  </w:style>
  <w:style w:type="paragraph" w:customStyle="1" w:styleId="PlainText11">
    <w:name w:val="Plain Text11"/>
    <w:basedOn w:val="a3"/>
    <w:rsid w:val="006C1185"/>
    <w:rPr>
      <w:rFonts w:ascii="Courier New" w:hAnsi="Courier New"/>
      <w:sz w:val="20"/>
      <w:szCs w:val="20"/>
    </w:rPr>
  </w:style>
  <w:style w:type="paragraph" w:customStyle="1" w:styleId="BodyText311">
    <w:name w:val="Body Text 311"/>
    <w:basedOn w:val="Normal11"/>
    <w:rsid w:val="006C1185"/>
    <w:pPr>
      <w:snapToGrid/>
      <w:jc w:val="both"/>
    </w:pPr>
    <w:rPr>
      <w:i/>
      <w:sz w:val="26"/>
    </w:rPr>
  </w:style>
  <w:style w:type="character" w:customStyle="1" w:styleId="SubtleEmphasis1">
    <w:name w:val="Subtle Emphasis1"/>
    <w:rsid w:val="006C1185"/>
    <w:rPr>
      <w:i/>
      <w:color w:val="808080"/>
    </w:rPr>
  </w:style>
  <w:style w:type="character" w:customStyle="1" w:styleId="2160">
    <w:name w:val="Знак Знак216"/>
    <w:aliases w:val="Основной текст с отступом Знак Знак Зна Знак"/>
    <w:locked/>
    <w:rsid w:val="006C1185"/>
    <w:rPr>
      <w:rFonts w:ascii="Arial" w:hAnsi="Arial"/>
      <w:b/>
      <w:i/>
      <w:sz w:val="28"/>
      <w:lang w:val="ru-RU" w:eastAsia="en-US"/>
    </w:rPr>
  </w:style>
  <w:style w:type="character" w:customStyle="1" w:styleId="DefaultParagraphFont1">
    <w:name w:val="Default Paragraph Font1"/>
    <w:rsid w:val="006C1185"/>
  </w:style>
  <w:style w:type="paragraph" w:customStyle="1" w:styleId="NoSpacing1">
    <w:name w:val="No Spacing1"/>
    <w:rsid w:val="006C118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6C1185"/>
    <w:rPr>
      <w:rFonts w:ascii="Arial" w:hAnsi="Arial" w:cs="Times New Roman"/>
      <w:b/>
      <w:sz w:val="20"/>
    </w:rPr>
  </w:style>
  <w:style w:type="character" w:customStyle="1" w:styleId="z-TopofFormChar1">
    <w:name w:val="z-Top of Form Char1"/>
    <w:locked/>
    <w:rsid w:val="006C1185"/>
    <w:rPr>
      <w:rFonts w:ascii="Arial" w:hAnsi="Arial" w:cs="Times New Roman"/>
      <w:b/>
      <w:sz w:val="20"/>
      <w:szCs w:val="20"/>
    </w:rPr>
  </w:style>
  <w:style w:type="character" w:customStyle="1" w:styleId="z-BottomofFormChar">
    <w:name w:val="z-Bottom of Form Char"/>
    <w:locked/>
    <w:rsid w:val="006C1185"/>
    <w:rPr>
      <w:rFonts w:ascii="Arial" w:hAnsi="Arial" w:cs="Times New Roman"/>
      <w:vanish/>
      <w:sz w:val="16"/>
      <w:lang w:eastAsia="ru-RU"/>
    </w:rPr>
  </w:style>
  <w:style w:type="character" w:customStyle="1" w:styleId="z-BottomofFormChar1">
    <w:name w:val="z-Bottom of Form Char1"/>
    <w:locked/>
    <w:rsid w:val="006C1185"/>
    <w:rPr>
      <w:rFonts w:ascii="Arial" w:hAnsi="Arial" w:cs="Times New Roman"/>
      <w:vanish/>
      <w:sz w:val="16"/>
      <w:szCs w:val="16"/>
    </w:rPr>
  </w:style>
  <w:style w:type="paragraph" w:customStyle="1" w:styleId="Heading41">
    <w:name w:val="Heading 41"/>
    <w:basedOn w:val="Normal1"/>
    <w:next w:val="Normal1"/>
    <w:rsid w:val="006C1185"/>
    <w:pPr>
      <w:keepNext/>
      <w:widowControl/>
    </w:pPr>
    <w:rPr>
      <w:sz w:val="24"/>
    </w:rPr>
  </w:style>
  <w:style w:type="character" w:customStyle="1" w:styleId="MacroTextChar2">
    <w:name w:val="Macro Text Char2"/>
    <w:locked/>
    <w:rsid w:val="006C1185"/>
    <w:rPr>
      <w:rFonts w:ascii="Courier New" w:hAnsi="Courier New" w:cs="Times New Roman"/>
      <w:sz w:val="22"/>
      <w:lang w:val="en-US" w:eastAsia="en-US" w:bidi="ar-SA"/>
    </w:rPr>
  </w:style>
  <w:style w:type="character" w:customStyle="1" w:styleId="5111">
    <w:name w:val="Знак5 Знак Знак11"/>
    <w:locked/>
    <w:rsid w:val="006C118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6C118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C1185"/>
    <w:rPr>
      <w:sz w:val="24"/>
    </w:rPr>
  </w:style>
  <w:style w:type="character" w:customStyle="1" w:styleId="PlaceholderText1">
    <w:name w:val="Placeholder Text1"/>
    <w:rsid w:val="006C1185"/>
    <w:rPr>
      <w:color w:val="808080"/>
    </w:rPr>
  </w:style>
  <w:style w:type="paragraph" w:customStyle="1" w:styleId="TextBody">
    <w:name w:val="Text Body"/>
    <w:basedOn w:val="a3"/>
    <w:rsid w:val="006C1185"/>
    <w:pPr>
      <w:suppressAutoHyphens/>
      <w:spacing w:after="120"/>
    </w:pPr>
    <w:rPr>
      <w:lang w:val="en-US" w:eastAsia="zh-CN"/>
    </w:rPr>
  </w:style>
  <w:style w:type="character" w:customStyle="1" w:styleId="WW8Num13z3">
    <w:name w:val="WW8Num13z3"/>
    <w:rsid w:val="006C1185"/>
  </w:style>
  <w:style w:type="character" w:customStyle="1" w:styleId="WW8Num13z4">
    <w:name w:val="WW8Num13z4"/>
    <w:rsid w:val="006C1185"/>
  </w:style>
  <w:style w:type="character" w:customStyle="1" w:styleId="WW8Num13z5">
    <w:name w:val="WW8Num13z5"/>
    <w:rsid w:val="006C1185"/>
  </w:style>
  <w:style w:type="character" w:customStyle="1" w:styleId="WW8Num13z6">
    <w:name w:val="WW8Num13z6"/>
    <w:rsid w:val="006C1185"/>
  </w:style>
  <w:style w:type="character" w:customStyle="1" w:styleId="WW8Num13z7">
    <w:name w:val="WW8Num13z7"/>
    <w:rsid w:val="006C1185"/>
  </w:style>
  <w:style w:type="character" w:customStyle="1" w:styleId="WW8Num13z8">
    <w:name w:val="WW8Num13z8"/>
    <w:rsid w:val="006C1185"/>
  </w:style>
  <w:style w:type="character" w:customStyle="1" w:styleId="WW8Num14z4">
    <w:name w:val="WW8Num14z4"/>
    <w:rsid w:val="006C1185"/>
  </w:style>
  <w:style w:type="character" w:customStyle="1" w:styleId="WW8Num14z5">
    <w:name w:val="WW8Num14z5"/>
    <w:rsid w:val="006C1185"/>
  </w:style>
  <w:style w:type="character" w:customStyle="1" w:styleId="WW8Num14z6">
    <w:name w:val="WW8Num14z6"/>
    <w:rsid w:val="006C1185"/>
  </w:style>
  <w:style w:type="character" w:customStyle="1" w:styleId="WW8Num14z7">
    <w:name w:val="WW8Num14z7"/>
    <w:rsid w:val="006C1185"/>
  </w:style>
  <w:style w:type="character" w:customStyle="1" w:styleId="WW8Num14z8">
    <w:name w:val="WW8Num14z8"/>
    <w:rsid w:val="006C1185"/>
  </w:style>
  <w:style w:type="paragraph" w:customStyle="1" w:styleId="1ffffff8">
    <w:name w:val="Текст примечания1"/>
    <w:basedOn w:val="a3"/>
    <w:rsid w:val="006C1185"/>
    <w:pPr>
      <w:suppressAutoHyphens/>
    </w:pPr>
    <w:rPr>
      <w:sz w:val="20"/>
      <w:szCs w:val="20"/>
      <w:lang w:eastAsia="ar-SA"/>
    </w:rPr>
  </w:style>
  <w:style w:type="paragraph" w:customStyle="1" w:styleId="21f2">
    <w:name w:val="Маркированный список 21"/>
    <w:basedOn w:val="a3"/>
    <w:rsid w:val="006C1185"/>
    <w:pPr>
      <w:tabs>
        <w:tab w:val="left" w:pos="360"/>
      </w:tabs>
      <w:suppressAutoHyphens/>
      <w:ind w:left="360" w:hanging="360"/>
    </w:pPr>
    <w:rPr>
      <w:lang w:eastAsia="ar-SA"/>
    </w:rPr>
  </w:style>
  <w:style w:type="paragraph" w:customStyle="1" w:styleId="1ffffff9">
    <w:name w:val="Название объекта1"/>
    <w:basedOn w:val="a3"/>
    <w:next w:val="a3"/>
    <w:rsid w:val="006C1185"/>
    <w:pPr>
      <w:suppressAutoHyphens/>
    </w:pPr>
    <w:rPr>
      <w:b/>
      <w:bCs/>
      <w:color w:val="4F81BD"/>
      <w:sz w:val="18"/>
      <w:szCs w:val="18"/>
      <w:lang w:eastAsia="ar-SA"/>
    </w:rPr>
  </w:style>
  <w:style w:type="paragraph" w:customStyle="1" w:styleId="21f3">
    <w:name w:val="Список 21"/>
    <w:basedOn w:val="a3"/>
    <w:rsid w:val="006C1185"/>
    <w:pPr>
      <w:suppressAutoHyphens/>
      <w:ind w:left="566" w:hanging="283"/>
    </w:pPr>
    <w:rPr>
      <w:lang w:eastAsia="ar-SA"/>
    </w:rPr>
  </w:style>
  <w:style w:type="paragraph" w:customStyle="1" w:styleId="416">
    <w:name w:val="Список 41"/>
    <w:basedOn w:val="a3"/>
    <w:rsid w:val="006C1185"/>
    <w:pPr>
      <w:suppressAutoHyphens/>
      <w:ind w:left="1132" w:hanging="283"/>
    </w:pPr>
    <w:rPr>
      <w:lang w:eastAsia="ar-SA"/>
    </w:rPr>
  </w:style>
  <w:style w:type="paragraph" w:customStyle="1" w:styleId="Heading22">
    <w:name w:val="Heading 22"/>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6C118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6C1185"/>
    <w:rPr>
      <w:rFonts w:ascii="Times New Roman" w:hAnsi="Times New Roman" w:cs="Times New Roman"/>
      <w:color w:val="000000"/>
      <w:sz w:val="20"/>
      <w:szCs w:val="20"/>
    </w:rPr>
  </w:style>
  <w:style w:type="paragraph" w:customStyle="1" w:styleId="Heading911">
    <w:name w:val="Heading 9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6C1185"/>
    <w:rPr>
      <w:rFonts w:ascii="Times New Roman" w:hAnsi="Times New Roman"/>
      <w:sz w:val="20"/>
    </w:rPr>
  </w:style>
  <w:style w:type="character" w:customStyle="1" w:styleId="343">
    <w:name w:val="Знак3 Знак Знак4"/>
    <w:locked/>
    <w:rsid w:val="006C1185"/>
    <w:rPr>
      <w:rFonts w:ascii="Courier New" w:hAnsi="Courier New"/>
      <w:lang w:val="ru-RU" w:eastAsia="ru-RU"/>
    </w:rPr>
  </w:style>
  <w:style w:type="paragraph" w:customStyle="1" w:styleId="CharChar0">
    <w:name w:val="первый Char Char"/>
    <w:basedOn w:val="a3"/>
    <w:rsid w:val="006C1185"/>
    <w:pPr>
      <w:spacing w:before="120" w:line="240" w:lineRule="exact"/>
      <w:ind w:firstLine="284"/>
      <w:jc w:val="both"/>
    </w:pPr>
    <w:rPr>
      <w:sz w:val="22"/>
    </w:rPr>
  </w:style>
  <w:style w:type="paragraph" w:customStyle="1" w:styleId="Char">
    <w:name w:val="первый Char"/>
    <w:basedOn w:val="a3"/>
    <w:rsid w:val="006C1185"/>
    <w:pPr>
      <w:spacing w:before="120" w:line="240" w:lineRule="exact"/>
      <w:ind w:firstLine="284"/>
      <w:jc w:val="both"/>
    </w:pPr>
    <w:rPr>
      <w:sz w:val="22"/>
    </w:rPr>
  </w:style>
  <w:style w:type="character" w:customStyle="1" w:styleId="gray1">
    <w:name w:val="gray1"/>
    <w:rsid w:val="006C1185"/>
    <w:rPr>
      <w:color w:val="808080"/>
    </w:rPr>
  </w:style>
  <w:style w:type="character" w:customStyle="1" w:styleId="style1610">
    <w:name w:val="style161"/>
    <w:rsid w:val="006C1185"/>
    <w:rPr>
      <w:rFonts w:ascii="Verdana" w:hAnsi="Verdana"/>
      <w:sz w:val="24"/>
    </w:rPr>
  </w:style>
  <w:style w:type="paragraph" w:customStyle="1" w:styleId="affffffffffc">
    <w:name w:val="Содержание"/>
    <w:basedOn w:val="a3"/>
    <w:rsid w:val="006C1185"/>
    <w:pPr>
      <w:ind w:firstLine="454"/>
      <w:jc w:val="both"/>
    </w:pPr>
  </w:style>
  <w:style w:type="paragraph" w:customStyle="1" w:styleId="affffffffffd">
    <w:name w:val="Модули"/>
    <w:basedOn w:val="a3"/>
    <w:rsid w:val="006C1185"/>
    <w:pPr>
      <w:keepNext/>
    </w:pPr>
    <w:rPr>
      <w:b/>
      <w:bCs/>
    </w:rPr>
  </w:style>
  <w:style w:type="character" w:customStyle="1" w:styleId="description2">
    <w:name w:val="description2"/>
    <w:rsid w:val="006C1185"/>
    <w:rPr>
      <w:color w:val="000000"/>
      <w:sz w:val="20"/>
    </w:rPr>
  </w:style>
  <w:style w:type="paragraph" w:customStyle="1" w:styleId="22a">
    <w:name w:val="Îñíî´2íîé òåêñò 2"/>
    <w:basedOn w:val="a3"/>
    <w:rsid w:val="006C1185"/>
    <w:pPr>
      <w:widowControl w:val="0"/>
      <w:ind w:firstLine="709"/>
      <w:jc w:val="both"/>
    </w:pPr>
    <w:rPr>
      <w:szCs w:val="20"/>
    </w:rPr>
  </w:style>
  <w:style w:type="paragraph" w:customStyle="1" w:styleId="Noeeu3">
    <w:name w:val="Noeeu3"/>
    <w:basedOn w:val="a3"/>
    <w:rsid w:val="006C1185"/>
    <w:pPr>
      <w:widowControl w:val="0"/>
      <w:ind w:firstLine="284"/>
      <w:jc w:val="both"/>
    </w:pPr>
    <w:rPr>
      <w:sz w:val="20"/>
      <w:szCs w:val="20"/>
    </w:rPr>
  </w:style>
  <w:style w:type="character" w:customStyle="1" w:styleId="c17">
    <w:name w:val="c17"/>
    <w:rsid w:val="006C1185"/>
  </w:style>
  <w:style w:type="paragraph" w:customStyle="1" w:styleId="affffffffffe">
    <w:name w:val="_Обычный"/>
    <w:basedOn w:val="a3"/>
    <w:rsid w:val="006C1185"/>
    <w:pPr>
      <w:spacing w:line="360" w:lineRule="auto"/>
      <w:ind w:firstLine="709"/>
      <w:jc w:val="both"/>
    </w:pPr>
  </w:style>
  <w:style w:type="character" w:customStyle="1" w:styleId="NoBreak">
    <w:name w:val="_NoBreak"/>
    <w:rsid w:val="006C1185"/>
  </w:style>
  <w:style w:type="paragraph" w:customStyle="1" w:styleId="1270">
    <w:name w:val="Стиль по ширине Первая строка:  127 см"/>
    <w:basedOn w:val="a3"/>
    <w:rsid w:val="006C1185"/>
    <w:pPr>
      <w:spacing w:line="360" w:lineRule="auto"/>
      <w:ind w:firstLine="720"/>
      <w:jc w:val="both"/>
    </w:pPr>
    <w:rPr>
      <w:szCs w:val="20"/>
    </w:rPr>
  </w:style>
  <w:style w:type="character" w:customStyle="1" w:styleId="Arial16">
    <w:name w:val="Стиль Arial 16 пт полужирный"/>
    <w:rsid w:val="006C1185"/>
    <w:rPr>
      <w:rFonts w:ascii="Arial" w:hAnsi="Arial"/>
      <w:b/>
      <w:sz w:val="32"/>
    </w:rPr>
  </w:style>
  <w:style w:type="paragraph" w:customStyle="1" w:styleId="12b">
    <w:name w:val="стиль12"/>
    <w:basedOn w:val="a3"/>
    <w:rsid w:val="006C1185"/>
    <w:pPr>
      <w:spacing w:before="100" w:beforeAutospacing="1" w:after="100" w:afterAutospacing="1"/>
    </w:pPr>
    <w:rPr>
      <w:rFonts w:ascii="Arial" w:hAnsi="Arial" w:cs="Arial"/>
      <w:color w:val="676767"/>
      <w:sz w:val="20"/>
      <w:szCs w:val="20"/>
    </w:rPr>
  </w:style>
  <w:style w:type="character" w:customStyle="1" w:styleId="FontStyle61">
    <w:name w:val="Font Style61"/>
    <w:rsid w:val="006C1185"/>
    <w:rPr>
      <w:rFonts w:ascii="MS Reference Sans Serif" w:hAnsi="MS Reference Sans Serif"/>
      <w:sz w:val="12"/>
    </w:rPr>
  </w:style>
  <w:style w:type="character" w:customStyle="1" w:styleId="FontStyle60">
    <w:name w:val="Font Style60"/>
    <w:rsid w:val="006C1185"/>
    <w:rPr>
      <w:rFonts w:ascii="MS Reference Sans Serif" w:hAnsi="MS Reference Sans Serif"/>
      <w:sz w:val="16"/>
    </w:rPr>
  </w:style>
  <w:style w:type="paragraph" w:customStyle="1" w:styleId="Style102">
    <w:name w:val="Стиль Style10 + Черный"/>
    <w:basedOn w:val="a3"/>
    <w:next w:val="a3"/>
    <w:rsid w:val="006C1185"/>
    <w:rPr>
      <w:color w:val="000000"/>
    </w:rPr>
  </w:style>
  <w:style w:type="paragraph" w:customStyle="1" w:styleId="Style1010">
    <w:name w:val="Стиль Style10 + Черный1"/>
    <w:basedOn w:val="a3"/>
    <w:next w:val="a3"/>
    <w:rsid w:val="006C1185"/>
    <w:rPr>
      <w:color w:val="000000"/>
    </w:rPr>
  </w:style>
  <w:style w:type="paragraph" w:customStyle="1" w:styleId="Style48">
    <w:name w:val="Style48"/>
    <w:basedOn w:val="a3"/>
    <w:rsid w:val="006C1185"/>
    <w:pPr>
      <w:widowControl w:val="0"/>
      <w:autoSpaceDE w:val="0"/>
      <w:autoSpaceDN w:val="0"/>
      <w:adjustRightInd w:val="0"/>
    </w:pPr>
  </w:style>
  <w:style w:type="paragraph" w:customStyle="1" w:styleId="Textbody0">
    <w:name w:val="Text body"/>
    <w:basedOn w:val="Standard"/>
    <w:rsid w:val="006C1185"/>
    <w:pPr>
      <w:autoSpaceDN/>
      <w:spacing w:after="120"/>
      <w:textAlignment w:val="baseline"/>
    </w:pPr>
    <w:rPr>
      <w:rFonts w:eastAsia="SimSun" w:cs="Mangal"/>
      <w:kern w:val="1"/>
      <w:lang w:eastAsia="hi-IN" w:bidi="hi-IN"/>
    </w:rPr>
  </w:style>
  <w:style w:type="paragraph" w:customStyle="1" w:styleId="Index">
    <w:name w:val="Index"/>
    <w:basedOn w:val="Standard"/>
    <w:rsid w:val="006C118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6C118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6C1185"/>
    <w:rPr>
      <w:rFonts w:ascii="TimesET" w:eastAsia="Times New Roman" w:hAnsi="TimesET" w:cs="Times New Roman"/>
      <w:color w:val="000000"/>
      <w:sz w:val="20"/>
      <w:szCs w:val="20"/>
      <w:lang w:eastAsia="ru-RU"/>
    </w:rPr>
  </w:style>
  <w:style w:type="character" w:customStyle="1" w:styleId="IntenseEmphasis1">
    <w:name w:val="Intense Emphasis1"/>
    <w:rsid w:val="006C1185"/>
    <w:rPr>
      <w:b/>
    </w:rPr>
  </w:style>
  <w:style w:type="paragraph" w:customStyle="1" w:styleId="HTMLPreformatted1">
    <w:name w:val="HTML Preformatted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6C118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6C1185"/>
    <w:rPr>
      <w:sz w:val="24"/>
    </w:rPr>
  </w:style>
  <w:style w:type="character" w:customStyle="1" w:styleId="afffffffffff">
    <w:name w:val="Название Знак"/>
    <w:locked/>
    <w:rsid w:val="006C1185"/>
    <w:rPr>
      <w:sz w:val="24"/>
      <w:lang w:val="en-US"/>
    </w:rPr>
  </w:style>
  <w:style w:type="character" w:customStyle="1" w:styleId="2fff6">
    <w:name w:val="Красная строка Знак2"/>
    <w:rsid w:val="006C1185"/>
  </w:style>
  <w:style w:type="paragraph" w:customStyle="1" w:styleId="95">
    <w:name w:val="Знак9"/>
    <w:basedOn w:val="a3"/>
    <w:rsid w:val="006C1185"/>
    <w:pPr>
      <w:spacing w:after="160" w:line="240" w:lineRule="exact"/>
    </w:pPr>
    <w:rPr>
      <w:rFonts w:ascii="Verdana" w:hAnsi="Verdana"/>
      <w:lang w:val="en-US" w:eastAsia="en-US"/>
    </w:rPr>
  </w:style>
  <w:style w:type="paragraph" w:customStyle="1" w:styleId="useradditionalinfo1">
    <w:name w:val="useradditionalinfo1"/>
    <w:basedOn w:val="a3"/>
    <w:rsid w:val="006C118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6C118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6C118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6C118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6C118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6C118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6C118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6C118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6C1185"/>
    <w:pPr>
      <w:numPr>
        <w:numId w:val="0"/>
      </w:numPr>
      <w:tabs>
        <w:tab w:val="left" w:pos="360"/>
        <w:tab w:val="left" w:pos="1354"/>
      </w:tabs>
      <w:ind w:left="360" w:hanging="360"/>
    </w:pPr>
    <w:rPr>
      <w:sz w:val="24"/>
      <w:lang w:eastAsia="ru-RU"/>
    </w:rPr>
  </w:style>
  <w:style w:type="character" w:customStyle="1" w:styleId="77">
    <w:name w:val="Основной текст (7)_"/>
    <w:locked/>
    <w:rsid w:val="006C1185"/>
    <w:rPr>
      <w:b/>
      <w:i/>
    </w:rPr>
  </w:style>
  <w:style w:type="paragraph" w:customStyle="1" w:styleId="bloc">
    <w:name w:val="bloc"/>
    <w:basedOn w:val="a3"/>
    <w:rsid w:val="006C1185"/>
    <w:pPr>
      <w:spacing w:before="100" w:beforeAutospacing="1" w:after="100" w:afterAutospacing="1"/>
    </w:pPr>
  </w:style>
  <w:style w:type="paragraph" w:customStyle="1" w:styleId="bordered">
    <w:name w:val="bordered"/>
    <w:basedOn w:val="a3"/>
    <w:rsid w:val="006C1185"/>
    <w:pPr>
      <w:spacing w:before="100" w:beforeAutospacing="1" w:after="100" w:afterAutospacing="1"/>
    </w:pPr>
  </w:style>
  <w:style w:type="paragraph" w:customStyle="1" w:styleId="fr-collapsible-toggle">
    <w:name w:val="fr-collapsible-toggle"/>
    <w:basedOn w:val="a3"/>
    <w:rsid w:val="006C1185"/>
    <w:pPr>
      <w:spacing w:before="100" w:beforeAutospacing="1" w:after="100" w:afterAutospacing="1"/>
    </w:pPr>
  </w:style>
  <w:style w:type="paragraph" w:customStyle="1" w:styleId="fr-collapsible-toggle-collapsed">
    <w:name w:val="fr-collapsible-toggle-collapsed"/>
    <w:basedOn w:val="a3"/>
    <w:rsid w:val="006C1185"/>
    <w:pPr>
      <w:spacing w:before="100" w:beforeAutospacing="1" w:after="100" w:afterAutospacing="1"/>
    </w:pPr>
  </w:style>
  <w:style w:type="paragraph" w:customStyle="1" w:styleId="fr-collapsible-group-toogle-all">
    <w:name w:val="fr-collapsible-group-toogle-all"/>
    <w:basedOn w:val="a3"/>
    <w:rsid w:val="006C1185"/>
    <w:pPr>
      <w:spacing w:before="100" w:beforeAutospacing="1" w:after="100" w:afterAutospacing="1"/>
    </w:pPr>
    <w:rPr>
      <w:sz w:val="18"/>
      <w:szCs w:val="18"/>
    </w:rPr>
  </w:style>
  <w:style w:type="paragraph" w:customStyle="1" w:styleId="toogleboxnew">
    <w:name w:val="toogleboxnew"/>
    <w:basedOn w:val="a3"/>
    <w:rsid w:val="006C118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6C1185"/>
    <w:pPr>
      <w:shd w:val="clear" w:color="auto" w:fill="EFEFEF"/>
      <w:spacing w:after="30"/>
      <w:jc w:val="center"/>
    </w:pPr>
    <w:rPr>
      <w:b/>
      <w:bCs/>
    </w:rPr>
  </w:style>
  <w:style w:type="paragraph" w:customStyle="1" w:styleId="navboxnew">
    <w:name w:val="navboxnew"/>
    <w:basedOn w:val="a3"/>
    <w:rsid w:val="006C118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6C1185"/>
    <w:pPr>
      <w:spacing w:before="100" w:beforeAutospacing="1" w:after="100" w:afterAutospacing="1"/>
      <w:ind w:left="-1200"/>
    </w:pPr>
    <w:rPr>
      <w:sz w:val="19"/>
      <w:szCs w:val="19"/>
    </w:rPr>
  </w:style>
  <w:style w:type="paragraph" w:customStyle="1" w:styleId="navboxnewoldie">
    <w:name w:val="navboxnew_oldie"/>
    <w:basedOn w:val="a3"/>
    <w:rsid w:val="006C118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6C1185"/>
    <w:pPr>
      <w:spacing w:before="100" w:beforeAutospacing="1" w:after="100" w:afterAutospacing="1"/>
    </w:pPr>
  </w:style>
  <w:style w:type="paragraph" w:customStyle="1" w:styleId="mw-hiero-outer">
    <w:name w:val="mw-hiero-outer"/>
    <w:basedOn w:val="a3"/>
    <w:rsid w:val="006C1185"/>
    <w:pPr>
      <w:spacing w:before="100" w:beforeAutospacing="1" w:after="100" w:afterAutospacing="1"/>
    </w:pPr>
  </w:style>
  <w:style w:type="paragraph" w:customStyle="1" w:styleId="mw-hiero-box">
    <w:name w:val="mw-hiero-box"/>
    <w:basedOn w:val="a3"/>
    <w:rsid w:val="006C1185"/>
    <w:pPr>
      <w:shd w:val="clear" w:color="auto" w:fill="000000"/>
      <w:spacing w:before="100" w:beforeAutospacing="1" w:after="100" w:afterAutospacing="1"/>
    </w:pPr>
  </w:style>
  <w:style w:type="paragraph" w:customStyle="1" w:styleId="ui-helper-hidden">
    <w:name w:val="ui-helper-hidden"/>
    <w:basedOn w:val="a3"/>
    <w:rsid w:val="006C1185"/>
    <w:pPr>
      <w:spacing w:before="100" w:beforeAutospacing="1" w:after="100" w:afterAutospacing="1"/>
    </w:pPr>
    <w:rPr>
      <w:vanish/>
    </w:rPr>
  </w:style>
  <w:style w:type="paragraph" w:customStyle="1" w:styleId="ui-helper-reset">
    <w:name w:val="ui-helper-reset"/>
    <w:basedOn w:val="a3"/>
    <w:rsid w:val="006C1185"/>
  </w:style>
  <w:style w:type="paragraph" w:customStyle="1" w:styleId="ui-helper-clearfix">
    <w:name w:val="ui-helper-clearfix"/>
    <w:basedOn w:val="a3"/>
    <w:rsid w:val="006C1185"/>
    <w:pPr>
      <w:spacing w:before="100" w:beforeAutospacing="1" w:after="100" w:afterAutospacing="1"/>
    </w:pPr>
  </w:style>
  <w:style w:type="paragraph" w:customStyle="1" w:styleId="ui-helper-zfix">
    <w:name w:val="ui-helper-zfix"/>
    <w:basedOn w:val="a3"/>
    <w:rsid w:val="006C1185"/>
    <w:pPr>
      <w:spacing w:before="100" w:beforeAutospacing="1" w:after="100" w:afterAutospacing="1"/>
    </w:pPr>
  </w:style>
  <w:style w:type="paragraph" w:customStyle="1" w:styleId="ui-icon">
    <w:name w:val="ui-icon"/>
    <w:basedOn w:val="a3"/>
    <w:rsid w:val="006C1185"/>
    <w:pPr>
      <w:spacing w:before="100" w:beforeAutospacing="1" w:after="100" w:afterAutospacing="1"/>
      <w:ind w:firstLine="7343"/>
    </w:pPr>
  </w:style>
  <w:style w:type="paragraph" w:customStyle="1" w:styleId="ui-widget-overlay">
    <w:name w:val="ui-widget-overlay"/>
    <w:basedOn w:val="a3"/>
    <w:rsid w:val="006C1185"/>
    <w:pPr>
      <w:shd w:val="clear" w:color="auto" w:fill="000000"/>
      <w:spacing w:before="100" w:beforeAutospacing="1" w:after="100" w:afterAutospacing="1"/>
    </w:pPr>
  </w:style>
  <w:style w:type="paragraph" w:customStyle="1" w:styleId="ui-widget">
    <w:name w:val="ui-widget"/>
    <w:basedOn w:val="a3"/>
    <w:rsid w:val="006C1185"/>
    <w:pPr>
      <w:spacing w:before="100" w:beforeAutospacing="1" w:after="100" w:afterAutospacing="1"/>
    </w:pPr>
    <w:rPr>
      <w:rFonts w:ascii="Arial" w:hAnsi="Arial" w:cs="Arial"/>
      <w:sz w:val="19"/>
      <w:szCs w:val="19"/>
    </w:rPr>
  </w:style>
  <w:style w:type="paragraph" w:customStyle="1" w:styleId="ui-widget-content">
    <w:name w:val="ui-widget-content"/>
    <w:basedOn w:val="a3"/>
    <w:rsid w:val="006C118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6C118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6C11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6C11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6C118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6C11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6C1185"/>
    <w:pPr>
      <w:spacing w:before="100" w:beforeAutospacing="1" w:after="100" w:afterAutospacing="1"/>
    </w:pPr>
    <w:rPr>
      <w:color w:val="FFFFFF"/>
    </w:rPr>
  </w:style>
  <w:style w:type="paragraph" w:customStyle="1" w:styleId="ui-priority-primary">
    <w:name w:val="ui-priority-primary"/>
    <w:basedOn w:val="a3"/>
    <w:rsid w:val="006C1185"/>
    <w:pPr>
      <w:spacing w:before="100" w:beforeAutospacing="1" w:after="100" w:afterAutospacing="1"/>
    </w:pPr>
    <w:rPr>
      <w:b/>
      <w:bCs/>
    </w:rPr>
  </w:style>
  <w:style w:type="paragraph" w:customStyle="1" w:styleId="ui-priority-secondary">
    <w:name w:val="ui-priority-secondary"/>
    <w:basedOn w:val="a3"/>
    <w:rsid w:val="006C1185"/>
    <w:pPr>
      <w:spacing w:before="100" w:beforeAutospacing="1" w:after="100" w:afterAutospacing="1"/>
    </w:pPr>
  </w:style>
  <w:style w:type="paragraph" w:customStyle="1" w:styleId="ui-state-disabled">
    <w:name w:val="ui-state-disabled"/>
    <w:basedOn w:val="a3"/>
    <w:rsid w:val="006C1185"/>
    <w:pPr>
      <w:spacing w:before="100" w:beforeAutospacing="1" w:after="100" w:afterAutospacing="1"/>
    </w:pPr>
  </w:style>
  <w:style w:type="paragraph" w:customStyle="1" w:styleId="ui-widget-shadow">
    <w:name w:val="ui-widget-shadow"/>
    <w:basedOn w:val="a3"/>
    <w:rsid w:val="006C1185"/>
    <w:pPr>
      <w:shd w:val="clear" w:color="auto" w:fill="000000"/>
      <w:ind w:left="-105"/>
    </w:pPr>
  </w:style>
  <w:style w:type="paragraph" w:customStyle="1" w:styleId="ui-resizable-handle">
    <w:name w:val="ui-resizable-handle"/>
    <w:basedOn w:val="a3"/>
    <w:rsid w:val="006C1185"/>
    <w:pPr>
      <w:spacing w:before="100" w:beforeAutospacing="1" w:after="100" w:afterAutospacing="1"/>
    </w:pPr>
    <w:rPr>
      <w:sz w:val="2"/>
      <w:szCs w:val="2"/>
    </w:rPr>
  </w:style>
  <w:style w:type="paragraph" w:customStyle="1" w:styleId="ui-resizable-n">
    <w:name w:val="ui-resizable-n"/>
    <w:basedOn w:val="a3"/>
    <w:rsid w:val="006C1185"/>
    <w:pPr>
      <w:spacing w:before="100" w:beforeAutospacing="1" w:after="100" w:afterAutospacing="1"/>
    </w:pPr>
  </w:style>
  <w:style w:type="paragraph" w:customStyle="1" w:styleId="ui-resizable-s">
    <w:name w:val="ui-resizable-s"/>
    <w:basedOn w:val="a3"/>
    <w:rsid w:val="006C1185"/>
    <w:pPr>
      <w:spacing w:before="100" w:beforeAutospacing="1" w:after="100" w:afterAutospacing="1"/>
    </w:pPr>
  </w:style>
  <w:style w:type="paragraph" w:customStyle="1" w:styleId="ui-resizable-e">
    <w:name w:val="ui-resizable-e"/>
    <w:basedOn w:val="a3"/>
    <w:rsid w:val="006C1185"/>
    <w:pPr>
      <w:spacing w:before="100" w:beforeAutospacing="1" w:after="100" w:afterAutospacing="1"/>
    </w:pPr>
  </w:style>
  <w:style w:type="paragraph" w:customStyle="1" w:styleId="ui-resizable-w">
    <w:name w:val="ui-resizable-w"/>
    <w:basedOn w:val="a3"/>
    <w:rsid w:val="006C1185"/>
    <w:pPr>
      <w:spacing w:before="100" w:beforeAutospacing="1" w:after="100" w:afterAutospacing="1"/>
    </w:pPr>
  </w:style>
  <w:style w:type="paragraph" w:customStyle="1" w:styleId="ui-resizable-se">
    <w:name w:val="ui-resizable-se"/>
    <w:basedOn w:val="a3"/>
    <w:rsid w:val="006C1185"/>
    <w:pPr>
      <w:spacing w:before="100" w:beforeAutospacing="1" w:after="100" w:afterAutospacing="1"/>
    </w:pPr>
  </w:style>
  <w:style w:type="paragraph" w:customStyle="1" w:styleId="ui-resizable-sw">
    <w:name w:val="ui-resizable-sw"/>
    <w:basedOn w:val="a3"/>
    <w:rsid w:val="006C1185"/>
    <w:pPr>
      <w:spacing w:before="100" w:beforeAutospacing="1" w:after="100" w:afterAutospacing="1"/>
    </w:pPr>
  </w:style>
  <w:style w:type="paragraph" w:customStyle="1" w:styleId="ui-resizable-nw">
    <w:name w:val="ui-resizable-nw"/>
    <w:basedOn w:val="a3"/>
    <w:rsid w:val="006C1185"/>
    <w:pPr>
      <w:spacing w:before="100" w:beforeAutospacing="1" w:after="100" w:afterAutospacing="1"/>
    </w:pPr>
  </w:style>
  <w:style w:type="paragraph" w:customStyle="1" w:styleId="ui-resizable-ne">
    <w:name w:val="ui-resizable-ne"/>
    <w:basedOn w:val="a3"/>
    <w:rsid w:val="006C1185"/>
    <w:pPr>
      <w:spacing w:before="100" w:beforeAutospacing="1" w:after="100" w:afterAutospacing="1"/>
    </w:pPr>
  </w:style>
  <w:style w:type="paragraph" w:customStyle="1" w:styleId="ui-button">
    <w:name w:val="ui-button"/>
    <w:basedOn w:val="a3"/>
    <w:rsid w:val="006C1185"/>
    <w:pPr>
      <w:spacing w:before="100" w:beforeAutospacing="1" w:after="100" w:afterAutospacing="1"/>
      <w:ind w:right="24"/>
      <w:jc w:val="center"/>
    </w:pPr>
  </w:style>
  <w:style w:type="paragraph" w:customStyle="1" w:styleId="ui-button-icon-only">
    <w:name w:val="ui-button-icon-only"/>
    <w:basedOn w:val="a3"/>
    <w:rsid w:val="006C1185"/>
    <w:pPr>
      <w:spacing w:before="100" w:beforeAutospacing="1" w:after="100" w:afterAutospacing="1"/>
    </w:pPr>
  </w:style>
  <w:style w:type="paragraph" w:customStyle="1" w:styleId="ui-button-icons-only">
    <w:name w:val="ui-button-icons-only"/>
    <w:basedOn w:val="a3"/>
    <w:rsid w:val="006C1185"/>
    <w:pPr>
      <w:spacing w:before="100" w:beforeAutospacing="1" w:after="100" w:afterAutospacing="1"/>
    </w:pPr>
  </w:style>
  <w:style w:type="paragraph" w:customStyle="1" w:styleId="ui-buttonset">
    <w:name w:val="ui-buttonset"/>
    <w:basedOn w:val="a3"/>
    <w:rsid w:val="006C1185"/>
    <w:pPr>
      <w:spacing w:before="100" w:beforeAutospacing="1" w:after="100" w:afterAutospacing="1"/>
      <w:ind w:right="105"/>
    </w:pPr>
  </w:style>
  <w:style w:type="paragraph" w:customStyle="1" w:styleId="ui-dialog">
    <w:name w:val="ui-dialog"/>
    <w:basedOn w:val="a3"/>
    <w:rsid w:val="006C1185"/>
    <w:pPr>
      <w:spacing w:before="100" w:beforeAutospacing="1" w:after="100" w:afterAutospacing="1"/>
    </w:pPr>
  </w:style>
  <w:style w:type="paragraph" w:customStyle="1" w:styleId="suggestions">
    <w:name w:val="suggestions"/>
    <w:basedOn w:val="a3"/>
    <w:rsid w:val="006C1185"/>
    <w:pPr>
      <w:ind w:right="-15"/>
    </w:pPr>
  </w:style>
  <w:style w:type="paragraph" w:customStyle="1" w:styleId="suggestions-special">
    <w:name w:val="suggestions-special"/>
    <w:basedOn w:val="a3"/>
    <w:rsid w:val="006C118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6C118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6C1185"/>
    <w:pPr>
      <w:spacing w:line="360" w:lineRule="atLeast"/>
    </w:pPr>
    <w:rPr>
      <w:color w:val="000000"/>
    </w:rPr>
  </w:style>
  <w:style w:type="paragraph" w:customStyle="1" w:styleId="suggestions-result-current">
    <w:name w:val="suggestions-result-current"/>
    <w:basedOn w:val="a3"/>
    <w:rsid w:val="006C1185"/>
    <w:pPr>
      <w:shd w:val="clear" w:color="auto" w:fill="4C59A6"/>
      <w:spacing w:before="100" w:beforeAutospacing="1" w:after="100" w:afterAutospacing="1"/>
    </w:pPr>
    <w:rPr>
      <w:color w:val="FFFFFF"/>
    </w:rPr>
  </w:style>
  <w:style w:type="paragraph" w:customStyle="1" w:styleId="autoellipsis-matched">
    <w:name w:val="autoellipsis-matched"/>
    <w:basedOn w:val="a3"/>
    <w:rsid w:val="006C1185"/>
    <w:pPr>
      <w:spacing w:before="100" w:beforeAutospacing="1" w:after="100" w:afterAutospacing="1"/>
    </w:pPr>
    <w:rPr>
      <w:b/>
      <w:bCs/>
    </w:rPr>
  </w:style>
  <w:style w:type="paragraph" w:customStyle="1" w:styleId="mwembedplayer">
    <w:name w:val="mwembedplayer"/>
    <w:basedOn w:val="a3"/>
    <w:rsid w:val="006C1185"/>
    <w:pPr>
      <w:spacing w:before="100" w:beforeAutospacing="1" w:after="100" w:afterAutospacing="1"/>
    </w:pPr>
  </w:style>
  <w:style w:type="paragraph" w:customStyle="1" w:styleId="loadingspinner">
    <w:name w:val="loadingspinner"/>
    <w:basedOn w:val="a3"/>
    <w:rsid w:val="006C1185"/>
    <w:pPr>
      <w:spacing w:before="100" w:beforeAutospacing="1" w:after="100" w:afterAutospacing="1"/>
    </w:pPr>
  </w:style>
  <w:style w:type="paragraph" w:customStyle="1" w:styleId="mw-imported-resource">
    <w:name w:val="mw-imported-resource"/>
    <w:basedOn w:val="a3"/>
    <w:rsid w:val="006C118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6C1185"/>
    <w:pPr>
      <w:spacing w:before="30" w:after="100" w:afterAutospacing="1"/>
      <w:ind w:left="45"/>
    </w:pPr>
  </w:style>
  <w:style w:type="paragraph" w:customStyle="1" w:styleId="mw-fullscreen-overlay">
    <w:name w:val="mw-fullscreen-overlay"/>
    <w:basedOn w:val="a3"/>
    <w:rsid w:val="006C1185"/>
    <w:pPr>
      <w:shd w:val="clear" w:color="auto" w:fill="000000"/>
      <w:spacing w:before="100" w:beforeAutospacing="1" w:after="100" w:afterAutospacing="1"/>
    </w:pPr>
  </w:style>
  <w:style w:type="paragraph" w:customStyle="1" w:styleId="play-btn-large">
    <w:name w:val="play-btn-large"/>
    <w:basedOn w:val="a3"/>
    <w:rsid w:val="006C1185"/>
    <w:pPr>
      <w:spacing w:before="100" w:beforeAutospacing="1" w:after="100" w:afterAutospacing="1"/>
    </w:pPr>
  </w:style>
  <w:style w:type="paragraph" w:customStyle="1" w:styleId="carouselcontainer">
    <w:name w:val="carouselcontainer"/>
    <w:basedOn w:val="a3"/>
    <w:rsid w:val="006C1185"/>
    <w:pPr>
      <w:spacing w:before="100" w:beforeAutospacing="1" w:after="100" w:afterAutospacing="1"/>
    </w:pPr>
  </w:style>
  <w:style w:type="paragraph" w:customStyle="1" w:styleId="carouselvideotitle">
    <w:name w:val="carouselvideotitle"/>
    <w:basedOn w:val="a3"/>
    <w:rsid w:val="006C1185"/>
    <w:pPr>
      <w:spacing w:before="100" w:beforeAutospacing="1" w:after="100" w:afterAutospacing="1"/>
    </w:pPr>
    <w:rPr>
      <w:b/>
      <w:bCs/>
      <w:color w:val="FFFFFF"/>
    </w:rPr>
  </w:style>
  <w:style w:type="paragraph" w:customStyle="1" w:styleId="carouselvideotitletext">
    <w:name w:val="carouselvideotitletext"/>
    <w:basedOn w:val="a3"/>
    <w:rsid w:val="006C1185"/>
    <w:pPr>
      <w:spacing w:before="100" w:beforeAutospacing="1" w:after="100" w:afterAutospacing="1"/>
    </w:pPr>
  </w:style>
  <w:style w:type="paragraph" w:customStyle="1" w:styleId="carouseltitleduration">
    <w:name w:val="carouseltitleduration"/>
    <w:basedOn w:val="a3"/>
    <w:rsid w:val="006C118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6C1185"/>
    <w:pPr>
      <w:spacing w:before="100" w:beforeAutospacing="1" w:after="100" w:afterAutospacing="1"/>
      <w:jc w:val="center"/>
    </w:pPr>
    <w:rPr>
      <w:color w:val="FFFFFF"/>
    </w:rPr>
  </w:style>
  <w:style w:type="paragraph" w:customStyle="1" w:styleId="carouselimgduration">
    <w:name w:val="carouselimgduration"/>
    <w:basedOn w:val="a3"/>
    <w:rsid w:val="006C1185"/>
    <w:pPr>
      <w:spacing w:before="100" w:beforeAutospacing="1" w:after="100" w:afterAutospacing="1"/>
    </w:pPr>
    <w:rPr>
      <w:color w:val="FFFFFF"/>
    </w:rPr>
  </w:style>
  <w:style w:type="paragraph" w:customStyle="1" w:styleId="carouselprevbutton">
    <w:name w:val="carouselprevbutton"/>
    <w:basedOn w:val="a3"/>
    <w:rsid w:val="006C1185"/>
    <w:pPr>
      <w:spacing w:before="100" w:beforeAutospacing="1" w:after="100" w:afterAutospacing="1"/>
    </w:pPr>
  </w:style>
  <w:style w:type="paragraph" w:customStyle="1" w:styleId="carouselnextbutton">
    <w:name w:val="carouselnextbutton"/>
    <w:basedOn w:val="a3"/>
    <w:rsid w:val="006C1185"/>
    <w:pPr>
      <w:spacing w:before="100" w:beforeAutospacing="1" w:after="100" w:afterAutospacing="1"/>
    </w:pPr>
  </w:style>
  <w:style w:type="paragraph" w:customStyle="1" w:styleId="alert-container">
    <w:name w:val="alert-container"/>
    <w:basedOn w:val="a3"/>
    <w:rsid w:val="006C1185"/>
    <w:pPr>
      <w:spacing w:before="100" w:beforeAutospacing="1" w:after="100" w:afterAutospacing="1"/>
    </w:pPr>
  </w:style>
  <w:style w:type="paragraph" w:customStyle="1" w:styleId="alert-title">
    <w:name w:val="alert-title"/>
    <w:basedOn w:val="a3"/>
    <w:rsid w:val="006C118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6C1185"/>
    <w:pPr>
      <w:spacing w:before="100" w:beforeAutospacing="1" w:after="100" w:afterAutospacing="1"/>
      <w:jc w:val="center"/>
    </w:pPr>
    <w:rPr>
      <w:sz w:val="21"/>
      <w:szCs w:val="21"/>
    </w:rPr>
  </w:style>
  <w:style w:type="paragraph" w:customStyle="1" w:styleId="alert-buttons-container">
    <w:name w:val="alert-buttons-container"/>
    <w:basedOn w:val="a3"/>
    <w:rsid w:val="006C1185"/>
    <w:pPr>
      <w:spacing w:before="100" w:beforeAutospacing="1" w:after="100" w:afterAutospacing="1"/>
      <w:jc w:val="center"/>
    </w:pPr>
  </w:style>
  <w:style w:type="paragraph" w:customStyle="1" w:styleId="alert-button">
    <w:name w:val="alert-button"/>
    <w:basedOn w:val="a3"/>
    <w:rsid w:val="006C1185"/>
    <w:pPr>
      <w:shd w:val="clear" w:color="auto" w:fill="474747"/>
      <w:spacing w:before="100" w:beforeAutospacing="1" w:after="100" w:afterAutospacing="1"/>
    </w:pPr>
    <w:rPr>
      <w:color w:val="FFFFFF"/>
    </w:rPr>
  </w:style>
  <w:style w:type="paragraph" w:customStyle="1" w:styleId="mw-plusminus-pos">
    <w:name w:val="mw-plusminus-pos"/>
    <w:basedOn w:val="a3"/>
    <w:rsid w:val="006C1185"/>
    <w:pPr>
      <w:spacing w:before="100" w:beforeAutospacing="1" w:after="100" w:afterAutospacing="1"/>
    </w:pPr>
    <w:rPr>
      <w:color w:val="00B000"/>
    </w:rPr>
  </w:style>
  <w:style w:type="paragraph" w:customStyle="1" w:styleId="mw-plusminus-neg">
    <w:name w:val="mw-plusminus-neg"/>
    <w:basedOn w:val="a3"/>
    <w:rsid w:val="006C1185"/>
    <w:pPr>
      <w:spacing w:before="100" w:beforeAutospacing="1" w:after="100" w:afterAutospacing="1"/>
    </w:pPr>
    <w:rPr>
      <w:color w:val="FF2050"/>
    </w:rPr>
  </w:style>
  <w:style w:type="paragraph" w:customStyle="1" w:styleId="mw-plusminus-null">
    <w:name w:val="mw-plusminus-null"/>
    <w:basedOn w:val="a3"/>
    <w:rsid w:val="006C1185"/>
    <w:pPr>
      <w:spacing w:before="100" w:beforeAutospacing="1" w:after="100" w:afterAutospacing="1"/>
    </w:pPr>
    <w:rPr>
      <w:color w:val="999999"/>
    </w:rPr>
  </w:style>
  <w:style w:type="paragraph" w:customStyle="1" w:styleId="mw-tag-markers">
    <w:name w:val="mw-tag-markers"/>
    <w:basedOn w:val="a3"/>
    <w:rsid w:val="006C1185"/>
    <w:pPr>
      <w:spacing w:before="100" w:beforeAutospacing="1" w:after="100" w:afterAutospacing="1"/>
    </w:pPr>
    <w:rPr>
      <w:rFonts w:ascii="Arial" w:hAnsi="Arial" w:cs="Arial"/>
      <w:i/>
      <w:iCs/>
      <w:sz w:val="22"/>
      <w:szCs w:val="22"/>
    </w:rPr>
  </w:style>
  <w:style w:type="paragraph" w:customStyle="1" w:styleId="history-size">
    <w:name w:val="history-size"/>
    <w:basedOn w:val="a3"/>
    <w:rsid w:val="006C1185"/>
    <w:pPr>
      <w:spacing w:before="100" w:beforeAutospacing="1" w:after="100" w:afterAutospacing="1"/>
    </w:pPr>
    <w:rPr>
      <w:sz w:val="19"/>
      <w:szCs w:val="19"/>
    </w:rPr>
  </w:style>
  <w:style w:type="paragraph" w:customStyle="1" w:styleId="mw-whatlinkshere-tools">
    <w:name w:val="mw-whatlinkshere-tools"/>
    <w:basedOn w:val="a3"/>
    <w:rsid w:val="006C1185"/>
    <w:pPr>
      <w:spacing w:before="100" w:beforeAutospacing="1" w:after="100" w:afterAutospacing="1"/>
    </w:pPr>
    <w:rPr>
      <w:sz w:val="19"/>
      <w:szCs w:val="19"/>
    </w:rPr>
  </w:style>
  <w:style w:type="paragraph" w:customStyle="1" w:styleId="italique">
    <w:name w:val="italique"/>
    <w:basedOn w:val="a3"/>
    <w:rsid w:val="006C1185"/>
    <w:pPr>
      <w:spacing w:before="100" w:beforeAutospacing="1" w:after="100" w:afterAutospacing="1"/>
    </w:pPr>
    <w:rPr>
      <w:i/>
      <w:iCs/>
    </w:rPr>
  </w:style>
  <w:style w:type="paragraph" w:customStyle="1" w:styleId="nowrap">
    <w:name w:val="nowrap"/>
    <w:basedOn w:val="a3"/>
    <w:rsid w:val="006C1185"/>
    <w:pPr>
      <w:spacing w:before="100" w:beforeAutospacing="1" w:after="100" w:afterAutospacing="1"/>
    </w:pPr>
  </w:style>
  <w:style w:type="paragraph" w:customStyle="1" w:styleId="rcoptions">
    <w:name w:val="rcoptions"/>
    <w:basedOn w:val="a3"/>
    <w:rsid w:val="006C118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6C1185"/>
    <w:pPr>
      <w:spacing w:before="100" w:beforeAutospacing="1" w:after="100" w:afterAutospacing="1"/>
    </w:pPr>
    <w:rPr>
      <w:vanish/>
    </w:rPr>
  </w:style>
  <w:style w:type="paragraph" w:customStyle="1" w:styleId="fieldsetlike">
    <w:name w:val="fieldsetlike"/>
    <w:basedOn w:val="a3"/>
    <w:rsid w:val="006C118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6C1185"/>
    <w:pPr>
      <w:pBdr>
        <w:bottom w:val="single" w:sz="6" w:space="6" w:color="AAAAAA"/>
      </w:pBdr>
      <w:shd w:val="clear" w:color="auto" w:fill="FFFFFF"/>
      <w:spacing w:after="120"/>
    </w:pPr>
    <w:rPr>
      <w:i/>
      <w:iCs/>
    </w:rPr>
  </w:style>
  <w:style w:type="paragraph" w:customStyle="1" w:styleId="indicateur-langue">
    <w:name w:val="indicateur-langue"/>
    <w:basedOn w:val="a3"/>
    <w:rsid w:val="006C1185"/>
    <w:pPr>
      <w:spacing w:before="100" w:beforeAutospacing="1" w:after="100" w:afterAutospacing="1"/>
    </w:pPr>
    <w:rPr>
      <w:rFonts w:ascii="Courier New" w:hAnsi="Courier New" w:cs="Courier New"/>
      <w:b/>
      <w:bCs/>
    </w:rPr>
  </w:style>
  <w:style w:type="paragraph" w:customStyle="1" w:styleId="romain">
    <w:name w:val="romain"/>
    <w:basedOn w:val="a3"/>
    <w:rsid w:val="006C1185"/>
    <w:pPr>
      <w:spacing w:before="100" w:beforeAutospacing="1" w:after="100" w:afterAutospacing="1"/>
    </w:pPr>
    <w:rPr>
      <w:smallCaps/>
    </w:rPr>
  </w:style>
  <w:style w:type="paragraph" w:customStyle="1" w:styleId="reference">
    <w:name w:val="reference"/>
    <w:basedOn w:val="a3"/>
    <w:rsid w:val="006C1185"/>
    <w:pPr>
      <w:spacing w:before="100" w:beforeAutospacing="1" w:after="100" w:afterAutospacing="1"/>
    </w:pPr>
    <w:rPr>
      <w:sz w:val="19"/>
      <w:szCs w:val="19"/>
    </w:rPr>
  </w:style>
  <w:style w:type="paragraph" w:customStyle="1" w:styleId="exposant">
    <w:name w:val="exposant"/>
    <w:basedOn w:val="a3"/>
    <w:rsid w:val="006C1185"/>
    <w:pPr>
      <w:spacing w:before="100" w:beforeAutospacing="1" w:after="100" w:afterAutospacing="1"/>
    </w:pPr>
    <w:rPr>
      <w:sz w:val="19"/>
      <w:szCs w:val="19"/>
    </w:rPr>
  </w:style>
  <w:style w:type="paragraph" w:customStyle="1" w:styleId="mw-magiclink-isbn">
    <w:name w:val="mw-magiclink-isbn"/>
    <w:basedOn w:val="a3"/>
    <w:rsid w:val="006C1185"/>
    <w:pPr>
      <w:spacing w:before="100" w:beforeAutospacing="1" w:after="100" w:afterAutospacing="1"/>
    </w:pPr>
  </w:style>
  <w:style w:type="paragraph" w:customStyle="1" w:styleId="biblist">
    <w:name w:val="biblist"/>
    <w:basedOn w:val="a3"/>
    <w:rsid w:val="006C1185"/>
    <w:pPr>
      <w:spacing w:before="100" w:beforeAutospacing="1" w:after="100" w:afterAutospacing="1"/>
    </w:pPr>
  </w:style>
  <w:style w:type="paragraph" w:customStyle="1" w:styleId="wikinorme">
    <w:name w:val="wikinorme"/>
    <w:basedOn w:val="a3"/>
    <w:rsid w:val="006C1185"/>
    <w:pPr>
      <w:spacing w:before="100" w:beforeAutospacing="1" w:after="100" w:afterAutospacing="1"/>
    </w:pPr>
    <w:rPr>
      <w:vanish/>
    </w:rPr>
  </w:style>
  <w:style w:type="paragraph" w:customStyle="1" w:styleId="bibtex">
    <w:name w:val="bibtex"/>
    <w:basedOn w:val="a3"/>
    <w:rsid w:val="006C1185"/>
    <w:pPr>
      <w:spacing w:before="100" w:beforeAutospacing="1" w:after="100" w:afterAutospacing="1"/>
    </w:pPr>
    <w:rPr>
      <w:vanish/>
    </w:rPr>
  </w:style>
  <w:style w:type="paragraph" w:customStyle="1" w:styleId="isbd">
    <w:name w:val="isbd"/>
    <w:basedOn w:val="a3"/>
    <w:rsid w:val="006C1185"/>
    <w:pPr>
      <w:spacing w:before="100" w:beforeAutospacing="1" w:after="100" w:afterAutospacing="1"/>
    </w:pPr>
    <w:rPr>
      <w:vanish/>
    </w:rPr>
  </w:style>
  <w:style w:type="paragraph" w:customStyle="1" w:styleId="iso690">
    <w:name w:val="iso690"/>
    <w:basedOn w:val="a3"/>
    <w:rsid w:val="006C1185"/>
    <w:pPr>
      <w:spacing w:before="100" w:beforeAutospacing="1" w:after="100" w:afterAutospacing="1"/>
    </w:pPr>
    <w:rPr>
      <w:vanish/>
    </w:rPr>
  </w:style>
  <w:style w:type="paragraph" w:customStyle="1" w:styleId="specialbib">
    <w:name w:val="specialbib"/>
    <w:basedOn w:val="a3"/>
    <w:rsid w:val="006C1185"/>
    <w:pPr>
      <w:spacing w:before="100" w:beforeAutospacing="1" w:after="100" w:afterAutospacing="1"/>
    </w:pPr>
    <w:rPr>
      <w:vanish/>
    </w:rPr>
  </w:style>
  <w:style w:type="paragraph" w:customStyle="1" w:styleId="citevirgule">
    <w:name w:val="cite_virgule"/>
    <w:basedOn w:val="a3"/>
    <w:rsid w:val="006C1185"/>
    <w:pPr>
      <w:spacing w:before="100" w:beforeAutospacing="1" w:after="100" w:afterAutospacing="1"/>
    </w:pPr>
  </w:style>
  <w:style w:type="paragraph" w:customStyle="1" w:styleId="boite-sans-fond">
    <w:name w:val="boite-sans-fond"/>
    <w:basedOn w:val="a3"/>
    <w:rsid w:val="006C1185"/>
    <w:pPr>
      <w:spacing w:before="100" w:beforeAutospacing="1" w:after="100" w:afterAutospacing="1"/>
    </w:pPr>
  </w:style>
  <w:style w:type="paragraph" w:customStyle="1" w:styleId="boite-grise">
    <w:name w:val="boite-grise"/>
    <w:basedOn w:val="a3"/>
    <w:rsid w:val="006C1185"/>
    <w:pPr>
      <w:shd w:val="clear" w:color="auto" w:fill="F9F9F9"/>
      <w:spacing w:before="100" w:beforeAutospacing="1" w:after="100" w:afterAutospacing="1"/>
    </w:pPr>
  </w:style>
  <w:style w:type="paragraph" w:customStyle="1" w:styleId="bandeau-niveau-grave">
    <w:name w:val="bandeau-niveau-grave"/>
    <w:basedOn w:val="a3"/>
    <w:rsid w:val="006C1185"/>
    <w:pPr>
      <w:shd w:val="clear" w:color="auto" w:fill="FFCCCC"/>
      <w:spacing w:before="100" w:beforeAutospacing="1" w:after="100" w:afterAutospacing="1"/>
    </w:pPr>
  </w:style>
  <w:style w:type="paragraph" w:customStyle="1" w:styleId="bandeau-niveau-modere">
    <w:name w:val="bandeau-niveau-modere"/>
    <w:basedOn w:val="a3"/>
    <w:rsid w:val="006C1185"/>
    <w:pPr>
      <w:shd w:val="clear" w:color="auto" w:fill="FFEEDD"/>
      <w:spacing w:before="100" w:beforeAutospacing="1" w:after="100" w:afterAutospacing="1"/>
    </w:pPr>
  </w:style>
  <w:style w:type="paragraph" w:customStyle="1" w:styleId="bandeau-niveau-ebauche">
    <w:name w:val="bandeau-niveau-ebauche"/>
    <w:basedOn w:val="a3"/>
    <w:rsid w:val="006C1185"/>
    <w:pPr>
      <w:shd w:val="clear" w:color="auto" w:fill="FBFBFB"/>
      <w:spacing w:before="100" w:beforeAutospacing="1" w:after="100" w:afterAutospacing="1"/>
    </w:pPr>
  </w:style>
  <w:style w:type="paragraph" w:customStyle="1" w:styleId="bandeau-niveau-information">
    <w:name w:val="bandeau-niveau-information"/>
    <w:basedOn w:val="a3"/>
    <w:rsid w:val="006C1185"/>
    <w:pPr>
      <w:shd w:val="clear" w:color="auto" w:fill="FBFBFB"/>
      <w:spacing w:before="100" w:beforeAutospacing="1" w:after="100" w:afterAutospacing="1"/>
    </w:pPr>
  </w:style>
  <w:style w:type="paragraph" w:customStyle="1" w:styleId="bandeau">
    <w:name w:val="bandeau"/>
    <w:basedOn w:val="a3"/>
    <w:rsid w:val="006C118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6C1185"/>
    <w:pPr>
      <w:spacing w:before="100" w:beforeAutospacing="1" w:after="100" w:afterAutospacing="1"/>
      <w:jc w:val="center"/>
    </w:pPr>
  </w:style>
  <w:style w:type="paragraph" w:customStyle="1" w:styleId="bandeau-titre">
    <w:name w:val="bandeau-titre"/>
    <w:basedOn w:val="a3"/>
    <w:rsid w:val="006C1185"/>
    <w:pPr>
      <w:spacing w:before="100" w:beforeAutospacing="1" w:after="120" w:line="336" w:lineRule="atLeast"/>
    </w:pPr>
  </w:style>
  <w:style w:type="paragraph" w:customStyle="1" w:styleId="bandeau-texte">
    <w:name w:val="bandeau-texte"/>
    <w:basedOn w:val="a3"/>
    <w:rsid w:val="006C1185"/>
    <w:pPr>
      <w:spacing w:before="100" w:beforeAutospacing="1" w:after="100" w:afterAutospacing="1" w:line="288" w:lineRule="atLeast"/>
    </w:pPr>
    <w:rPr>
      <w:sz w:val="22"/>
      <w:szCs w:val="22"/>
    </w:rPr>
  </w:style>
  <w:style w:type="paragraph" w:customStyle="1" w:styleId="indentation">
    <w:name w:val="indentation"/>
    <w:basedOn w:val="a3"/>
    <w:rsid w:val="006C1185"/>
    <w:pPr>
      <w:spacing w:before="100" w:beforeAutospacing="1" w:after="100" w:afterAutospacing="1" w:line="360" w:lineRule="atLeast"/>
      <w:ind w:firstLine="345"/>
    </w:pPr>
  </w:style>
  <w:style w:type="paragraph" w:customStyle="1" w:styleId="loupe">
    <w:name w:val="loupe"/>
    <w:basedOn w:val="a3"/>
    <w:rsid w:val="006C1185"/>
    <w:pPr>
      <w:spacing w:before="100" w:beforeAutospacing="1" w:after="100" w:afterAutospacing="1" w:line="360" w:lineRule="atLeast"/>
      <w:ind w:firstLine="345"/>
    </w:pPr>
  </w:style>
  <w:style w:type="paragraph" w:customStyle="1" w:styleId="general">
    <w:name w:val="general"/>
    <w:basedOn w:val="a3"/>
    <w:rsid w:val="006C1185"/>
    <w:pPr>
      <w:spacing w:before="100" w:beforeAutospacing="1" w:after="100" w:afterAutospacing="1" w:line="360" w:lineRule="atLeast"/>
      <w:ind w:firstLine="345"/>
    </w:pPr>
  </w:style>
  <w:style w:type="paragraph" w:customStyle="1" w:styleId="accessibilite">
    <w:name w:val="accessibilite"/>
    <w:basedOn w:val="a3"/>
    <w:rsid w:val="006C1185"/>
    <w:pPr>
      <w:spacing w:before="100" w:beforeAutospacing="1" w:after="100" w:afterAutospacing="1" w:line="360" w:lineRule="atLeast"/>
      <w:ind w:firstLine="345"/>
    </w:pPr>
  </w:style>
  <w:style w:type="paragraph" w:customStyle="1" w:styleId="etoile-or">
    <w:name w:val="etoile-or"/>
    <w:basedOn w:val="a3"/>
    <w:rsid w:val="006C1185"/>
    <w:pPr>
      <w:spacing w:before="100" w:beforeAutospacing="1" w:after="100" w:afterAutospacing="1" w:line="360" w:lineRule="atLeast"/>
      <w:ind w:firstLine="345"/>
    </w:pPr>
  </w:style>
  <w:style w:type="paragraph" w:customStyle="1" w:styleId="etoile-argent">
    <w:name w:val="etoile-argent"/>
    <w:basedOn w:val="a3"/>
    <w:rsid w:val="006C1185"/>
    <w:pPr>
      <w:spacing w:before="100" w:beforeAutospacing="1" w:after="100" w:afterAutospacing="1" w:line="360" w:lineRule="atLeast"/>
      <w:ind w:firstLine="345"/>
    </w:pPr>
  </w:style>
  <w:style w:type="paragraph" w:customStyle="1" w:styleId="categorie">
    <w:name w:val="categorie"/>
    <w:basedOn w:val="a3"/>
    <w:rsid w:val="006C1185"/>
    <w:pPr>
      <w:spacing w:before="100" w:beforeAutospacing="1" w:after="100" w:afterAutospacing="1" w:line="360" w:lineRule="atLeast"/>
      <w:ind w:firstLine="345"/>
    </w:pPr>
  </w:style>
  <w:style w:type="paragraph" w:customStyle="1" w:styleId="recyclage">
    <w:name w:val="recyclage"/>
    <w:basedOn w:val="a3"/>
    <w:rsid w:val="006C1185"/>
    <w:pPr>
      <w:spacing w:before="100" w:beforeAutospacing="1" w:after="100" w:afterAutospacing="1" w:line="360" w:lineRule="atLeast"/>
      <w:ind w:firstLine="345"/>
    </w:pPr>
  </w:style>
  <w:style w:type="paragraph" w:customStyle="1" w:styleId="archives">
    <w:name w:val="archives"/>
    <w:basedOn w:val="a3"/>
    <w:rsid w:val="006C1185"/>
    <w:pPr>
      <w:spacing w:before="100" w:beforeAutospacing="1" w:after="100" w:afterAutospacing="1" w:line="360" w:lineRule="atLeast"/>
      <w:ind w:firstLine="345"/>
    </w:pPr>
  </w:style>
  <w:style w:type="paragraph" w:customStyle="1" w:styleId="conflit-edition">
    <w:name w:val="conflit-edition"/>
    <w:basedOn w:val="a3"/>
    <w:rsid w:val="006C1185"/>
    <w:pPr>
      <w:spacing w:before="100" w:beforeAutospacing="1" w:after="100" w:afterAutospacing="1" w:line="360" w:lineRule="atLeast"/>
      <w:ind w:firstLine="345"/>
    </w:pPr>
  </w:style>
  <w:style w:type="paragraph" w:customStyle="1" w:styleId="sons">
    <w:name w:val="sons"/>
    <w:basedOn w:val="a3"/>
    <w:rsid w:val="006C1185"/>
    <w:pPr>
      <w:spacing w:before="100" w:beforeAutospacing="1" w:after="100" w:afterAutospacing="1" w:line="360" w:lineRule="atLeast"/>
      <w:ind w:firstLine="345"/>
    </w:pPr>
  </w:style>
  <w:style w:type="paragraph" w:customStyle="1" w:styleId="videos">
    <w:name w:val="videos"/>
    <w:basedOn w:val="a3"/>
    <w:rsid w:val="006C1185"/>
    <w:pPr>
      <w:spacing w:before="100" w:beforeAutospacing="1" w:after="100" w:afterAutospacing="1" w:line="360" w:lineRule="atLeast"/>
      <w:ind w:firstLine="345"/>
    </w:pPr>
  </w:style>
  <w:style w:type="paragraph" w:customStyle="1" w:styleId="incomplet">
    <w:name w:val="incomplet"/>
    <w:basedOn w:val="a3"/>
    <w:rsid w:val="006C1185"/>
    <w:pPr>
      <w:spacing w:before="100" w:beforeAutospacing="1" w:after="100" w:afterAutospacing="1" w:line="360" w:lineRule="atLeast"/>
      <w:ind w:firstLine="345"/>
    </w:pPr>
  </w:style>
  <w:style w:type="paragraph" w:customStyle="1" w:styleId="sources">
    <w:name w:val="sources"/>
    <w:basedOn w:val="a3"/>
    <w:rsid w:val="006C1185"/>
    <w:pPr>
      <w:spacing w:before="100" w:beforeAutospacing="1" w:after="100" w:afterAutospacing="1" w:line="360" w:lineRule="atLeast"/>
      <w:ind w:firstLine="345"/>
    </w:pPr>
  </w:style>
  <w:style w:type="paragraph" w:customStyle="1" w:styleId="important">
    <w:name w:val="important"/>
    <w:basedOn w:val="a3"/>
    <w:rsid w:val="006C1185"/>
    <w:pPr>
      <w:spacing w:before="100" w:beforeAutospacing="1" w:after="100" w:afterAutospacing="1" w:line="360" w:lineRule="atLeast"/>
      <w:ind w:firstLine="345"/>
    </w:pPr>
  </w:style>
  <w:style w:type="paragraph" w:customStyle="1" w:styleId="en-travaux">
    <w:name w:val="en-travaux"/>
    <w:basedOn w:val="a3"/>
    <w:rsid w:val="006C1185"/>
    <w:pPr>
      <w:spacing w:before="100" w:beforeAutospacing="1" w:after="100" w:afterAutospacing="1" w:line="360" w:lineRule="atLeast"/>
      <w:ind w:firstLine="345"/>
    </w:pPr>
  </w:style>
  <w:style w:type="paragraph" w:customStyle="1" w:styleId="incubator">
    <w:name w:val="incubator"/>
    <w:basedOn w:val="a3"/>
    <w:rsid w:val="006C1185"/>
    <w:pPr>
      <w:spacing w:before="100" w:beforeAutospacing="1" w:after="100" w:afterAutospacing="1" w:line="360" w:lineRule="atLeast"/>
      <w:ind w:firstLine="345"/>
    </w:pPr>
  </w:style>
  <w:style w:type="paragraph" w:customStyle="1" w:styleId="extension">
    <w:name w:val="extension"/>
    <w:basedOn w:val="a3"/>
    <w:rsid w:val="006C1185"/>
    <w:pPr>
      <w:spacing w:before="100" w:beforeAutospacing="1" w:after="100" w:afterAutospacing="1" w:line="360" w:lineRule="atLeast"/>
      <w:ind w:firstLine="345"/>
    </w:pPr>
  </w:style>
  <w:style w:type="paragraph" w:customStyle="1" w:styleId="wikispecies">
    <w:name w:val="wikispecies"/>
    <w:basedOn w:val="a3"/>
    <w:rsid w:val="006C1185"/>
    <w:pPr>
      <w:spacing w:before="100" w:beforeAutospacing="1" w:after="100" w:afterAutospacing="1" w:line="360" w:lineRule="atLeast"/>
      <w:ind w:firstLine="345"/>
    </w:pPr>
  </w:style>
  <w:style w:type="paragraph" w:customStyle="1" w:styleId="metawiki">
    <w:name w:val="metawiki"/>
    <w:basedOn w:val="a3"/>
    <w:rsid w:val="006C1185"/>
    <w:pPr>
      <w:spacing w:before="100" w:beforeAutospacing="1" w:after="100" w:afterAutospacing="1" w:line="360" w:lineRule="atLeast"/>
      <w:ind w:firstLine="345"/>
    </w:pPr>
  </w:style>
  <w:style w:type="paragraph" w:customStyle="1" w:styleId="wikiversity">
    <w:name w:val="wikiversity"/>
    <w:basedOn w:val="a3"/>
    <w:rsid w:val="006C1185"/>
    <w:pPr>
      <w:spacing w:before="100" w:beforeAutospacing="1" w:after="100" w:afterAutospacing="1" w:line="360" w:lineRule="atLeast"/>
      <w:ind w:firstLine="345"/>
    </w:pPr>
  </w:style>
  <w:style w:type="paragraph" w:customStyle="1" w:styleId="wikipedia">
    <w:name w:val="wikipedia"/>
    <w:basedOn w:val="a3"/>
    <w:rsid w:val="006C1185"/>
    <w:pPr>
      <w:spacing w:before="100" w:beforeAutospacing="1" w:after="100" w:afterAutospacing="1" w:line="360" w:lineRule="atLeast"/>
      <w:ind w:firstLine="345"/>
    </w:pPr>
  </w:style>
  <w:style w:type="paragraph" w:customStyle="1" w:styleId="wikibooks">
    <w:name w:val="wikibooks"/>
    <w:basedOn w:val="a3"/>
    <w:rsid w:val="006C1185"/>
    <w:pPr>
      <w:spacing w:before="100" w:beforeAutospacing="1" w:after="100" w:afterAutospacing="1" w:line="360" w:lineRule="atLeast"/>
      <w:ind w:firstLine="345"/>
    </w:pPr>
  </w:style>
  <w:style w:type="paragraph" w:customStyle="1" w:styleId="wikinews">
    <w:name w:val="wikinews"/>
    <w:basedOn w:val="a3"/>
    <w:rsid w:val="006C1185"/>
    <w:pPr>
      <w:spacing w:before="100" w:beforeAutospacing="1" w:after="100" w:afterAutospacing="1" w:line="360" w:lineRule="atLeast"/>
      <w:ind w:firstLine="345"/>
    </w:pPr>
  </w:style>
  <w:style w:type="paragraph" w:customStyle="1" w:styleId="wikiquote">
    <w:name w:val="wikiquote"/>
    <w:basedOn w:val="a3"/>
    <w:rsid w:val="006C1185"/>
    <w:pPr>
      <w:spacing w:before="100" w:beforeAutospacing="1" w:after="100" w:afterAutospacing="1" w:line="360" w:lineRule="atLeast"/>
      <w:ind w:firstLine="345"/>
    </w:pPr>
  </w:style>
  <w:style w:type="paragraph" w:customStyle="1" w:styleId="wikisource">
    <w:name w:val="wikisource"/>
    <w:basedOn w:val="a3"/>
    <w:rsid w:val="006C1185"/>
    <w:pPr>
      <w:spacing w:before="100" w:beforeAutospacing="1" w:after="100" w:afterAutospacing="1" w:line="360" w:lineRule="atLeast"/>
      <w:ind w:firstLine="345"/>
    </w:pPr>
  </w:style>
  <w:style w:type="paragraph" w:customStyle="1" w:styleId="commons">
    <w:name w:val="commons"/>
    <w:basedOn w:val="a3"/>
    <w:rsid w:val="006C1185"/>
    <w:pPr>
      <w:spacing w:before="100" w:beforeAutospacing="1" w:after="100" w:afterAutospacing="1" w:line="360" w:lineRule="atLeast"/>
      <w:ind w:firstLine="345"/>
    </w:pPr>
  </w:style>
  <w:style w:type="paragraph" w:customStyle="1" w:styleId="wikimedia">
    <w:name w:val="wikimedia"/>
    <w:basedOn w:val="a3"/>
    <w:rsid w:val="006C1185"/>
    <w:pPr>
      <w:spacing w:before="100" w:beforeAutospacing="1" w:after="100" w:afterAutospacing="1" w:line="360" w:lineRule="atLeast"/>
      <w:ind w:firstLine="345"/>
    </w:pPr>
  </w:style>
  <w:style w:type="paragraph" w:customStyle="1" w:styleId="wiktionary">
    <w:name w:val="wiktionary"/>
    <w:basedOn w:val="a3"/>
    <w:rsid w:val="006C1185"/>
    <w:pPr>
      <w:spacing w:before="100" w:beforeAutospacing="1" w:after="100" w:afterAutospacing="1" w:line="360" w:lineRule="atLeast"/>
      <w:ind w:firstLine="345"/>
    </w:pPr>
  </w:style>
  <w:style w:type="paragraph" w:customStyle="1" w:styleId="wikidata">
    <w:name w:val="wikidata"/>
    <w:basedOn w:val="a3"/>
    <w:rsid w:val="006C1185"/>
    <w:pPr>
      <w:spacing w:before="100" w:beforeAutospacing="1" w:after="100" w:afterAutospacing="1" w:line="360" w:lineRule="atLeast"/>
      <w:ind w:firstLine="345"/>
    </w:pPr>
  </w:style>
  <w:style w:type="paragraph" w:customStyle="1" w:styleId="wikivoyage">
    <w:name w:val="wikivoyage"/>
    <w:basedOn w:val="a3"/>
    <w:rsid w:val="006C1185"/>
    <w:pPr>
      <w:spacing w:before="100" w:beforeAutospacing="1" w:after="100" w:afterAutospacing="1" w:line="360" w:lineRule="atLeast"/>
      <w:ind w:firstLine="345"/>
    </w:pPr>
  </w:style>
  <w:style w:type="paragraph" w:customStyle="1" w:styleId="grosse-icone">
    <w:name w:val="grosse-icone"/>
    <w:basedOn w:val="a3"/>
    <w:rsid w:val="006C1185"/>
    <w:pPr>
      <w:spacing w:before="100" w:beforeAutospacing="1" w:after="100" w:afterAutospacing="1"/>
    </w:pPr>
  </w:style>
  <w:style w:type="paragraph" w:customStyle="1" w:styleId="alerte">
    <w:name w:val="alerte"/>
    <w:basedOn w:val="a3"/>
    <w:rsid w:val="006C1185"/>
    <w:pPr>
      <w:shd w:val="clear" w:color="auto" w:fill="FFFFDD"/>
      <w:spacing w:before="100" w:beforeAutospacing="1" w:after="96"/>
    </w:pPr>
    <w:rPr>
      <w:i/>
      <w:iCs/>
    </w:rPr>
  </w:style>
  <w:style w:type="paragraph" w:customStyle="1" w:styleId="grave">
    <w:name w:val="grave"/>
    <w:basedOn w:val="a3"/>
    <w:rsid w:val="006C118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6C118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6C118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6C1185"/>
    <w:pPr>
      <w:spacing w:before="100" w:beforeAutospacing="1" w:after="100" w:afterAutospacing="1"/>
      <w:ind w:left="360" w:right="360"/>
    </w:pPr>
  </w:style>
  <w:style w:type="paragraph" w:customStyle="1" w:styleId="bandeau-portail-icone">
    <w:name w:val="bandeau-portail-icone"/>
    <w:basedOn w:val="a3"/>
    <w:rsid w:val="006C1185"/>
    <w:pPr>
      <w:spacing w:before="100" w:beforeAutospacing="1" w:after="100" w:afterAutospacing="1"/>
      <w:ind w:right="120"/>
    </w:pPr>
  </w:style>
  <w:style w:type="paragraph" w:customStyle="1" w:styleId="bandeau-portail-texte">
    <w:name w:val="bandeau-portail-texte"/>
    <w:basedOn w:val="a3"/>
    <w:rsid w:val="006C1185"/>
    <w:pPr>
      <w:spacing w:before="100" w:beforeAutospacing="1" w:after="100" w:afterAutospacing="1"/>
    </w:pPr>
    <w:rPr>
      <w:b/>
      <w:bCs/>
    </w:rPr>
  </w:style>
  <w:style w:type="paragraph" w:customStyle="1" w:styleId="exemple">
    <w:name w:val="exemple"/>
    <w:basedOn w:val="a3"/>
    <w:rsid w:val="006C118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6C118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6C1185"/>
    <w:pPr>
      <w:shd w:val="clear" w:color="auto" w:fill="A0A0FF"/>
    </w:pPr>
  </w:style>
  <w:style w:type="paragraph" w:customStyle="1" w:styleId="avancetexte">
    <w:name w:val="avance_texte"/>
    <w:basedOn w:val="a3"/>
    <w:rsid w:val="006C1185"/>
    <w:pPr>
      <w:spacing w:line="240" w:lineRule="atLeast"/>
      <w:jc w:val="center"/>
    </w:pPr>
    <w:rPr>
      <w:sz w:val="21"/>
      <w:szCs w:val="21"/>
    </w:rPr>
  </w:style>
  <w:style w:type="paragraph" w:customStyle="1" w:styleId="mw-lag-warn-normal">
    <w:name w:val="mw-lag-warn-normal"/>
    <w:basedOn w:val="a3"/>
    <w:rsid w:val="006C1185"/>
    <w:pPr>
      <w:spacing w:before="100" w:beforeAutospacing="1" w:after="100" w:afterAutospacing="1"/>
    </w:pPr>
    <w:rPr>
      <w:vanish/>
    </w:rPr>
  </w:style>
  <w:style w:type="paragraph" w:customStyle="1" w:styleId="mw-alerte">
    <w:name w:val="mw-alerte"/>
    <w:basedOn w:val="a3"/>
    <w:rsid w:val="006C118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6C118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6C1185"/>
    <w:pPr>
      <w:spacing w:before="100" w:beforeAutospacing="1" w:after="100" w:afterAutospacing="1"/>
    </w:pPr>
    <w:rPr>
      <w:sz w:val="22"/>
      <w:szCs w:val="22"/>
    </w:rPr>
  </w:style>
  <w:style w:type="paragraph" w:customStyle="1" w:styleId="navtoggle">
    <w:name w:val="navtoggle"/>
    <w:basedOn w:val="a3"/>
    <w:rsid w:val="006C1185"/>
    <w:pPr>
      <w:spacing w:before="100" w:beforeAutospacing="1" w:after="100" w:afterAutospacing="1"/>
    </w:pPr>
    <w:rPr>
      <w:sz w:val="22"/>
      <w:szCs w:val="22"/>
    </w:rPr>
  </w:style>
  <w:style w:type="paragraph" w:customStyle="1" w:styleId="alternance">
    <w:name w:val="alternance"/>
    <w:basedOn w:val="a3"/>
    <w:rsid w:val="006C1185"/>
    <w:pPr>
      <w:spacing w:before="100" w:beforeAutospacing="1" w:after="100" w:afterAutospacing="1"/>
    </w:pPr>
  </w:style>
  <w:style w:type="paragraph" w:customStyle="1" w:styleId="alternance2">
    <w:name w:val="alternance2"/>
    <w:basedOn w:val="a3"/>
    <w:rsid w:val="006C1185"/>
    <w:pPr>
      <w:spacing w:before="100" w:beforeAutospacing="1" w:after="100" w:afterAutospacing="1"/>
    </w:pPr>
  </w:style>
  <w:style w:type="paragraph" w:customStyle="1" w:styleId="infobox">
    <w:name w:val="infobox"/>
    <w:basedOn w:val="a3"/>
    <w:rsid w:val="006C1185"/>
    <w:pPr>
      <w:shd w:val="clear" w:color="auto" w:fill="EEEEEE"/>
      <w:spacing w:after="120"/>
      <w:ind w:left="240"/>
    </w:pPr>
    <w:rPr>
      <w:color w:val="000000"/>
      <w:sz w:val="23"/>
      <w:szCs w:val="23"/>
    </w:rPr>
  </w:style>
  <w:style w:type="paragraph" w:customStyle="1" w:styleId="globegris">
    <w:name w:val="globegris"/>
    <w:basedOn w:val="a3"/>
    <w:rsid w:val="006C1185"/>
    <w:pPr>
      <w:spacing w:before="100" w:beforeAutospacing="1" w:after="100" w:afterAutospacing="1"/>
    </w:pPr>
  </w:style>
  <w:style w:type="paragraph" w:customStyle="1" w:styleId="assistant">
    <w:name w:val="assistant"/>
    <w:basedOn w:val="a3"/>
    <w:rsid w:val="006C1185"/>
    <w:pPr>
      <w:spacing w:before="100" w:beforeAutospacing="1" w:after="100" w:afterAutospacing="1"/>
    </w:pPr>
  </w:style>
  <w:style w:type="paragraph" w:customStyle="1" w:styleId="headergris">
    <w:name w:val="headergris"/>
    <w:basedOn w:val="a3"/>
    <w:rsid w:val="006C118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6C118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6C1185"/>
    <w:pPr>
      <w:spacing w:before="100" w:beforeAutospacing="1" w:after="100" w:afterAutospacing="1"/>
      <w:ind w:right="120"/>
      <w:jc w:val="right"/>
    </w:pPr>
    <w:rPr>
      <w:sz w:val="15"/>
      <w:szCs w:val="15"/>
    </w:rPr>
  </w:style>
  <w:style w:type="paragraph" w:customStyle="1" w:styleId="geo-default">
    <w:name w:val="geo-default"/>
    <w:basedOn w:val="a3"/>
    <w:rsid w:val="006C1185"/>
    <w:pPr>
      <w:spacing w:before="100" w:beforeAutospacing="1" w:after="100" w:afterAutospacing="1"/>
    </w:pPr>
  </w:style>
  <w:style w:type="paragraph" w:customStyle="1" w:styleId="geo-nondefault">
    <w:name w:val="geo-nondefault"/>
    <w:basedOn w:val="a3"/>
    <w:rsid w:val="006C1185"/>
    <w:pPr>
      <w:spacing w:before="100" w:beforeAutospacing="1" w:after="100" w:afterAutospacing="1"/>
    </w:pPr>
    <w:rPr>
      <w:vanish/>
    </w:rPr>
  </w:style>
  <w:style w:type="paragraph" w:customStyle="1" w:styleId="geo-dms">
    <w:name w:val="geo-dms"/>
    <w:basedOn w:val="a3"/>
    <w:rsid w:val="006C1185"/>
    <w:pPr>
      <w:spacing w:before="100" w:beforeAutospacing="1" w:after="100" w:afterAutospacing="1"/>
    </w:pPr>
  </w:style>
  <w:style w:type="paragraph" w:customStyle="1" w:styleId="geo-dec">
    <w:name w:val="geo-dec"/>
    <w:basedOn w:val="a3"/>
    <w:rsid w:val="006C1185"/>
    <w:pPr>
      <w:spacing w:before="100" w:beforeAutospacing="1" w:after="100" w:afterAutospacing="1"/>
    </w:pPr>
  </w:style>
  <w:style w:type="paragraph" w:customStyle="1" w:styleId="geo-multi-punct">
    <w:name w:val="geo-multi-punct"/>
    <w:basedOn w:val="a3"/>
    <w:rsid w:val="006C1185"/>
    <w:pPr>
      <w:spacing w:before="100" w:beforeAutospacing="1" w:after="100" w:afterAutospacing="1"/>
    </w:pPr>
    <w:rPr>
      <w:vanish/>
    </w:rPr>
  </w:style>
  <w:style w:type="paragraph" w:customStyle="1" w:styleId="infoboxv2">
    <w:name w:val="infobox_v2"/>
    <w:basedOn w:val="a3"/>
    <w:rsid w:val="006C118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6C1185"/>
    <w:pPr>
      <w:spacing w:before="100" w:beforeAutospacing="1" w:after="100" w:afterAutospacing="1"/>
    </w:pPr>
  </w:style>
  <w:style w:type="paragraph" w:customStyle="1" w:styleId="degrade">
    <w:name w:val="degrade"/>
    <w:basedOn w:val="a3"/>
    <w:rsid w:val="006C1185"/>
    <w:pPr>
      <w:spacing w:before="100" w:beforeAutospacing="1" w:after="100" w:afterAutospacing="1"/>
    </w:pPr>
  </w:style>
  <w:style w:type="paragraph" w:customStyle="1" w:styleId="degraderev">
    <w:name w:val="degrade_rev"/>
    <w:basedOn w:val="a3"/>
    <w:rsid w:val="006C1185"/>
    <w:pPr>
      <w:spacing w:before="100" w:beforeAutospacing="1" w:after="100" w:afterAutospacing="1"/>
    </w:pPr>
  </w:style>
  <w:style w:type="paragraph" w:customStyle="1" w:styleId="ombre">
    <w:name w:val="ombre"/>
    <w:basedOn w:val="a3"/>
    <w:rsid w:val="006C1185"/>
    <w:pPr>
      <w:spacing w:before="100" w:beforeAutospacing="1" w:after="100" w:afterAutospacing="1"/>
    </w:pPr>
  </w:style>
  <w:style w:type="paragraph" w:customStyle="1" w:styleId="ombrepale">
    <w:name w:val="ombre_pale"/>
    <w:basedOn w:val="a3"/>
    <w:rsid w:val="006C1185"/>
    <w:pPr>
      <w:spacing w:before="100" w:beforeAutospacing="1" w:after="100" w:afterAutospacing="1"/>
    </w:pPr>
  </w:style>
  <w:style w:type="paragraph" w:customStyle="1" w:styleId="ombrebl">
    <w:name w:val="ombre_bl"/>
    <w:basedOn w:val="a3"/>
    <w:rsid w:val="006C1185"/>
    <w:pPr>
      <w:spacing w:before="100" w:beforeAutospacing="1" w:after="100" w:afterAutospacing="1"/>
    </w:pPr>
  </w:style>
  <w:style w:type="paragraph" w:customStyle="1" w:styleId="ombreblpale">
    <w:name w:val="ombre_blpale"/>
    <w:basedOn w:val="a3"/>
    <w:rsid w:val="006C1185"/>
    <w:pPr>
      <w:spacing w:before="100" w:beforeAutospacing="1" w:after="100" w:afterAutospacing="1"/>
    </w:pPr>
  </w:style>
  <w:style w:type="paragraph" w:customStyle="1" w:styleId="ombrerg">
    <w:name w:val="ombre_rg"/>
    <w:basedOn w:val="a3"/>
    <w:rsid w:val="006C1185"/>
    <w:pPr>
      <w:spacing w:before="100" w:beforeAutospacing="1" w:after="100" w:afterAutospacing="1"/>
    </w:pPr>
  </w:style>
  <w:style w:type="paragraph" w:customStyle="1" w:styleId="ombrergpale">
    <w:name w:val="ombre_rgpale"/>
    <w:basedOn w:val="a3"/>
    <w:rsid w:val="006C1185"/>
    <w:pPr>
      <w:spacing w:before="100" w:beforeAutospacing="1" w:after="100" w:afterAutospacing="1"/>
    </w:pPr>
  </w:style>
  <w:style w:type="paragraph" w:customStyle="1" w:styleId="hidden">
    <w:name w:val="hidden"/>
    <w:basedOn w:val="a3"/>
    <w:rsid w:val="006C1185"/>
    <w:pPr>
      <w:spacing w:before="100" w:beforeAutospacing="1" w:after="100" w:afterAutospacing="1"/>
    </w:pPr>
  </w:style>
  <w:style w:type="paragraph" w:customStyle="1" w:styleId="cinema-bandeau">
    <w:name w:val="cinema-bandeau"/>
    <w:basedOn w:val="a3"/>
    <w:rsid w:val="006C1185"/>
    <w:pPr>
      <w:spacing w:before="100" w:beforeAutospacing="1" w:after="100" w:afterAutospacing="1"/>
    </w:pPr>
  </w:style>
  <w:style w:type="paragraph" w:customStyle="1" w:styleId="mw-textarea-protected">
    <w:name w:val="mw-textarea-protected"/>
    <w:basedOn w:val="a3"/>
    <w:rsid w:val="006C118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6C1185"/>
    <w:pPr>
      <w:spacing w:before="100" w:beforeAutospacing="1" w:after="100" w:afterAutospacing="1"/>
    </w:pPr>
  </w:style>
  <w:style w:type="paragraph" w:customStyle="1" w:styleId="wikimagtitre">
    <w:name w:val="wikimag_titre"/>
    <w:basedOn w:val="a3"/>
    <w:rsid w:val="006C1185"/>
    <w:pPr>
      <w:spacing w:before="100" w:beforeAutospacing="1" w:after="100" w:afterAutospacing="1"/>
    </w:pPr>
  </w:style>
  <w:style w:type="paragraph" w:customStyle="1" w:styleId="ui-button-large">
    <w:name w:val="ui-button-large"/>
    <w:basedOn w:val="a3"/>
    <w:rsid w:val="006C1185"/>
    <w:pPr>
      <w:spacing w:before="100" w:beforeAutospacing="1" w:after="100" w:afterAutospacing="1"/>
    </w:pPr>
  </w:style>
  <w:style w:type="paragraph" w:customStyle="1" w:styleId="fr-collapsible-content">
    <w:name w:val="fr-collapsible-content"/>
    <w:basedOn w:val="a3"/>
    <w:rsid w:val="006C1185"/>
    <w:pPr>
      <w:spacing w:before="100" w:beforeAutospacing="1" w:after="100" w:afterAutospacing="1"/>
    </w:pPr>
  </w:style>
  <w:style w:type="paragraph" w:customStyle="1" w:styleId="navboxnewtitle">
    <w:name w:val="navboxnew_title"/>
    <w:basedOn w:val="a3"/>
    <w:rsid w:val="006C1185"/>
    <w:pPr>
      <w:spacing w:before="100" w:beforeAutospacing="1" w:after="100" w:afterAutospacing="1"/>
    </w:pPr>
  </w:style>
  <w:style w:type="paragraph" w:customStyle="1" w:styleId="navboxnewtitlesub">
    <w:name w:val="navboxnew_titlesub"/>
    <w:basedOn w:val="a3"/>
    <w:rsid w:val="006C1185"/>
    <w:pPr>
      <w:spacing w:before="100" w:beforeAutospacing="1" w:after="100" w:afterAutospacing="1"/>
    </w:pPr>
  </w:style>
  <w:style w:type="paragraph" w:customStyle="1" w:styleId="navboxnewcell">
    <w:name w:val="navboxnew_cell"/>
    <w:basedOn w:val="a3"/>
    <w:rsid w:val="006C1185"/>
    <w:pPr>
      <w:spacing w:before="100" w:beforeAutospacing="1" w:after="100" w:afterAutospacing="1"/>
    </w:pPr>
  </w:style>
  <w:style w:type="paragraph" w:customStyle="1" w:styleId="navboxnewth">
    <w:name w:val="navboxnew_th"/>
    <w:basedOn w:val="a3"/>
    <w:rsid w:val="006C1185"/>
    <w:pPr>
      <w:spacing w:before="100" w:beforeAutospacing="1" w:after="100" w:afterAutospacing="1"/>
    </w:pPr>
  </w:style>
  <w:style w:type="paragraph" w:customStyle="1" w:styleId="impair">
    <w:name w:val="impair"/>
    <w:basedOn w:val="a3"/>
    <w:rsid w:val="006C1185"/>
    <w:pPr>
      <w:spacing w:before="100" w:beforeAutospacing="1" w:after="100" w:afterAutospacing="1"/>
    </w:pPr>
  </w:style>
  <w:style w:type="paragraph" w:customStyle="1" w:styleId="pair">
    <w:name w:val="pair"/>
    <w:basedOn w:val="a3"/>
    <w:rsid w:val="006C1185"/>
    <w:pPr>
      <w:spacing w:before="100" w:beforeAutospacing="1" w:after="100" w:afterAutospacing="1"/>
    </w:pPr>
  </w:style>
  <w:style w:type="paragraph" w:customStyle="1" w:styleId="navboxnewbanner">
    <w:name w:val="navboxnew_banner"/>
    <w:basedOn w:val="a3"/>
    <w:rsid w:val="006C1185"/>
    <w:pPr>
      <w:spacing w:before="100" w:beforeAutospacing="1" w:after="100" w:afterAutospacing="1"/>
    </w:pPr>
  </w:style>
  <w:style w:type="paragraph" w:customStyle="1" w:styleId="navboxnewimage">
    <w:name w:val="navboxnew_image"/>
    <w:basedOn w:val="a3"/>
    <w:rsid w:val="006C1185"/>
    <w:pPr>
      <w:spacing w:before="100" w:beforeAutospacing="1" w:after="100" w:afterAutospacing="1"/>
    </w:pPr>
  </w:style>
  <w:style w:type="paragraph" w:customStyle="1" w:styleId="navboxnewrow">
    <w:name w:val="navboxnew_row"/>
    <w:basedOn w:val="a3"/>
    <w:rsid w:val="006C1185"/>
    <w:pPr>
      <w:spacing w:before="100" w:beforeAutospacing="1" w:after="100" w:afterAutospacing="1"/>
    </w:pPr>
  </w:style>
  <w:style w:type="paragraph" w:customStyle="1" w:styleId="navboxnewie">
    <w:name w:val="navboxnew_ie"/>
    <w:basedOn w:val="a3"/>
    <w:rsid w:val="006C1185"/>
    <w:pPr>
      <w:spacing w:before="100" w:beforeAutospacing="1" w:after="100" w:afterAutospacing="1"/>
    </w:pPr>
  </w:style>
  <w:style w:type="paragraph" w:customStyle="1" w:styleId="navboxnewinline">
    <w:name w:val="navboxnew_inline"/>
    <w:basedOn w:val="a3"/>
    <w:rsid w:val="006C1185"/>
    <w:pPr>
      <w:spacing w:before="100" w:beforeAutospacing="1" w:after="100" w:afterAutospacing="1"/>
    </w:pPr>
  </w:style>
  <w:style w:type="paragraph" w:customStyle="1" w:styleId="ui-button-text">
    <w:name w:val="ui-button-text"/>
    <w:basedOn w:val="a3"/>
    <w:rsid w:val="006C1185"/>
    <w:pPr>
      <w:spacing w:before="100" w:beforeAutospacing="1" w:after="100" w:afterAutospacing="1"/>
    </w:pPr>
  </w:style>
  <w:style w:type="paragraph" w:customStyle="1" w:styleId="ui-dialog-titlebar">
    <w:name w:val="ui-dialog-titlebar"/>
    <w:basedOn w:val="a3"/>
    <w:rsid w:val="006C1185"/>
    <w:pPr>
      <w:spacing w:before="100" w:beforeAutospacing="1" w:after="100" w:afterAutospacing="1"/>
    </w:pPr>
  </w:style>
  <w:style w:type="paragraph" w:customStyle="1" w:styleId="ui-dialog-title">
    <w:name w:val="ui-dialog-title"/>
    <w:basedOn w:val="a3"/>
    <w:rsid w:val="006C1185"/>
    <w:pPr>
      <w:spacing w:before="100" w:beforeAutospacing="1" w:after="100" w:afterAutospacing="1"/>
    </w:pPr>
  </w:style>
  <w:style w:type="paragraph" w:customStyle="1" w:styleId="ui-dialog-titlebar-close">
    <w:name w:val="ui-dialog-titlebar-close"/>
    <w:basedOn w:val="a3"/>
    <w:rsid w:val="006C1185"/>
    <w:pPr>
      <w:spacing w:before="100" w:beforeAutospacing="1" w:after="100" w:afterAutospacing="1"/>
    </w:pPr>
  </w:style>
  <w:style w:type="paragraph" w:customStyle="1" w:styleId="ui-dialog-content">
    <w:name w:val="ui-dialog-content"/>
    <w:basedOn w:val="a3"/>
    <w:rsid w:val="006C1185"/>
    <w:pPr>
      <w:spacing w:before="100" w:beforeAutospacing="1" w:after="100" w:afterAutospacing="1"/>
    </w:pPr>
  </w:style>
  <w:style w:type="paragraph" w:customStyle="1" w:styleId="ui-dialog-buttonpane">
    <w:name w:val="ui-dialog-buttonpane"/>
    <w:basedOn w:val="a3"/>
    <w:rsid w:val="006C1185"/>
    <w:pPr>
      <w:spacing w:before="100" w:beforeAutospacing="1" w:after="100" w:afterAutospacing="1"/>
    </w:pPr>
  </w:style>
  <w:style w:type="paragraph" w:customStyle="1" w:styleId="fr-collapsible-toggle-keyboard">
    <w:name w:val="fr-collapsible-toggle-keyboard"/>
    <w:basedOn w:val="a3"/>
    <w:rsid w:val="006C1185"/>
    <w:pPr>
      <w:spacing w:before="100" w:beforeAutospacing="1" w:after="100" w:afterAutospacing="1"/>
    </w:pPr>
  </w:style>
  <w:style w:type="paragraph" w:customStyle="1" w:styleId="navboxnewlast">
    <w:name w:val="navboxnew_last"/>
    <w:basedOn w:val="a3"/>
    <w:rsid w:val="006C1185"/>
    <w:pPr>
      <w:spacing w:before="100" w:beforeAutospacing="1" w:after="100" w:afterAutospacing="1"/>
    </w:pPr>
  </w:style>
  <w:style w:type="paragraph" w:customStyle="1" w:styleId="special-label">
    <w:name w:val="special-label"/>
    <w:basedOn w:val="a3"/>
    <w:rsid w:val="006C1185"/>
    <w:pPr>
      <w:spacing w:before="100" w:beforeAutospacing="1" w:after="100" w:afterAutospacing="1"/>
    </w:pPr>
  </w:style>
  <w:style w:type="paragraph" w:customStyle="1" w:styleId="special-query">
    <w:name w:val="special-query"/>
    <w:basedOn w:val="a3"/>
    <w:rsid w:val="006C1185"/>
    <w:pPr>
      <w:spacing w:before="100" w:beforeAutospacing="1" w:after="100" w:afterAutospacing="1"/>
    </w:pPr>
  </w:style>
  <w:style w:type="paragraph" w:customStyle="1" w:styleId="special-hover">
    <w:name w:val="special-hover"/>
    <w:basedOn w:val="a3"/>
    <w:rsid w:val="006C1185"/>
    <w:pPr>
      <w:spacing w:before="100" w:beforeAutospacing="1" w:after="100" w:afterAutospacing="1"/>
    </w:pPr>
  </w:style>
  <w:style w:type="paragraph" w:customStyle="1" w:styleId="mw-specialpage-summary">
    <w:name w:val="mw-specialpage-summary"/>
    <w:basedOn w:val="a3"/>
    <w:rsid w:val="006C1185"/>
    <w:pPr>
      <w:spacing w:before="100" w:beforeAutospacing="1" w:after="100" w:afterAutospacing="1"/>
    </w:pPr>
  </w:style>
  <w:style w:type="paragraph" w:customStyle="1" w:styleId="legendlike">
    <w:name w:val="legendlike"/>
    <w:basedOn w:val="a3"/>
    <w:rsid w:val="006C1185"/>
    <w:pPr>
      <w:spacing w:before="100" w:beforeAutospacing="1" w:after="100" w:afterAutospacing="1"/>
    </w:pPr>
  </w:style>
  <w:style w:type="paragraph" w:customStyle="1" w:styleId="legendtextlike">
    <w:name w:val="legendtextlike"/>
    <w:basedOn w:val="a3"/>
    <w:rsid w:val="006C1185"/>
    <w:pPr>
      <w:spacing w:before="100" w:beforeAutospacing="1" w:after="100" w:afterAutospacing="1"/>
    </w:pPr>
  </w:style>
  <w:style w:type="paragraph" w:customStyle="1" w:styleId="scrollbar">
    <w:name w:val="scrollbar"/>
    <w:basedOn w:val="a3"/>
    <w:rsid w:val="006C1185"/>
    <w:pPr>
      <w:spacing w:before="100" w:beforeAutospacing="1" w:after="100" w:afterAutospacing="1"/>
    </w:pPr>
  </w:style>
  <w:style w:type="paragraph" w:customStyle="1" w:styleId="scrollbarcontainer">
    <w:name w:val="scrollbarcontainer"/>
    <w:basedOn w:val="a3"/>
    <w:rsid w:val="006C1185"/>
    <w:pPr>
      <w:spacing w:before="100" w:beforeAutospacing="1" w:after="100" w:afterAutospacing="1"/>
    </w:pPr>
  </w:style>
  <w:style w:type="paragraph" w:customStyle="1" w:styleId="magnify">
    <w:name w:val="magnify"/>
    <w:basedOn w:val="a3"/>
    <w:rsid w:val="006C1185"/>
    <w:pPr>
      <w:spacing w:before="100" w:beforeAutospacing="1" w:after="100" w:afterAutospacing="1"/>
    </w:pPr>
  </w:style>
  <w:style w:type="paragraph" w:customStyle="1" w:styleId="infoboximage">
    <w:name w:val="infoboximage"/>
    <w:basedOn w:val="a3"/>
    <w:rsid w:val="006C1185"/>
    <w:pPr>
      <w:spacing w:before="100" w:beforeAutospacing="1" w:after="100" w:afterAutospacing="1"/>
    </w:pPr>
  </w:style>
  <w:style w:type="paragraph" w:customStyle="1" w:styleId="infoboxsoustitre">
    <w:name w:val="infoboxsoustitre"/>
    <w:basedOn w:val="a3"/>
    <w:rsid w:val="006C1185"/>
    <w:pPr>
      <w:spacing w:before="100" w:beforeAutospacing="1" w:after="100" w:afterAutospacing="1"/>
    </w:pPr>
  </w:style>
  <w:style w:type="paragraph" w:customStyle="1" w:styleId="latitude">
    <w:name w:val="latitude"/>
    <w:basedOn w:val="a3"/>
    <w:rsid w:val="006C1185"/>
    <w:pPr>
      <w:spacing w:before="100" w:beforeAutospacing="1" w:after="100" w:afterAutospacing="1"/>
    </w:pPr>
  </w:style>
  <w:style w:type="paragraph" w:customStyle="1" w:styleId="entete">
    <w:name w:val="entete"/>
    <w:basedOn w:val="a3"/>
    <w:rsid w:val="006C1185"/>
    <w:pPr>
      <w:spacing w:before="100" w:beforeAutospacing="1" w:after="100" w:afterAutospacing="1"/>
    </w:pPr>
  </w:style>
  <w:style w:type="paragraph" w:customStyle="1" w:styleId="media">
    <w:name w:val="media"/>
    <w:basedOn w:val="a3"/>
    <w:rsid w:val="006C1185"/>
    <w:pPr>
      <w:spacing w:before="100" w:beforeAutospacing="1" w:after="100" w:afterAutospacing="1"/>
    </w:pPr>
  </w:style>
  <w:style w:type="paragraph" w:customStyle="1" w:styleId="thumbimage">
    <w:name w:val="thumbimage"/>
    <w:basedOn w:val="a3"/>
    <w:rsid w:val="006C1185"/>
    <w:pPr>
      <w:spacing w:before="100" w:beforeAutospacing="1" w:after="100" w:afterAutospacing="1"/>
    </w:pPr>
  </w:style>
  <w:style w:type="paragraph" w:customStyle="1" w:styleId="thumbinner">
    <w:name w:val="thumbinner"/>
    <w:basedOn w:val="a3"/>
    <w:rsid w:val="006C1185"/>
    <w:pPr>
      <w:spacing w:before="100" w:beforeAutospacing="1" w:after="100" w:afterAutospacing="1"/>
    </w:pPr>
  </w:style>
  <w:style w:type="paragraph" w:customStyle="1" w:styleId="thumb">
    <w:name w:val="thumb"/>
    <w:basedOn w:val="a3"/>
    <w:rsid w:val="006C1185"/>
    <w:pPr>
      <w:spacing w:before="100" w:beforeAutospacing="1" w:after="100" w:afterAutospacing="1"/>
    </w:pPr>
  </w:style>
  <w:style w:type="paragraph" w:customStyle="1" w:styleId="thumbcaption">
    <w:name w:val="thumbcaption"/>
    <w:basedOn w:val="a3"/>
    <w:rsid w:val="006C1185"/>
    <w:pPr>
      <w:spacing w:before="100" w:beforeAutospacing="1" w:after="100" w:afterAutospacing="1"/>
    </w:pPr>
  </w:style>
  <w:style w:type="paragraph" w:customStyle="1" w:styleId="legend">
    <w:name w:val="legend"/>
    <w:basedOn w:val="a3"/>
    <w:rsid w:val="006C1185"/>
    <w:pPr>
      <w:spacing w:before="100" w:beforeAutospacing="1" w:after="100" w:afterAutospacing="1"/>
    </w:pPr>
  </w:style>
  <w:style w:type="paragraph" w:customStyle="1" w:styleId="image2">
    <w:name w:val="image2"/>
    <w:basedOn w:val="a3"/>
    <w:rsid w:val="006C1185"/>
    <w:pPr>
      <w:spacing w:before="100" w:beforeAutospacing="1" w:after="100" w:afterAutospacing="1"/>
    </w:pPr>
  </w:style>
  <w:style w:type="paragraph" w:customStyle="1" w:styleId="hr">
    <w:name w:val="hr"/>
    <w:basedOn w:val="a3"/>
    <w:rsid w:val="006C1185"/>
    <w:pPr>
      <w:spacing w:before="100" w:beforeAutospacing="1" w:after="100" w:afterAutospacing="1"/>
    </w:pPr>
  </w:style>
  <w:style w:type="paragraph" w:customStyle="1" w:styleId="navbar">
    <w:name w:val="navbar"/>
    <w:basedOn w:val="a3"/>
    <w:rsid w:val="006C1185"/>
    <w:pPr>
      <w:spacing w:before="100" w:beforeAutospacing="1" w:after="100" w:afterAutospacing="1"/>
    </w:pPr>
  </w:style>
  <w:style w:type="paragraph" w:customStyle="1" w:styleId="prevbloc">
    <w:name w:val="prev_bloc"/>
    <w:basedOn w:val="a3"/>
    <w:rsid w:val="006C1185"/>
    <w:pPr>
      <w:spacing w:before="100" w:beforeAutospacing="1" w:after="100" w:afterAutospacing="1"/>
    </w:pPr>
  </w:style>
  <w:style w:type="paragraph" w:customStyle="1" w:styleId="nextbloc">
    <w:name w:val="next_bloc"/>
    <w:basedOn w:val="a3"/>
    <w:rsid w:val="006C1185"/>
    <w:pPr>
      <w:spacing w:before="100" w:beforeAutospacing="1" w:after="100" w:afterAutospacing="1"/>
    </w:pPr>
  </w:style>
  <w:style w:type="paragraph" w:customStyle="1" w:styleId="imgtoogle">
    <w:name w:val="img_toogle"/>
    <w:basedOn w:val="a3"/>
    <w:rsid w:val="006C1185"/>
    <w:pPr>
      <w:spacing w:before="100" w:beforeAutospacing="1" w:after="100" w:afterAutospacing="1"/>
    </w:pPr>
  </w:style>
  <w:style w:type="paragraph" w:customStyle="1" w:styleId="atoogle">
    <w:name w:val="a_toogle"/>
    <w:basedOn w:val="a3"/>
    <w:rsid w:val="006C1185"/>
    <w:pPr>
      <w:spacing w:before="100" w:beforeAutospacing="1" w:after="100" w:afterAutospacing="1"/>
    </w:pPr>
  </w:style>
  <w:style w:type="paragraph" w:customStyle="1" w:styleId="geopoint">
    <w:name w:val="geopoint"/>
    <w:basedOn w:val="a3"/>
    <w:rsid w:val="006C1185"/>
    <w:pPr>
      <w:spacing w:before="100" w:beforeAutospacing="1" w:after="100" w:afterAutospacing="1"/>
    </w:pPr>
  </w:style>
  <w:style w:type="paragraph" w:customStyle="1" w:styleId="titre">
    <w:name w:val="titre"/>
    <w:basedOn w:val="a3"/>
    <w:rsid w:val="006C1185"/>
    <w:pPr>
      <w:spacing w:before="100" w:beforeAutospacing="1" w:after="100" w:afterAutospacing="1"/>
    </w:pPr>
  </w:style>
  <w:style w:type="paragraph" w:customStyle="1" w:styleId="ui-icon-closethick">
    <w:name w:val="ui-icon-closethick"/>
    <w:basedOn w:val="a3"/>
    <w:rsid w:val="006C1185"/>
    <w:pPr>
      <w:spacing w:before="100" w:beforeAutospacing="1" w:after="100" w:afterAutospacing="1"/>
    </w:pPr>
  </w:style>
  <w:style w:type="paragraph" w:customStyle="1" w:styleId="taxoboxclassification">
    <w:name w:val="taxobox_classification"/>
    <w:basedOn w:val="a3"/>
    <w:rsid w:val="006C1185"/>
    <w:pPr>
      <w:spacing w:before="100" w:beforeAutospacing="1" w:after="100" w:afterAutospacing="1"/>
    </w:pPr>
  </w:style>
  <w:style w:type="paragraph" w:customStyle="1" w:styleId="rnormal">
    <w:name w:val="rnormal"/>
    <w:basedOn w:val="a3"/>
    <w:rsid w:val="006C1185"/>
    <w:pPr>
      <w:spacing w:before="100" w:beforeAutospacing="1" w:after="100" w:afterAutospacing="1"/>
    </w:pPr>
  </w:style>
  <w:style w:type="paragraph" w:customStyle="1" w:styleId="alert-text">
    <w:name w:val="alert-text"/>
    <w:basedOn w:val="a3"/>
    <w:rsid w:val="006C1185"/>
    <w:pPr>
      <w:spacing w:before="100" w:beforeAutospacing="1" w:after="100" w:afterAutospacing="1"/>
    </w:pPr>
    <w:rPr>
      <w:color w:val="000000"/>
    </w:rPr>
  </w:style>
  <w:style w:type="paragraph" w:customStyle="1" w:styleId="regardsactu">
    <w:name w:val="regards_actu"/>
    <w:basedOn w:val="a3"/>
    <w:rsid w:val="006C1185"/>
    <w:pPr>
      <w:spacing w:before="100" w:beforeAutospacing="1" w:after="100" w:afterAutospacing="1"/>
    </w:pPr>
  </w:style>
  <w:style w:type="paragraph" w:customStyle="1" w:styleId="mw-geshi">
    <w:name w:val="mw-geshi"/>
    <w:basedOn w:val="a3"/>
    <w:rsid w:val="006C118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6C1185"/>
    <w:pPr>
      <w:spacing w:before="100" w:beforeAutospacing="1" w:after="100" w:afterAutospacing="1"/>
    </w:pPr>
    <w:rPr>
      <w:sz w:val="22"/>
      <w:szCs w:val="22"/>
    </w:rPr>
  </w:style>
  <w:style w:type="paragraph" w:customStyle="1" w:styleId="fr-collapsible-toggle1">
    <w:name w:val="fr-collapsible-toggle1"/>
    <w:basedOn w:val="a3"/>
    <w:rsid w:val="006C1185"/>
    <w:pPr>
      <w:spacing w:before="100" w:beforeAutospacing="1" w:after="100" w:afterAutospacing="1"/>
    </w:pPr>
    <w:rPr>
      <w:sz w:val="22"/>
      <w:szCs w:val="22"/>
    </w:rPr>
  </w:style>
  <w:style w:type="paragraph" w:customStyle="1" w:styleId="fr-collapsible-toggle2">
    <w:name w:val="fr-collapsible-toggle2"/>
    <w:basedOn w:val="a3"/>
    <w:rsid w:val="006C1185"/>
    <w:pPr>
      <w:spacing w:before="100" w:beforeAutospacing="1" w:after="100" w:afterAutospacing="1"/>
    </w:pPr>
    <w:rPr>
      <w:sz w:val="22"/>
      <w:szCs w:val="22"/>
    </w:rPr>
  </w:style>
  <w:style w:type="paragraph" w:customStyle="1" w:styleId="fr-collapsible-toggle3">
    <w:name w:val="fr-collapsible-toggle3"/>
    <w:basedOn w:val="a3"/>
    <w:rsid w:val="006C1185"/>
    <w:pPr>
      <w:spacing w:before="100" w:beforeAutospacing="1" w:after="100" w:afterAutospacing="1"/>
    </w:pPr>
    <w:rPr>
      <w:sz w:val="22"/>
      <w:szCs w:val="22"/>
    </w:rPr>
  </w:style>
  <w:style w:type="paragraph" w:customStyle="1" w:styleId="navboxnewtitle1">
    <w:name w:val="navboxnew_title1"/>
    <w:basedOn w:val="a3"/>
    <w:rsid w:val="006C1185"/>
    <w:pPr>
      <w:shd w:val="clear" w:color="auto" w:fill="CCCCFF"/>
      <w:spacing w:after="30"/>
      <w:jc w:val="center"/>
    </w:pPr>
    <w:rPr>
      <w:b/>
      <w:bCs/>
    </w:rPr>
  </w:style>
  <w:style w:type="paragraph" w:customStyle="1" w:styleId="navboxnewtitlesub1">
    <w:name w:val="navboxnew_titlesub1"/>
    <w:basedOn w:val="a3"/>
    <w:rsid w:val="006C1185"/>
    <w:pPr>
      <w:spacing w:before="100" w:beforeAutospacing="1" w:after="100" w:afterAutospacing="1"/>
    </w:pPr>
    <w:rPr>
      <w:sz w:val="19"/>
      <w:szCs w:val="19"/>
    </w:rPr>
  </w:style>
  <w:style w:type="paragraph" w:customStyle="1" w:styleId="fr-collapsible-content2">
    <w:name w:val="fr-collapsible-content2"/>
    <w:basedOn w:val="a3"/>
    <w:rsid w:val="006C1185"/>
    <w:pPr>
      <w:spacing w:before="100" w:beforeAutospacing="1" w:after="100" w:afterAutospacing="1"/>
    </w:pPr>
    <w:rPr>
      <w:sz w:val="22"/>
      <w:szCs w:val="22"/>
    </w:rPr>
  </w:style>
  <w:style w:type="paragraph" w:customStyle="1" w:styleId="navboxnewcell1">
    <w:name w:val="navboxnew_cell1"/>
    <w:basedOn w:val="a3"/>
    <w:rsid w:val="006C1185"/>
    <w:pPr>
      <w:spacing w:before="100" w:beforeAutospacing="1" w:after="100" w:afterAutospacing="1"/>
      <w:jc w:val="center"/>
    </w:pPr>
  </w:style>
  <w:style w:type="paragraph" w:customStyle="1" w:styleId="navboxnewth1">
    <w:name w:val="navboxnew_th1"/>
    <w:basedOn w:val="a3"/>
    <w:rsid w:val="006C118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6C1185"/>
    <w:pPr>
      <w:spacing w:before="100" w:beforeAutospacing="1" w:after="100" w:afterAutospacing="1"/>
    </w:pPr>
  </w:style>
  <w:style w:type="paragraph" w:customStyle="1" w:styleId="impair1">
    <w:name w:val="impair1"/>
    <w:basedOn w:val="a3"/>
    <w:rsid w:val="006C1185"/>
    <w:pPr>
      <w:shd w:val="clear" w:color="auto" w:fill="EEEEFF"/>
      <w:spacing w:before="100" w:beforeAutospacing="1" w:after="100" w:afterAutospacing="1"/>
    </w:pPr>
  </w:style>
  <w:style w:type="paragraph" w:customStyle="1" w:styleId="pair1">
    <w:name w:val="pair1"/>
    <w:basedOn w:val="a3"/>
    <w:rsid w:val="006C1185"/>
    <w:pPr>
      <w:shd w:val="clear" w:color="auto" w:fill="F9F9F9"/>
      <w:spacing w:before="100" w:beforeAutospacing="1" w:after="100" w:afterAutospacing="1"/>
    </w:pPr>
  </w:style>
  <w:style w:type="paragraph" w:customStyle="1" w:styleId="navboxnewbanner1">
    <w:name w:val="navboxnew_banner1"/>
    <w:basedOn w:val="a3"/>
    <w:rsid w:val="006C1185"/>
    <w:pPr>
      <w:shd w:val="clear" w:color="auto" w:fill="DDDDFF"/>
      <w:spacing w:after="30"/>
      <w:jc w:val="center"/>
    </w:pPr>
  </w:style>
  <w:style w:type="paragraph" w:customStyle="1" w:styleId="navboxnewimage1">
    <w:name w:val="navboxnew_image1"/>
    <w:basedOn w:val="a3"/>
    <w:rsid w:val="006C1185"/>
    <w:pPr>
      <w:spacing w:before="100" w:beforeAutospacing="1" w:after="100" w:afterAutospacing="1"/>
    </w:pPr>
  </w:style>
  <w:style w:type="paragraph" w:customStyle="1" w:styleId="navboxnewcell2">
    <w:name w:val="navboxnew_cell2"/>
    <w:basedOn w:val="a3"/>
    <w:rsid w:val="006C1185"/>
    <w:pPr>
      <w:spacing w:before="100" w:beforeAutospacing="1" w:after="100" w:afterAutospacing="1"/>
      <w:jc w:val="center"/>
    </w:pPr>
  </w:style>
  <w:style w:type="paragraph" w:customStyle="1" w:styleId="navboxnewie1">
    <w:name w:val="navboxnew_ie1"/>
    <w:basedOn w:val="a3"/>
    <w:rsid w:val="006C1185"/>
    <w:pPr>
      <w:spacing w:before="100" w:beforeAutospacing="1" w:after="100" w:afterAutospacing="1"/>
    </w:pPr>
  </w:style>
  <w:style w:type="paragraph" w:customStyle="1" w:styleId="navboxnewtitle2">
    <w:name w:val="navboxnew_title2"/>
    <w:basedOn w:val="a3"/>
    <w:rsid w:val="006C1185"/>
    <w:pPr>
      <w:shd w:val="clear" w:color="auto" w:fill="99CC99"/>
      <w:spacing w:before="100" w:beforeAutospacing="1" w:after="100" w:afterAutospacing="1"/>
    </w:pPr>
  </w:style>
  <w:style w:type="paragraph" w:customStyle="1" w:styleId="navboxnewbanner2">
    <w:name w:val="navboxnew_banner2"/>
    <w:basedOn w:val="a3"/>
    <w:rsid w:val="006C1185"/>
    <w:pPr>
      <w:shd w:val="clear" w:color="auto" w:fill="99CC99"/>
      <w:spacing w:before="100" w:beforeAutospacing="1" w:after="100" w:afterAutospacing="1"/>
    </w:pPr>
  </w:style>
  <w:style w:type="paragraph" w:customStyle="1" w:styleId="navboxnewth2">
    <w:name w:val="navboxnew_th2"/>
    <w:basedOn w:val="a3"/>
    <w:rsid w:val="006C1185"/>
    <w:pPr>
      <w:shd w:val="clear" w:color="auto" w:fill="B3D9B3"/>
      <w:spacing w:before="100" w:beforeAutospacing="1" w:after="100" w:afterAutospacing="1"/>
    </w:pPr>
  </w:style>
  <w:style w:type="paragraph" w:customStyle="1" w:styleId="navboxnewtitle3">
    <w:name w:val="navboxnew_title3"/>
    <w:basedOn w:val="a3"/>
    <w:rsid w:val="006C1185"/>
    <w:pPr>
      <w:shd w:val="clear" w:color="auto" w:fill="DFEDFF"/>
      <w:spacing w:before="100" w:beforeAutospacing="1" w:after="100" w:afterAutospacing="1"/>
    </w:pPr>
  </w:style>
  <w:style w:type="paragraph" w:customStyle="1" w:styleId="navboxnewbanner3">
    <w:name w:val="navboxnew_banner3"/>
    <w:basedOn w:val="a3"/>
    <w:rsid w:val="006C1185"/>
    <w:pPr>
      <w:shd w:val="clear" w:color="auto" w:fill="DFEDFF"/>
      <w:spacing w:before="100" w:beforeAutospacing="1" w:after="100" w:afterAutospacing="1"/>
    </w:pPr>
  </w:style>
  <w:style w:type="paragraph" w:customStyle="1" w:styleId="navboxnewth3">
    <w:name w:val="navboxnew_th3"/>
    <w:basedOn w:val="a3"/>
    <w:rsid w:val="006C1185"/>
    <w:pPr>
      <w:shd w:val="clear" w:color="auto" w:fill="E7F2FF"/>
      <w:spacing w:before="100" w:beforeAutospacing="1" w:after="100" w:afterAutospacing="1"/>
    </w:pPr>
  </w:style>
  <w:style w:type="paragraph" w:customStyle="1" w:styleId="fr-collapsible-toggle4">
    <w:name w:val="fr-collapsible-toggle4"/>
    <w:basedOn w:val="a3"/>
    <w:rsid w:val="006C1185"/>
    <w:pPr>
      <w:spacing w:before="100" w:beforeAutospacing="1" w:after="100" w:afterAutospacing="1"/>
    </w:pPr>
    <w:rPr>
      <w:sz w:val="22"/>
      <w:szCs w:val="22"/>
    </w:rPr>
  </w:style>
  <w:style w:type="paragraph" w:customStyle="1" w:styleId="navboxnewtitle4">
    <w:name w:val="navboxnew_title4"/>
    <w:basedOn w:val="a3"/>
    <w:rsid w:val="006C1185"/>
    <w:pPr>
      <w:shd w:val="clear" w:color="auto" w:fill="CCCCFF"/>
      <w:spacing w:after="30"/>
      <w:jc w:val="center"/>
    </w:pPr>
    <w:rPr>
      <w:b/>
      <w:bCs/>
    </w:rPr>
  </w:style>
  <w:style w:type="paragraph" w:customStyle="1" w:styleId="navboxnewtitlesub2">
    <w:name w:val="navboxnew_titlesub2"/>
    <w:basedOn w:val="a3"/>
    <w:rsid w:val="006C1185"/>
    <w:pPr>
      <w:spacing w:before="100" w:beforeAutospacing="1" w:after="100" w:afterAutospacing="1"/>
    </w:pPr>
    <w:rPr>
      <w:sz w:val="19"/>
      <w:szCs w:val="19"/>
    </w:rPr>
  </w:style>
  <w:style w:type="paragraph" w:customStyle="1" w:styleId="fr-collapsible-content3">
    <w:name w:val="fr-collapsible-content3"/>
    <w:basedOn w:val="a3"/>
    <w:rsid w:val="006C1185"/>
    <w:pPr>
      <w:spacing w:before="100" w:beforeAutospacing="1" w:after="100" w:afterAutospacing="1"/>
    </w:pPr>
    <w:rPr>
      <w:sz w:val="22"/>
      <w:szCs w:val="22"/>
    </w:rPr>
  </w:style>
  <w:style w:type="paragraph" w:customStyle="1" w:styleId="navboxnewrow1">
    <w:name w:val="navboxnew_row1"/>
    <w:basedOn w:val="a3"/>
    <w:rsid w:val="006C1185"/>
    <w:pPr>
      <w:shd w:val="clear" w:color="auto" w:fill="DDDDFF"/>
      <w:spacing w:before="100" w:beforeAutospacing="1" w:after="100" w:afterAutospacing="1"/>
    </w:pPr>
  </w:style>
  <w:style w:type="paragraph" w:customStyle="1" w:styleId="navboxnewth4">
    <w:name w:val="navboxnew_th4"/>
    <w:basedOn w:val="a3"/>
    <w:rsid w:val="006C118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6C1185"/>
    <w:pPr>
      <w:pBdr>
        <w:left w:val="single" w:sz="12" w:space="0" w:color="F9F9F9"/>
      </w:pBdr>
      <w:spacing w:before="100" w:beforeAutospacing="1" w:after="100" w:afterAutospacing="1"/>
    </w:pPr>
  </w:style>
  <w:style w:type="paragraph" w:customStyle="1" w:styleId="navboxnewinline1">
    <w:name w:val="navboxnew_inline1"/>
    <w:basedOn w:val="a3"/>
    <w:rsid w:val="006C1185"/>
    <w:pPr>
      <w:shd w:val="clear" w:color="auto" w:fill="F9F9F9"/>
      <w:spacing w:before="100" w:beforeAutospacing="1" w:after="100" w:afterAutospacing="1"/>
    </w:pPr>
  </w:style>
  <w:style w:type="paragraph" w:customStyle="1" w:styleId="navboxnewinline2">
    <w:name w:val="navboxnew_inline2"/>
    <w:basedOn w:val="a3"/>
    <w:rsid w:val="006C1185"/>
    <w:pPr>
      <w:shd w:val="clear" w:color="auto" w:fill="EEEEFF"/>
      <w:spacing w:before="100" w:beforeAutospacing="1" w:after="100" w:afterAutospacing="1"/>
    </w:pPr>
  </w:style>
  <w:style w:type="paragraph" w:customStyle="1" w:styleId="navboxnewimage2">
    <w:name w:val="navboxnew_image2"/>
    <w:basedOn w:val="a3"/>
    <w:rsid w:val="006C1185"/>
    <w:pPr>
      <w:spacing w:before="100" w:beforeAutospacing="1" w:after="100" w:afterAutospacing="1"/>
    </w:pPr>
    <w:rPr>
      <w:vanish/>
    </w:rPr>
  </w:style>
  <w:style w:type="paragraph" w:customStyle="1" w:styleId="navboxnewbanner4">
    <w:name w:val="navboxnew_banner4"/>
    <w:basedOn w:val="a3"/>
    <w:rsid w:val="006C1185"/>
    <w:pPr>
      <w:shd w:val="clear" w:color="auto" w:fill="CCCCFF"/>
      <w:spacing w:before="30"/>
      <w:jc w:val="center"/>
    </w:pPr>
  </w:style>
  <w:style w:type="paragraph" w:customStyle="1" w:styleId="navboxnew1">
    <w:name w:val="navboxnew1"/>
    <w:basedOn w:val="a3"/>
    <w:rsid w:val="006C1185"/>
    <w:pPr>
      <w:shd w:val="clear" w:color="auto" w:fill="F9F9F9"/>
      <w:spacing w:before="100" w:beforeAutospacing="1" w:after="100" w:afterAutospacing="1"/>
    </w:pPr>
  </w:style>
  <w:style w:type="paragraph" w:customStyle="1" w:styleId="play-btn-large1">
    <w:name w:val="play-btn-large1"/>
    <w:basedOn w:val="a3"/>
    <w:rsid w:val="006C1185"/>
    <w:pPr>
      <w:spacing w:after="100" w:afterAutospacing="1"/>
      <w:ind w:left="-525"/>
    </w:pPr>
  </w:style>
  <w:style w:type="paragraph" w:customStyle="1" w:styleId="ui-widget1">
    <w:name w:val="ui-widget1"/>
    <w:basedOn w:val="a3"/>
    <w:rsid w:val="006C1185"/>
    <w:pPr>
      <w:spacing w:before="100" w:beforeAutospacing="1" w:after="100" w:afterAutospacing="1"/>
    </w:pPr>
    <w:rPr>
      <w:rFonts w:ascii="Arial" w:hAnsi="Arial" w:cs="Arial"/>
    </w:rPr>
  </w:style>
  <w:style w:type="paragraph" w:customStyle="1" w:styleId="ui-state-default1">
    <w:name w:val="ui-state-default1"/>
    <w:basedOn w:val="a3"/>
    <w:rsid w:val="006C11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6C11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6C11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6C11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6C118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6C118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6C11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6C11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6C1185"/>
    <w:pPr>
      <w:spacing w:before="100" w:beforeAutospacing="1" w:after="100" w:afterAutospacing="1"/>
    </w:pPr>
    <w:rPr>
      <w:color w:val="FFFFFF"/>
    </w:rPr>
  </w:style>
  <w:style w:type="paragraph" w:customStyle="1" w:styleId="ui-state-error-text2">
    <w:name w:val="ui-state-error-text2"/>
    <w:basedOn w:val="a3"/>
    <w:rsid w:val="006C1185"/>
    <w:pPr>
      <w:spacing w:before="100" w:beforeAutospacing="1" w:after="100" w:afterAutospacing="1"/>
    </w:pPr>
    <w:rPr>
      <w:color w:val="FFFFFF"/>
    </w:rPr>
  </w:style>
  <w:style w:type="paragraph" w:customStyle="1" w:styleId="ui-priority-primary1">
    <w:name w:val="ui-priority-primary1"/>
    <w:basedOn w:val="a3"/>
    <w:rsid w:val="006C1185"/>
    <w:pPr>
      <w:spacing w:before="100" w:beforeAutospacing="1" w:after="100" w:afterAutospacing="1"/>
    </w:pPr>
    <w:rPr>
      <w:b/>
      <w:bCs/>
    </w:rPr>
  </w:style>
  <w:style w:type="paragraph" w:customStyle="1" w:styleId="ui-priority-primary2">
    <w:name w:val="ui-priority-primary2"/>
    <w:basedOn w:val="a3"/>
    <w:rsid w:val="006C1185"/>
    <w:pPr>
      <w:spacing w:before="100" w:beforeAutospacing="1" w:after="100" w:afterAutospacing="1"/>
    </w:pPr>
    <w:rPr>
      <w:b/>
      <w:bCs/>
    </w:rPr>
  </w:style>
  <w:style w:type="paragraph" w:customStyle="1" w:styleId="ui-priority-secondary1">
    <w:name w:val="ui-priority-secondary1"/>
    <w:basedOn w:val="a3"/>
    <w:rsid w:val="006C1185"/>
    <w:pPr>
      <w:spacing w:before="100" w:beforeAutospacing="1" w:after="100" w:afterAutospacing="1"/>
    </w:pPr>
  </w:style>
  <w:style w:type="paragraph" w:customStyle="1" w:styleId="ui-priority-secondary2">
    <w:name w:val="ui-priority-secondary2"/>
    <w:basedOn w:val="a3"/>
    <w:rsid w:val="006C1185"/>
    <w:pPr>
      <w:spacing w:before="100" w:beforeAutospacing="1" w:after="100" w:afterAutospacing="1"/>
    </w:pPr>
  </w:style>
  <w:style w:type="paragraph" w:customStyle="1" w:styleId="ui-state-disabled1">
    <w:name w:val="ui-state-disabled1"/>
    <w:basedOn w:val="a3"/>
    <w:rsid w:val="006C1185"/>
    <w:pPr>
      <w:spacing w:before="100" w:beforeAutospacing="1" w:after="100" w:afterAutospacing="1"/>
    </w:pPr>
  </w:style>
  <w:style w:type="paragraph" w:customStyle="1" w:styleId="ui-state-disabled2">
    <w:name w:val="ui-state-disabled2"/>
    <w:basedOn w:val="a3"/>
    <w:rsid w:val="006C1185"/>
    <w:pPr>
      <w:spacing w:before="100" w:beforeAutospacing="1" w:after="100" w:afterAutospacing="1"/>
    </w:pPr>
  </w:style>
  <w:style w:type="paragraph" w:customStyle="1" w:styleId="ui-icon1">
    <w:name w:val="ui-icon1"/>
    <w:basedOn w:val="a3"/>
    <w:rsid w:val="006C1185"/>
    <w:pPr>
      <w:spacing w:before="100" w:beforeAutospacing="1" w:after="100" w:afterAutospacing="1"/>
      <w:ind w:firstLine="7343"/>
    </w:pPr>
  </w:style>
  <w:style w:type="paragraph" w:customStyle="1" w:styleId="ui-icon2">
    <w:name w:val="ui-icon2"/>
    <w:basedOn w:val="a3"/>
    <w:rsid w:val="006C1185"/>
    <w:pPr>
      <w:spacing w:before="100" w:beforeAutospacing="1" w:after="100" w:afterAutospacing="1"/>
      <w:ind w:firstLine="7343"/>
    </w:pPr>
  </w:style>
  <w:style w:type="paragraph" w:customStyle="1" w:styleId="ui-icon3">
    <w:name w:val="ui-icon3"/>
    <w:basedOn w:val="a3"/>
    <w:rsid w:val="006C1185"/>
    <w:pPr>
      <w:spacing w:before="100" w:beforeAutospacing="1" w:after="100" w:afterAutospacing="1"/>
      <w:ind w:firstLine="7343"/>
    </w:pPr>
  </w:style>
  <w:style w:type="paragraph" w:customStyle="1" w:styleId="ui-icon4">
    <w:name w:val="ui-icon4"/>
    <w:basedOn w:val="a3"/>
    <w:rsid w:val="006C1185"/>
    <w:pPr>
      <w:spacing w:before="100" w:beforeAutospacing="1" w:after="100" w:afterAutospacing="1"/>
      <w:ind w:firstLine="7343"/>
    </w:pPr>
  </w:style>
  <w:style w:type="paragraph" w:customStyle="1" w:styleId="ui-icon5">
    <w:name w:val="ui-icon5"/>
    <w:basedOn w:val="a3"/>
    <w:rsid w:val="006C1185"/>
    <w:pPr>
      <w:spacing w:before="100" w:beforeAutospacing="1" w:after="100" w:afterAutospacing="1"/>
      <w:ind w:firstLine="7343"/>
    </w:pPr>
  </w:style>
  <w:style w:type="paragraph" w:customStyle="1" w:styleId="ui-icon6">
    <w:name w:val="ui-icon6"/>
    <w:basedOn w:val="a3"/>
    <w:rsid w:val="006C1185"/>
    <w:pPr>
      <w:spacing w:before="100" w:beforeAutospacing="1" w:after="100" w:afterAutospacing="1"/>
      <w:ind w:firstLine="7343"/>
    </w:pPr>
  </w:style>
  <w:style w:type="paragraph" w:customStyle="1" w:styleId="ui-icon7">
    <w:name w:val="ui-icon7"/>
    <w:basedOn w:val="a3"/>
    <w:rsid w:val="006C1185"/>
    <w:pPr>
      <w:spacing w:before="100" w:beforeAutospacing="1" w:after="100" w:afterAutospacing="1"/>
      <w:ind w:firstLine="7343"/>
    </w:pPr>
  </w:style>
  <w:style w:type="paragraph" w:customStyle="1" w:styleId="ui-icon8">
    <w:name w:val="ui-icon8"/>
    <w:basedOn w:val="a3"/>
    <w:rsid w:val="006C1185"/>
    <w:pPr>
      <w:spacing w:before="100" w:beforeAutospacing="1" w:after="100" w:afterAutospacing="1"/>
      <w:ind w:firstLine="7343"/>
    </w:pPr>
  </w:style>
  <w:style w:type="paragraph" w:customStyle="1" w:styleId="ui-icon9">
    <w:name w:val="ui-icon9"/>
    <w:basedOn w:val="a3"/>
    <w:rsid w:val="006C1185"/>
    <w:pPr>
      <w:spacing w:before="100" w:beforeAutospacing="1" w:after="100" w:afterAutospacing="1"/>
      <w:ind w:firstLine="7343"/>
    </w:pPr>
  </w:style>
  <w:style w:type="paragraph" w:customStyle="1" w:styleId="ui-resizable-handle1">
    <w:name w:val="ui-resizable-handle1"/>
    <w:basedOn w:val="a3"/>
    <w:rsid w:val="006C1185"/>
    <w:pPr>
      <w:spacing w:before="100" w:beforeAutospacing="1" w:after="100" w:afterAutospacing="1"/>
    </w:pPr>
    <w:rPr>
      <w:vanish/>
      <w:sz w:val="2"/>
      <w:szCs w:val="2"/>
    </w:rPr>
  </w:style>
  <w:style w:type="paragraph" w:customStyle="1" w:styleId="ui-resizable-handle2">
    <w:name w:val="ui-resizable-handle2"/>
    <w:basedOn w:val="a3"/>
    <w:rsid w:val="006C1185"/>
    <w:pPr>
      <w:spacing w:before="100" w:beforeAutospacing="1" w:after="100" w:afterAutospacing="1"/>
    </w:pPr>
    <w:rPr>
      <w:vanish/>
      <w:sz w:val="2"/>
      <w:szCs w:val="2"/>
    </w:rPr>
  </w:style>
  <w:style w:type="paragraph" w:customStyle="1" w:styleId="ui-button-text1">
    <w:name w:val="ui-button-text1"/>
    <w:basedOn w:val="a3"/>
    <w:rsid w:val="006C1185"/>
    <w:pPr>
      <w:spacing w:before="100" w:beforeAutospacing="1" w:after="100" w:afterAutospacing="1"/>
    </w:pPr>
  </w:style>
  <w:style w:type="paragraph" w:customStyle="1" w:styleId="ui-button-text2">
    <w:name w:val="ui-button-text2"/>
    <w:basedOn w:val="a3"/>
    <w:rsid w:val="006C1185"/>
    <w:pPr>
      <w:spacing w:before="100" w:beforeAutospacing="1" w:after="100" w:afterAutospacing="1"/>
    </w:pPr>
  </w:style>
  <w:style w:type="paragraph" w:customStyle="1" w:styleId="ui-button-text3">
    <w:name w:val="ui-button-text3"/>
    <w:basedOn w:val="a3"/>
    <w:rsid w:val="006C1185"/>
    <w:pPr>
      <w:spacing w:before="100" w:beforeAutospacing="1" w:after="100" w:afterAutospacing="1"/>
      <w:ind w:firstLine="11919"/>
    </w:pPr>
  </w:style>
  <w:style w:type="paragraph" w:customStyle="1" w:styleId="ui-button-text4">
    <w:name w:val="ui-button-text4"/>
    <w:basedOn w:val="a3"/>
    <w:rsid w:val="006C1185"/>
    <w:pPr>
      <w:spacing w:before="100" w:beforeAutospacing="1" w:after="100" w:afterAutospacing="1"/>
      <w:ind w:firstLine="11919"/>
    </w:pPr>
  </w:style>
  <w:style w:type="paragraph" w:customStyle="1" w:styleId="ui-button-text5">
    <w:name w:val="ui-button-text5"/>
    <w:basedOn w:val="a3"/>
    <w:rsid w:val="006C1185"/>
    <w:pPr>
      <w:spacing w:before="100" w:beforeAutospacing="1" w:after="100" w:afterAutospacing="1"/>
    </w:pPr>
  </w:style>
  <w:style w:type="paragraph" w:customStyle="1" w:styleId="ui-button-text6">
    <w:name w:val="ui-button-text6"/>
    <w:basedOn w:val="a3"/>
    <w:rsid w:val="006C1185"/>
    <w:pPr>
      <w:spacing w:before="100" w:beforeAutospacing="1" w:after="100" w:afterAutospacing="1"/>
    </w:pPr>
  </w:style>
  <w:style w:type="paragraph" w:customStyle="1" w:styleId="ui-button-text7">
    <w:name w:val="ui-button-text7"/>
    <w:basedOn w:val="a3"/>
    <w:rsid w:val="006C1185"/>
    <w:pPr>
      <w:spacing w:before="100" w:beforeAutospacing="1" w:after="100" w:afterAutospacing="1"/>
    </w:pPr>
  </w:style>
  <w:style w:type="paragraph" w:customStyle="1" w:styleId="ui-icon10">
    <w:name w:val="ui-icon10"/>
    <w:basedOn w:val="a3"/>
    <w:rsid w:val="006C1185"/>
    <w:pPr>
      <w:spacing w:after="100" w:afterAutospacing="1"/>
      <w:ind w:left="-120" w:firstLine="7343"/>
    </w:pPr>
  </w:style>
  <w:style w:type="paragraph" w:customStyle="1" w:styleId="ui-icon11">
    <w:name w:val="ui-icon11"/>
    <w:basedOn w:val="a3"/>
    <w:rsid w:val="006C1185"/>
    <w:pPr>
      <w:spacing w:after="100" w:afterAutospacing="1"/>
      <w:ind w:firstLine="7343"/>
    </w:pPr>
  </w:style>
  <w:style w:type="paragraph" w:customStyle="1" w:styleId="ui-icon12">
    <w:name w:val="ui-icon12"/>
    <w:basedOn w:val="a3"/>
    <w:rsid w:val="006C1185"/>
    <w:pPr>
      <w:spacing w:after="100" w:afterAutospacing="1"/>
      <w:ind w:firstLine="7343"/>
    </w:pPr>
  </w:style>
  <w:style w:type="paragraph" w:customStyle="1" w:styleId="ui-icon13">
    <w:name w:val="ui-icon13"/>
    <w:basedOn w:val="a3"/>
    <w:rsid w:val="006C1185"/>
    <w:pPr>
      <w:spacing w:after="100" w:afterAutospacing="1"/>
      <w:ind w:firstLine="7343"/>
    </w:pPr>
  </w:style>
  <w:style w:type="paragraph" w:customStyle="1" w:styleId="ui-icon14">
    <w:name w:val="ui-icon14"/>
    <w:basedOn w:val="a3"/>
    <w:rsid w:val="006C1185"/>
    <w:pPr>
      <w:spacing w:after="100" w:afterAutospacing="1"/>
      <w:ind w:firstLine="7343"/>
    </w:pPr>
  </w:style>
  <w:style w:type="paragraph" w:customStyle="1" w:styleId="ui-icon15">
    <w:name w:val="ui-icon15"/>
    <w:basedOn w:val="a3"/>
    <w:rsid w:val="006C1185"/>
    <w:pPr>
      <w:spacing w:after="100" w:afterAutospacing="1"/>
      <w:ind w:firstLine="7343"/>
    </w:pPr>
  </w:style>
  <w:style w:type="paragraph" w:customStyle="1" w:styleId="ui-button1">
    <w:name w:val="ui-button1"/>
    <w:basedOn w:val="a3"/>
    <w:rsid w:val="006C1185"/>
    <w:pPr>
      <w:spacing w:before="100" w:beforeAutospacing="1" w:after="100" w:afterAutospacing="1"/>
      <w:ind w:right="-72"/>
      <w:jc w:val="center"/>
    </w:pPr>
  </w:style>
  <w:style w:type="paragraph" w:customStyle="1" w:styleId="ui-button2">
    <w:name w:val="ui-button2"/>
    <w:basedOn w:val="a3"/>
    <w:rsid w:val="006C118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6C118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6C1185"/>
    <w:pPr>
      <w:spacing w:before="100" w:beforeAutospacing="1" w:after="100" w:afterAutospacing="1"/>
    </w:pPr>
  </w:style>
  <w:style w:type="paragraph" w:customStyle="1" w:styleId="ui-icon16">
    <w:name w:val="ui-icon16"/>
    <w:basedOn w:val="a3"/>
    <w:rsid w:val="006C1185"/>
    <w:pPr>
      <w:spacing w:before="100" w:beforeAutospacing="1" w:after="100" w:afterAutospacing="1"/>
      <w:ind w:firstLine="7343"/>
    </w:pPr>
  </w:style>
  <w:style w:type="paragraph" w:customStyle="1" w:styleId="ui-icon17">
    <w:name w:val="ui-icon17"/>
    <w:basedOn w:val="a3"/>
    <w:rsid w:val="006C1185"/>
    <w:pPr>
      <w:spacing w:before="100" w:beforeAutospacing="1" w:after="100" w:afterAutospacing="1"/>
      <w:ind w:firstLine="7343"/>
    </w:pPr>
  </w:style>
  <w:style w:type="paragraph" w:customStyle="1" w:styleId="ui-icon18">
    <w:name w:val="ui-icon18"/>
    <w:basedOn w:val="a3"/>
    <w:rsid w:val="006C1185"/>
    <w:pPr>
      <w:spacing w:before="100" w:beforeAutospacing="1" w:after="100" w:afterAutospacing="1"/>
      <w:ind w:firstLine="7343"/>
    </w:pPr>
  </w:style>
  <w:style w:type="paragraph" w:customStyle="1" w:styleId="ui-icon19">
    <w:name w:val="ui-icon19"/>
    <w:basedOn w:val="a3"/>
    <w:rsid w:val="006C1185"/>
    <w:pPr>
      <w:spacing w:before="100" w:beforeAutospacing="1" w:after="100" w:afterAutospacing="1"/>
      <w:ind w:firstLine="7343"/>
    </w:pPr>
  </w:style>
  <w:style w:type="paragraph" w:customStyle="1" w:styleId="ui-dialog-titlebar1">
    <w:name w:val="ui-dialog-titlebar1"/>
    <w:basedOn w:val="a3"/>
    <w:rsid w:val="006C1185"/>
    <w:pPr>
      <w:spacing w:before="100" w:beforeAutospacing="1" w:after="100" w:afterAutospacing="1"/>
    </w:pPr>
  </w:style>
  <w:style w:type="paragraph" w:customStyle="1" w:styleId="ui-dialog-title1">
    <w:name w:val="ui-dialog-title1"/>
    <w:basedOn w:val="a3"/>
    <w:rsid w:val="006C1185"/>
  </w:style>
  <w:style w:type="paragraph" w:customStyle="1" w:styleId="ui-dialog-titlebar-close1">
    <w:name w:val="ui-dialog-titlebar-close1"/>
    <w:basedOn w:val="a3"/>
    <w:rsid w:val="006C1185"/>
  </w:style>
  <w:style w:type="paragraph" w:customStyle="1" w:styleId="ui-dialog-titlebar-close2">
    <w:name w:val="ui-dialog-titlebar-close2"/>
    <w:basedOn w:val="a3"/>
    <w:rsid w:val="006C1185"/>
  </w:style>
  <w:style w:type="paragraph" w:customStyle="1" w:styleId="ui-dialog-content1">
    <w:name w:val="ui-dialog-content1"/>
    <w:basedOn w:val="a3"/>
    <w:rsid w:val="006C1185"/>
    <w:pPr>
      <w:spacing w:before="100" w:beforeAutospacing="1" w:after="100" w:afterAutospacing="1"/>
    </w:pPr>
  </w:style>
  <w:style w:type="paragraph" w:customStyle="1" w:styleId="ui-dialog-buttonpane1">
    <w:name w:val="ui-dialog-buttonpane1"/>
    <w:basedOn w:val="a3"/>
    <w:rsid w:val="006C1185"/>
    <w:pPr>
      <w:spacing w:before="120"/>
    </w:pPr>
  </w:style>
  <w:style w:type="paragraph" w:customStyle="1" w:styleId="ui-resizable-se1">
    <w:name w:val="ui-resizable-se1"/>
    <w:basedOn w:val="a3"/>
    <w:rsid w:val="006C1185"/>
    <w:pPr>
      <w:spacing w:before="100" w:beforeAutospacing="1" w:after="100" w:afterAutospacing="1"/>
    </w:pPr>
  </w:style>
  <w:style w:type="paragraph" w:customStyle="1" w:styleId="ui-dialog-titlebar-close3">
    <w:name w:val="ui-dialog-titlebar-close3"/>
    <w:basedOn w:val="a3"/>
    <w:rsid w:val="006C1185"/>
  </w:style>
  <w:style w:type="paragraph" w:customStyle="1" w:styleId="ui-dialog-titlebar2">
    <w:name w:val="ui-dialog-titlebar2"/>
    <w:basedOn w:val="a3"/>
    <w:rsid w:val="006C1185"/>
    <w:pPr>
      <w:spacing w:before="100" w:beforeAutospacing="1" w:after="100" w:afterAutospacing="1"/>
    </w:pPr>
  </w:style>
  <w:style w:type="paragraph" w:customStyle="1" w:styleId="ui-widget-header1">
    <w:name w:val="ui-widget-header1"/>
    <w:basedOn w:val="a3"/>
    <w:rsid w:val="006C118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6C1185"/>
    <w:pPr>
      <w:spacing w:before="100" w:beforeAutospacing="1" w:after="100" w:afterAutospacing="1"/>
    </w:pPr>
  </w:style>
  <w:style w:type="paragraph" w:customStyle="1" w:styleId="ui-dialog-buttonpane2">
    <w:name w:val="ui-dialog-buttonpane2"/>
    <w:basedOn w:val="a3"/>
    <w:rsid w:val="006C1185"/>
  </w:style>
  <w:style w:type="paragraph" w:customStyle="1" w:styleId="special-label1">
    <w:name w:val="special-label1"/>
    <w:basedOn w:val="a3"/>
    <w:rsid w:val="006C1185"/>
    <w:pPr>
      <w:spacing w:before="100" w:beforeAutospacing="1" w:after="100" w:afterAutospacing="1"/>
    </w:pPr>
    <w:rPr>
      <w:color w:val="808080"/>
    </w:rPr>
  </w:style>
  <w:style w:type="paragraph" w:customStyle="1" w:styleId="special-query1">
    <w:name w:val="special-query1"/>
    <w:basedOn w:val="a3"/>
    <w:rsid w:val="006C1185"/>
    <w:pPr>
      <w:spacing w:before="100" w:beforeAutospacing="1" w:after="100" w:afterAutospacing="1"/>
    </w:pPr>
    <w:rPr>
      <w:i/>
      <w:iCs/>
      <w:color w:val="000000"/>
    </w:rPr>
  </w:style>
  <w:style w:type="paragraph" w:customStyle="1" w:styleId="special-hover1">
    <w:name w:val="special-hover1"/>
    <w:basedOn w:val="a3"/>
    <w:rsid w:val="006C1185"/>
    <w:pPr>
      <w:shd w:val="clear" w:color="auto" w:fill="C0C0C0"/>
      <w:spacing w:before="100" w:beforeAutospacing="1" w:after="100" w:afterAutospacing="1"/>
    </w:pPr>
  </w:style>
  <w:style w:type="paragraph" w:customStyle="1" w:styleId="special-label2">
    <w:name w:val="special-label2"/>
    <w:basedOn w:val="a3"/>
    <w:rsid w:val="006C1185"/>
    <w:pPr>
      <w:spacing w:before="100" w:beforeAutospacing="1" w:after="100" w:afterAutospacing="1"/>
    </w:pPr>
    <w:rPr>
      <w:color w:val="FFFFFF"/>
    </w:rPr>
  </w:style>
  <w:style w:type="paragraph" w:customStyle="1" w:styleId="special-query2">
    <w:name w:val="special-query2"/>
    <w:basedOn w:val="a3"/>
    <w:rsid w:val="006C1185"/>
    <w:pPr>
      <w:spacing w:before="100" w:beforeAutospacing="1" w:after="100" w:afterAutospacing="1"/>
    </w:pPr>
    <w:rPr>
      <w:color w:val="FFFFFF"/>
    </w:rPr>
  </w:style>
  <w:style w:type="paragraph" w:customStyle="1" w:styleId="mw-specialpage-summary1">
    <w:name w:val="mw-specialpage-summary1"/>
    <w:basedOn w:val="a3"/>
    <w:rsid w:val="006C1185"/>
    <w:pPr>
      <w:spacing w:before="100" w:beforeAutospacing="1" w:after="100" w:afterAutospacing="1"/>
    </w:pPr>
    <w:rPr>
      <w:vanish/>
    </w:rPr>
  </w:style>
  <w:style w:type="paragraph" w:customStyle="1" w:styleId="editsection1">
    <w:name w:val="editsection1"/>
    <w:basedOn w:val="a3"/>
    <w:rsid w:val="006C1185"/>
    <w:pPr>
      <w:spacing w:before="100" w:beforeAutospacing="1" w:after="100" w:afterAutospacing="1"/>
    </w:pPr>
    <w:rPr>
      <w:sz w:val="20"/>
      <w:szCs w:val="20"/>
    </w:rPr>
  </w:style>
  <w:style w:type="paragraph" w:customStyle="1" w:styleId="mw-headline1">
    <w:name w:val="mw-headline1"/>
    <w:basedOn w:val="a3"/>
    <w:rsid w:val="006C1185"/>
    <w:pPr>
      <w:spacing w:before="100" w:beforeAutospacing="1" w:after="100" w:afterAutospacing="1"/>
      <w:ind w:right="72"/>
    </w:pPr>
  </w:style>
  <w:style w:type="paragraph" w:customStyle="1" w:styleId="legendlike1">
    <w:name w:val="legendlike1"/>
    <w:basedOn w:val="a3"/>
    <w:rsid w:val="006C1185"/>
    <w:pPr>
      <w:spacing w:after="100" w:afterAutospacing="1"/>
    </w:pPr>
  </w:style>
  <w:style w:type="paragraph" w:customStyle="1" w:styleId="legendtextlike1">
    <w:name w:val="legendtextlike1"/>
    <w:basedOn w:val="a3"/>
    <w:rsid w:val="006C1185"/>
    <w:pPr>
      <w:shd w:val="clear" w:color="auto" w:fill="FFFFFF"/>
      <w:spacing w:before="100" w:beforeAutospacing="1" w:after="100" w:afterAutospacing="1"/>
    </w:pPr>
  </w:style>
  <w:style w:type="paragraph" w:customStyle="1" w:styleId="scrollbar1">
    <w:name w:val="scrollbar1"/>
    <w:basedOn w:val="a3"/>
    <w:rsid w:val="006C1185"/>
    <w:pPr>
      <w:spacing w:before="100" w:beforeAutospacing="1" w:after="100" w:afterAutospacing="1"/>
    </w:pPr>
  </w:style>
  <w:style w:type="paragraph" w:customStyle="1" w:styleId="scrollbarcontainer1">
    <w:name w:val="scrollbarcontainer1"/>
    <w:basedOn w:val="a3"/>
    <w:rsid w:val="006C1185"/>
    <w:pPr>
      <w:spacing w:before="100" w:beforeAutospacing="1" w:after="100" w:afterAutospacing="1"/>
    </w:pPr>
  </w:style>
  <w:style w:type="paragraph" w:customStyle="1" w:styleId="magnify1">
    <w:name w:val="magnify1"/>
    <w:basedOn w:val="a3"/>
    <w:rsid w:val="006C1185"/>
    <w:pPr>
      <w:spacing w:before="100" w:beforeAutospacing="1" w:after="100" w:afterAutospacing="1"/>
    </w:pPr>
    <w:rPr>
      <w:vanish/>
    </w:rPr>
  </w:style>
  <w:style w:type="paragraph" w:customStyle="1" w:styleId="infoboximage1">
    <w:name w:val="infoboximage1"/>
    <w:basedOn w:val="a3"/>
    <w:rsid w:val="006C1185"/>
    <w:pPr>
      <w:shd w:val="clear" w:color="auto" w:fill="FFFFFF"/>
      <w:spacing w:after="100" w:afterAutospacing="1"/>
      <w:jc w:val="center"/>
    </w:pPr>
    <w:rPr>
      <w:color w:val="000000"/>
    </w:rPr>
  </w:style>
  <w:style w:type="paragraph" w:customStyle="1" w:styleId="infoboxsoustitre1">
    <w:name w:val="infoboxsoustitre1"/>
    <w:basedOn w:val="a3"/>
    <w:rsid w:val="006C118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6C1185"/>
    <w:pPr>
      <w:spacing w:before="100" w:beforeAutospacing="1" w:after="100" w:afterAutospacing="1"/>
    </w:pPr>
  </w:style>
  <w:style w:type="paragraph" w:customStyle="1" w:styleId="entete1">
    <w:name w:val="entete1"/>
    <w:basedOn w:val="a3"/>
    <w:rsid w:val="006C118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6C1185"/>
    <w:pPr>
      <w:spacing w:before="100" w:beforeAutospacing="1" w:after="100" w:afterAutospacing="1"/>
      <w:jc w:val="center"/>
    </w:pPr>
    <w:rPr>
      <w:b/>
      <w:bCs/>
      <w:color w:val="000000"/>
    </w:rPr>
  </w:style>
  <w:style w:type="paragraph" w:customStyle="1" w:styleId="entete2">
    <w:name w:val="entete2"/>
    <w:basedOn w:val="a3"/>
    <w:rsid w:val="006C118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6C1185"/>
    <w:pPr>
      <w:spacing w:before="100" w:beforeAutospacing="1" w:after="100" w:afterAutospacing="1"/>
    </w:pPr>
  </w:style>
  <w:style w:type="paragraph" w:customStyle="1" w:styleId="thumbinner1">
    <w:name w:val="thumbinner1"/>
    <w:basedOn w:val="a3"/>
    <w:rsid w:val="006C1185"/>
    <w:pPr>
      <w:spacing w:before="100" w:beforeAutospacing="1" w:after="100" w:afterAutospacing="1"/>
    </w:pPr>
  </w:style>
  <w:style w:type="paragraph" w:customStyle="1" w:styleId="thumb1">
    <w:name w:val="thumb1"/>
    <w:basedOn w:val="a3"/>
    <w:rsid w:val="006C1185"/>
    <w:pPr>
      <w:spacing w:before="100" w:beforeAutospacing="1" w:after="100" w:afterAutospacing="1"/>
    </w:pPr>
  </w:style>
  <w:style w:type="paragraph" w:customStyle="1" w:styleId="thumbcaption1">
    <w:name w:val="thumbcaption1"/>
    <w:basedOn w:val="a3"/>
    <w:rsid w:val="006C1185"/>
    <w:pPr>
      <w:spacing w:before="100" w:beforeAutospacing="1" w:after="100" w:afterAutospacing="1"/>
    </w:pPr>
    <w:rPr>
      <w:vanish/>
    </w:rPr>
  </w:style>
  <w:style w:type="paragraph" w:customStyle="1" w:styleId="legend1">
    <w:name w:val="legend1"/>
    <w:basedOn w:val="a3"/>
    <w:rsid w:val="006C1185"/>
    <w:pPr>
      <w:spacing w:before="75" w:after="120"/>
      <w:jc w:val="center"/>
    </w:pPr>
    <w:rPr>
      <w:sz w:val="22"/>
      <w:szCs w:val="22"/>
    </w:rPr>
  </w:style>
  <w:style w:type="paragraph" w:customStyle="1" w:styleId="image21">
    <w:name w:val="image21"/>
    <w:basedOn w:val="a3"/>
    <w:rsid w:val="006C1185"/>
    <w:pPr>
      <w:spacing w:before="100" w:beforeAutospacing="1" w:after="100" w:afterAutospacing="1"/>
      <w:jc w:val="center"/>
    </w:pPr>
  </w:style>
  <w:style w:type="paragraph" w:customStyle="1" w:styleId="bloc1">
    <w:name w:val="bloc1"/>
    <w:basedOn w:val="a3"/>
    <w:rsid w:val="006C1185"/>
    <w:pPr>
      <w:shd w:val="clear" w:color="auto" w:fill="DFEDFF"/>
      <w:spacing w:before="75" w:after="75" w:line="264" w:lineRule="atLeast"/>
      <w:jc w:val="center"/>
    </w:pPr>
    <w:rPr>
      <w:b/>
      <w:bCs/>
    </w:rPr>
  </w:style>
  <w:style w:type="paragraph" w:customStyle="1" w:styleId="bordered1">
    <w:name w:val="bordered1"/>
    <w:basedOn w:val="a3"/>
    <w:rsid w:val="006C118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6C1185"/>
    <w:pPr>
      <w:shd w:val="clear" w:color="auto" w:fill="DFEDFF"/>
      <w:spacing w:before="75" w:after="75" w:line="15" w:lineRule="atLeast"/>
    </w:pPr>
    <w:rPr>
      <w:sz w:val="2"/>
      <w:szCs w:val="2"/>
    </w:rPr>
  </w:style>
  <w:style w:type="paragraph" w:customStyle="1" w:styleId="navbar1">
    <w:name w:val="navbar1"/>
    <w:basedOn w:val="a3"/>
    <w:rsid w:val="006C1185"/>
    <w:pPr>
      <w:jc w:val="right"/>
    </w:pPr>
    <w:rPr>
      <w:sz w:val="19"/>
      <w:szCs w:val="19"/>
    </w:rPr>
  </w:style>
  <w:style w:type="paragraph" w:customStyle="1" w:styleId="prevbloc1">
    <w:name w:val="prev_bloc1"/>
    <w:basedOn w:val="a3"/>
    <w:rsid w:val="006C1185"/>
    <w:pPr>
      <w:spacing w:before="100" w:beforeAutospacing="1" w:after="100" w:afterAutospacing="1"/>
    </w:pPr>
  </w:style>
  <w:style w:type="paragraph" w:customStyle="1" w:styleId="nextbloc1">
    <w:name w:val="next_bloc1"/>
    <w:basedOn w:val="a3"/>
    <w:rsid w:val="006C1185"/>
    <w:pPr>
      <w:spacing w:before="100" w:beforeAutospacing="1" w:after="100" w:afterAutospacing="1"/>
      <w:jc w:val="right"/>
    </w:pPr>
  </w:style>
  <w:style w:type="paragraph" w:customStyle="1" w:styleId="entete3">
    <w:name w:val="entete3"/>
    <w:basedOn w:val="a3"/>
    <w:rsid w:val="006C1185"/>
    <w:pPr>
      <w:spacing w:before="100" w:beforeAutospacing="1" w:after="100" w:afterAutospacing="1"/>
    </w:pPr>
  </w:style>
  <w:style w:type="paragraph" w:customStyle="1" w:styleId="bloc2">
    <w:name w:val="bloc2"/>
    <w:basedOn w:val="a3"/>
    <w:rsid w:val="006C1185"/>
    <w:pPr>
      <w:spacing w:before="100" w:beforeAutospacing="1" w:after="100" w:afterAutospacing="1"/>
    </w:pPr>
  </w:style>
  <w:style w:type="paragraph" w:customStyle="1" w:styleId="taxoboxclassification1">
    <w:name w:val="taxobox_classification1"/>
    <w:basedOn w:val="a3"/>
    <w:rsid w:val="006C1185"/>
    <w:pPr>
      <w:spacing w:before="100" w:beforeAutospacing="1" w:after="100" w:afterAutospacing="1"/>
    </w:pPr>
    <w:rPr>
      <w:i/>
      <w:iCs/>
    </w:rPr>
  </w:style>
  <w:style w:type="paragraph" w:customStyle="1" w:styleId="rnormal1">
    <w:name w:val="rnormal1"/>
    <w:basedOn w:val="a3"/>
    <w:rsid w:val="006C1185"/>
    <w:pPr>
      <w:spacing w:before="100" w:beforeAutospacing="1" w:after="100" w:afterAutospacing="1"/>
    </w:pPr>
  </w:style>
  <w:style w:type="paragraph" w:customStyle="1" w:styleId="imgtoogle1">
    <w:name w:val="img_toogle1"/>
    <w:basedOn w:val="a3"/>
    <w:rsid w:val="006C1185"/>
    <w:pPr>
      <w:spacing w:before="100" w:beforeAutospacing="1" w:after="100" w:afterAutospacing="1"/>
    </w:pPr>
  </w:style>
  <w:style w:type="paragraph" w:customStyle="1" w:styleId="atoogle1">
    <w:name w:val="a_toogle1"/>
    <w:basedOn w:val="a3"/>
    <w:rsid w:val="006C1185"/>
    <w:pPr>
      <w:spacing w:before="100" w:beforeAutospacing="1" w:after="100" w:afterAutospacing="1"/>
      <w:jc w:val="center"/>
    </w:pPr>
    <w:rPr>
      <w:sz w:val="23"/>
      <w:szCs w:val="23"/>
    </w:rPr>
  </w:style>
  <w:style w:type="paragraph" w:customStyle="1" w:styleId="geopoint1">
    <w:name w:val="geopoint1"/>
    <w:basedOn w:val="a3"/>
    <w:rsid w:val="006C118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6C1185"/>
  </w:style>
  <w:style w:type="paragraph" w:customStyle="1" w:styleId="titre1">
    <w:name w:val="titre1"/>
    <w:basedOn w:val="a3"/>
    <w:rsid w:val="006C1185"/>
    <w:pPr>
      <w:spacing w:before="48" w:after="48"/>
      <w:jc w:val="center"/>
    </w:pPr>
  </w:style>
  <w:style w:type="paragraph" w:customStyle="1" w:styleId="e6e73">
    <w:name w:val="¶e6e7аголовок 3"/>
    <w:basedOn w:val="a3"/>
    <w:next w:val="a3"/>
    <w:rsid w:val="006C118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6C118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6C1185"/>
    <w:rPr>
      <w:sz w:val="17"/>
      <w:shd w:val="clear" w:color="auto" w:fill="FFFFFF"/>
    </w:rPr>
  </w:style>
  <w:style w:type="paragraph" w:customStyle="1" w:styleId="afffffffffff1">
    <w:name w:val="Подпись к таблице"/>
    <w:basedOn w:val="a3"/>
    <w:link w:val="afffffffffff0"/>
    <w:rsid w:val="006C118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C1185"/>
    <w:rPr>
      <w:sz w:val="14"/>
      <w:shd w:val="clear" w:color="auto" w:fill="FFFFFF"/>
    </w:rPr>
  </w:style>
  <w:style w:type="paragraph" w:customStyle="1" w:styleId="6b">
    <w:name w:val="Основной текст (6)"/>
    <w:basedOn w:val="a3"/>
    <w:link w:val="6a"/>
    <w:rsid w:val="006C118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6C1185"/>
    <w:rPr>
      <w:sz w:val="22"/>
    </w:rPr>
  </w:style>
  <w:style w:type="character" w:customStyle="1" w:styleId="useremail">
    <w:name w:val="useremail"/>
    <w:rsid w:val="006C1185"/>
    <w:rPr>
      <w:b/>
      <w:color w:val="555555"/>
    </w:rPr>
  </w:style>
  <w:style w:type="character" w:customStyle="1" w:styleId="sel1">
    <w:name w:val="sel1"/>
    <w:rsid w:val="006C1185"/>
    <w:rPr>
      <w:shd w:val="clear" w:color="auto" w:fill="000000"/>
    </w:rPr>
  </w:style>
  <w:style w:type="character" w:customStyle="1" w:styleId="1ffffffa">
    <w:name w:val="Основной текст + Курсив1"/>
    <w:rsid w:val="006C118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6C1185"/>
    <w:rPr>
      <w:rFonts w:ascii="Times New Roman" w:hAnsi="Times New Roman"/>
      <w:b/>
      <w:i/>
      <w:spacing w:val="0"/>
      <w:sz w:val="20"/>
    </w:rPr>
  </w:style>
  <w:style w:type="character" w:customStyle="1" w:styleId="sel11">
    <w:name w:val="sel11"/>
    <w:rsid w:val="006C1185"/>
    <w:rPr>
      <w:b/>
    </w:rPr>
  </w:style>
  <w:style w:type="character" w:customStyle="1" w:styleId="bodyouter">
    <w:name w:val="body_outer"/>
    <w:rsid w:val="006C1185"/>
  </w:style>
  <w:style w:type="character" w:customStyle="1" w:styleId="at3">
    <w:name w:val="at3"/>
    <w:rsid w:val="006C1185"/>
    <w:rPr>
      <w:b/>
      <w:i/>
      <w:color w:val="00008B"/>
      <w:u w:val="single"/>
    </w:rPr>
  </w:style>
  <w:style w:type="character" w:customStyle="1" w:styleId="417">
    <w:name w:val="Знак4 Знак Знак1"/>
    <w:locked/>
    <w:rsid w:val="006C1185"/>
    <w:rPr>
      <w:rFonts w:ascii="Arial" w:hAnsi="Arial"/>
      <w:b/>
      <w:kern w:val="32"/>
      <w:sz w:val="32"/>
      <w:lang w:val="ru-RU" w:eastAsia="ru-RU"/>
    </w:rPr>
  </w:style>
  <w:style w:type="character" w:customStyle="1" w:styleId="21f4">
    <w:name w:val="Знак2 Знак Знак1"/>
    <w:locked/>
    <w:rsid w:val="006C1185"/>
    <w:rPr>
      <w:b/>
      <w:sz w:val="27"/>
      <w:lang w:val="ru-RU" w:eastAsia="ru-RU"/>
    </w:rPr>
  </w:style>
  <w:style w:type="character" w:customStyle="1" w:styleId="ilad">
    <w:name w:val="il_ad"/>
    <w:rsid w:val="006C1185"/>
  </w:style>
  <w:style w:type="character" w:customStyle="1" w:styleId="tooltipextranews">
    <w:name w:val="tooltip_extranews"/>
    <w:rsid w:val="006C1185"/>
    <w:rPr>
      <w:rFonts w:ascii="Times New Roman" w:hAnsi="Times New Roman"/>
    </w:rPr>
  </w:style>
  <w:style w:type="character" w:customStyle="1" w:styleId="needref">
    <w:name w:val="need_ref"/>
    <w:rsid w:val="006C1185"/>
    <w:rPr>
      <w:rFonts w:ascii="Times New Roman" w:hAnsi="Times New Roman"/>
    </w:rPr>
  </w:style>
  <w:style w:type="character" w:customStyle="1" w:styleId="up">
    <w:name w:val="up"/>
    <w:rsid w:val="006C1185"/>
    <w:rPr>
      <w:rFonts w:ascii="Times New Roman" w:hAnsi="Times New Roman"/>
    </w:rPr>
  </w:style>
  <w:style w:type="character" w:customStyle="1" w:styleId="down">
    <w:name w:val="down"/>
    <w:rsid w:val="006C1185"/>
    <w:rPr>
      <w:rFonts w:ascii="Times New Roman" w:hAnsi="Times New Roman"/>
    </w:rPr>
  </w:style>
  <w:style w:type="character" w:customStyle="1" w:styleId="ref">
    <w:name w:val="ref"/>
    <w:rsid w:val="006C1185"/>
    <w:rPr>
      <w:rFonts w:ascii="Times New Roman" w:hAnsi="Times New Roman"/>
    </w:rPr>
  </w:style>
  <w:style w:type="character" w:customStyle="1" w:styleId="up1">
    <w:name w:val="up1"/>
    <w:rsid w:val="006C1185"/>
    <w:rPr>
      <w:rFonts w:ascii="Times New Roman" w:hAnsi="Times New Roman"/>
      <w:color w:val="0645AD"/>
    </w:rPr>
  </w:style>
  <w:style w:type="character" w:customStyle="1" w:styleId="down1">
    <w:name w:val="down1"/>
    <w:rsid w:val="006C1185"/>
    <w:rPr>
      <w:rFonts w:ascii="Times New Roman" w:hAnsi="Times New Roman"/>
      <w:color w:val="0645AD"/>
    </w:rPr>
  </w:style>
  <w:style w:type="character" w:customStyle="1" w:styleId="up2">
    <w:name w:val="up2"/>
    <w:rsid w:val="006C1185"/>
    <w:rPr>
      <w:rFonts w:ascii="Times New Roman" w:hAnsi="Times New Roman"/>
      <w:vanish/>
    </w:rPr>
  </w:style>
  <w:style w:type="character" w:customStyle="1" w:styleId="down2">
    <w:name w:val="down2"/>
    <w:rsid w:val="006C1185"/>
    <w:rPr>
      <w:rFonts w:ascii="Times New Roman" w:hAnsi="Times New Roman"/>
      <w:vanish/>
    </w:rPr>
  </w:style>
  <w:style w:type="character" w:customStyle="1" w:styleId="toctoggle">
    <w:name w:val="toctoggle"/>
    <w:rsid w:val="006C1185"/>
    <w:rPr>
      <w:rFonts w:ascii="Times New Roman" w:hAnsi="Times New Roman"/>
    </w:rPr>
  </w:style>
  <w:style w:type="character" w:customStyle="1" w:styleId="tocnumber">
    <w:name w:val="tocnumber"/>
    <w:rsid w:val="006C1185"/>
    <w:rPr>
      <w:rFonts w:ascii="Times New Roman" w:hAnsi="Times New Roman"/>
    </w:rPr>
  </w:style>
  <w:style w:type="character" w:customStyle="1" w:styleId="romain1">
    <w:name w:val="romain1"/>
    <w:rsid w:val="006C1185"/>
    <w:rPr>
      <w:rFonts w:ascii="Times New Roman" w:hAnsi="Times New Roman"/>
      <w:smallCaps/>
    </w:rPr>
  </w:style>
  <w:style w:type="character" w:customStyle="1" w:styleId="editsection2">
    <w:name w:val="editsection2"/>
    <w:rsid w:val="006C1185"/>
    <w:rPr>
      <w:rFonts w:ascii="Times New Roman" w:hAnsi="Times New Roman"/>
    </w:rPr>
  </w:style>
  <w:style w:type="character" w:customStyle="1" w:styleId="mw-headline2">
    <w:name w:val="mw-headline2"/>
    <w:rsid w:val="006C1185"/>
    <w:rPr>
      <w:rFonts w:ascii="Times New Roman" w:hAnsi="Times New Roman"/>
    </w:rPr>
  </w:style>
  <w:style w:type="character" w:customStyle="1" w:styleId="750">
    <w:name w:val="Основной текст (7)5"/>
    <w:rsid w:val="006C1185"/>
    <w:rPr>
      <w:rFonts w:ascii="Times New Roman" w:hAnsi="Times New Roman"/>
      <w:spacing w:val="0"/>
      <w:sz w:val="20"/>
    </w:rPr>
  </w:style>
  <w:style w:type="character" w:customStyle="1" w:styleId="term1">
    <w:name w:val="term1"/>
    <w:rsid w:val="006C1185"/>
    <w:rPr>
      <w:b/>
      <w:i/>
      <w:color w:val="121F48"/>
    </w:rPr>
  </w:style>
  <w:style w:type="character" w:customStyle="1" w:styleId="fontstyle290">
    <w:name w:val="fontstyle29"/>
    <w:rsid w:val="006C1185"/>
    <w:rPr>
      <w:rFonts w:ascii="Times New Roman" w:hAnsi="Times New Roman"/>
    </w:rPr>
  </w:style>
  <w:style w:type="character" w:customStyle="1" w:styleId="4c">
    <w:name w:val="Знак4 Знак Знак"/>
    <w:locked/>
    <w:rsid w:val="006C1185"/>
    <w:rPr>
      <w:rFonts w:ascii="Arial" w:hAnsi="Arial"/>
      <w:b/>
      <w:kern w:val="32"/>
      <w:sz w:val="32"/>
      <w:lang w:val="ru-RU" w:eastAsia="ru-RU"/>
    </w:rPr>
  </w:style>
  <w:style w:type="character" w:customStyle="1" w:styleId="2fff7">
    <w:name w:val="Знак2 Знак Знак"/>
    <w:semiHidden/>
    <w:locked/>
    <w:rsid w:val="006C1185"/>
    <w:rPr>
      <w:rFonts w:ascii="Arial" w:hAnsi="Arial"/>
      <w:b/>
      <w:sz w:val="26"/>
      <w:lang w:val="ru-RU" w:eastAsia="ru-RU"/>
    </w:rPr>
  </w:style>
  <w:style w:type="character" w:customStyle="1" w:styleId="-FN0">
    <w:name w:val="Текст сноски-FN Знак Знак Знак"/>
    <w:semiHidden/>
    <w:locked/>
    <w:rsid w:val="006C1185"/>
    <w:rPr>
      <w:lang w:eastAsia="ru-RU"/>
    </w:rPr>
  </w:style>
  <w:style w:type="character" w:customStyle="1" w:styleId="style50">
    <w:name w:val="style5"/>
    <w:rsid w:val="006C1185"/>
  </w:style>
  <w:style w:type="character" w:customStyle="1" w:styleId="721">
    <w:name w:val="Основной текст (7)2"/>
    <w:rsid w:val="006C1185"/>
    <w:rPr>
      <w:rFonts w:ascii="Times New Roman" w:hAnsi="Times New Roman"/>
      <w:spacing w:val="0"/>
      <w:sz w:val="20"/>
    </w:rPr>
  </w:style>
  <w:style w:type="character" w:customStyle="1" w:styleId="760">
    <w:name w:val="Основной текст (7)6"/>
    <w:rsid w:val="006C1185"/>
    <w:rPr>
      <w:rFonts w:ascii="Times New Roman" w:hAnsi="Times New Roman"/>
      <w:spacing w:val="0"/>
      <w:sz w:val="20"/>
    </w:rPr>
  </w:style>
  <w:style w:type="character" w:customStyle="1" w:styleId="Absatz-Standardschriftart">
    <w:name w:val="Absatz-Standardschriftart"/>
    <w:rsid w:val="006C1185"/>
  </w:style>
  <w:style w:type="character" w:customStyle="1" w:styleId="WW-Absatz-Standardschriftart">
    <w:name w:val="WW-Absatz-Standardschriftart"/>
    <w:rsid w:val="006C1185"/>
  </w:style>
  <w:style w:type="character" w:customStyle="1" w:styleId="FontStyle23">
    <w:name w:val="Font Style23"/>
    <w:rsid w:val="006C1185"/>
    <w:rPr>
      <w:rFonts w:ascii="Times New Roman" w:hAnsi="Times New Roman"/>
      <w:b/>
      <w:sz w:val="20"/>
    </w:rPr>
  </w:style>
  <w:style w:type="character" w:customStyle="1" w:styleId="b-serp-urlitem">
    <w:name w:val="b-serp-url__item"/>
    <w:rsid w:val="006C1185"/>
    <w:rPr>
      <w:rFonts w:ascii="Times New Roman" w:hAnsi="Times New Roman"/>
    </w:rPr>
  </w:style>
  <w:style w:type="character" w:customStyle="1" w:styleId="79">
    <w:name w:val="Основной текст (7)9"/>
    <w:rsid w:val="006C1185"/>
    <w:rPr>
      <w:rFonts w:ascii="Times New Roman" w:hAnsi="Times New Roman"/>
      <w:spacing w:val="0"/>
      <w:sz w:val="20"/>
    </w:rPr>
  </w:style>
  <w:style w:type="character" w:customStyle="1" w:styleId="afffffffffff2">
    <w:name w:val="пример"/>
    <w:rsid w:val="006C1185"/>
    <w:rPr>
      <w:rFonts w:ascii="Times New Roman" w:hAnsi="Times New Roman"/>
    </w:rPr>
  </w:style>
  <w:style w:type="character" w:customStyle="1" w:styleId="first-letter">
    <w:name w:val="first-letter"/>
    <w:rsid w:val="006C1185"/>
  </w:style>
  <w:style w:type="character" w:customStyle="1" w:styleId="indicateur-langue1">
    <w:name w:val="indicateur-langue1"/>
    <w:rsid w:val="006C1185"/>
    <w:rPr>
      <w:rFonts w:ascii="Courier New" w:hAnsi="Courier New"/>
      <w:b/>
      <w:sz w:val="24"/>
    </w:rPr>
  </w:style>
  <w:style w:type="character" w:customStyle="1" w:styleId="italique1">
    <w:name w:val="italique1"/>
    <w:rsid w:val="006C1185"/>
    <w:rPr>
      <w:i/>
    </w:rPr>
  </w:style>
  <w:style w:type="character" w:customStyle="1" w:styleId="hl21">
    <w:name w:val="hl21"/>
    <w:rsid w:val="006C1185"/>
    <w:rPr>
      <w:b/>
      <w:sz w:val="24"/>
    </w:rPr>
  </w:style>
  <w:style w:type="character" w:customStyle="1" w:styleId="m1">
    <w:name w:val="m1"/>
    <w:rsid w:val="006C1185"/>
    <w:rPr>
      <w:rFonts w:ascii="Tahoma" w:hAnsi="Tahoma"/>
      <w:sz w:val="18"/>
      <w:u w:val="none"/>
    </w:rPr>
  </w:style>
  <w:style w:type="character" w:customStyle="1" w:styleId="trd12">
    <w:name w:val="trd12"/>
    <w:rsid w:val="006C1185"/>
  </w:style>
  <w:style w:type="character" w:customStyle="1" w:styleId="mr1">
    <w:name w:val="mr1"/>
    <w:rsid w:val="006C1185"/>
    <w:rPr>
      <w:rFonts w:ascii="Tahoma" w:hAnsi="Tahoma"/>
      <w:color w:val="800000"/>
      <w:sz w:val="18"/>
      <w:u w:val="none"/>
    </w:rPr>
  </w:style>
  <w:style w:type="character" w:customStyle="1" w:styleId="trd121">
    <w:name w:val="trd121"/>
    <w:rsid w:val="006C1185"/>
    <w:rPr>
      <w:rFonts w:ascii="Arial" w:hAnsi="Arial"/>
      <w:b/>
      <w:color w:val="800000"/>
      <w:sz w:val="18"/>
      <w:u w:val="none"/>
    </w:rPr>
  </w:style>
  <w:style w:type="character" w:customStyle="1" w:styleId="hlnormal">
    <w:name w:val="hlnormal"/>
    <w:rsid w:val="006C1185"/>
  </w:style>
  <w:style w:type="character" w:customStyle="1" w:styleId="bod1">
    <w:name w:val="bod1"/>
    <w:rsid w:val="006C1185"/>
  </w:style>
  <w:style w:type="paragraph" w:customStyle="1" w:styleId="914">
    <w:name w:val="Знак91"/>
    <w:basedOn w:val="a3"/>
    <w:rsid w:val="006C118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C1185"/>
    <w:rPr>
      <w:rFonts w:ascii="Arial" w:hAnsi="Arial"/>
      <w:b/>
      <w:kern w:val="32"/>
      <w:sz w:val="32"/>
      <w:lang w:val="ru-RU" w:eastAsia="ru-RU"/>
    </w:rPr>
  </w:style>
  <w:style w:type="character" w:customStyle="1" w:styleId="2114">
    <w:name w:val="Знак2 Знак Знак11"/>
    <w:locked/>
    <w:rsid w:val="006C1185"/>
    <w:rPr>
      <w:b/>
      <w:sz w:val="27"/>
      <w:lang w:val="ru-RU" w:eastAsia="ru-RU"/>
    </w:rPr>
  </w:style>
  <w:style w:type="character" w:customStyle="1" w:styleId="422">
    <w:name w:val="Знак4 Знак Знак2"/>
    <w:locked/>
    <w:rsid w:val="006C1185"/>
    <w:rPr>
      <w:rFonts w:ascii="Arial" w:hAnsi="Arial"/>
      <w:b/>
      <w:kern w:val="32"/>
      <w:sz w:val="32"/>
      <w:lang w:val="ru-RU" w:eastAsia="ru-RU"/>
    </w:rPr>
  </w:style>
  <w:style w:type="character" w:customStyle="1" w:styleId="22b">
    <w:name w:val="Знак2 Знак Знак2"/>
    <w:locked/>
    <w:rsid w:val="006C1185"/>
    <w:rPr>
      <w:rFonts w:ascii="Arial" w:hAnsi="Arial"/>
      <w:b/>
      <w:sz w:val="26"/>
      <w:lang w:val="ru-RU" w:eastAsia="ru-RU"/>
    </w:rPr>
  </w:style>
  <w:style w:type="character" w:customStyle="1" w:styleId="spellingerror">
    <w:name w:val="spellingerror"/>
    <w:rsid w:val="006C1185"/>
  </w:style>
  <w:style w:type="character" w:customStyle="1" w:styleId="contextualspellingandgrammarerror">
    <w:name w:val="contextualspellingandgrammarerror"/>
    <w:rsid w:val="006C1185"/>
  </w:style>
  <w:style w:type="character" w:customStyle="1" w:styleId="normaltextrun1">
    <w:name w:val="normaltextrun1"/>
    <w:rsid w:val="006C1185"/>
  </w:style>
  <w:style w:type="character" w:customStyle="1" w:styleId="eop">
    <w:name w:val="eop"/>
    <w:rsid w:val="006C1185"/>
  </w:style>
  <w:style w:type="character" w:customStyle="1" w:styleId="PlainTextChar2">
    <w:name w:val="Plain Text Char2"/>
    <w:aliases w:val="Heading 12 Char1,Знак3 Char,Plain Text Char21,Heading 12 Char12"/>
    <w:locked/>
    <w:rsid w:val="006C1185"/>
    <w:rPr>
      <w:rFonts w:ascii="Courier New" w:hAnsi="Courier New"/>
      <w:sz w:val="20"/>
    </w:rPr>
  </w:style>
  <w:style w:type="character" w:customStyle="1" w:styleId="FontStyle182">
    <w:name w:val="Font Style182"/>
    <w:rsid w:val="006C1185"/>
    <w:rPr>
      <w:rFonts w:ascii="Times New Roman" w:hAnsi="Times New Roman"/>
      <w:sz w:val="18"/>
    </w:rPr>
  </w:style>
  <w:style w:type="character" w:customStyle="1" w:styleId="CommentTextChar2">
    <w:name w:val="Comment Text Char2"/>
    <w:locked/>
    <w:rsid w:val="006C1185"/>
  </w:style>
  <w:style w:type="character" w:customStyle="1" w:styleId="HeaderChar2">
    <w:name w:val="Header Char2"/>
    <w:locked/>
    <w:rsid w:val="006C1185"/>
    <w:rPr>
      <w:sz w:val="24"/>
    </w:rPr>
  </w:style>
  <w:style w:type="character" w:customStyle="1" w:styleId="FooterChar2">
    <w:name w:val="Footer Char2"/>
    <w:locked/>
    <w:rsid w:val="006C1185"/>
    <w:rPr>
      <w:sz w:val="24"/>
    </w:rPr>
  </w:style>
  <w:style w:type="character" w:customStyle="1" w:styleId="EndnoteTextChar2">
    <w:name w:val="Endnote Text Char2"/>
    <w:locked/>
    <w:rsid w:val="006C1185"/>
    <w:rPr>
      <w:color w:val="000000"/>
      <w:sz w:val="24"/>
    </w:rPr>
  </w:style>
  <w:style w:type="character" w:customStyle="1" w:styleId="MacroTextChar1">
    <w:name w:val="Macro Text Char1"/>
    <w:locked/>
    <w:rsid w:val="006C1185"/>
    <w:rPr>
      <w:rFonts w:ascii="Courier New" w:hAnsi="Courier New"/>
      <w:sz w:val="22"/>
      <w:lang w:val="en-US" w:eastAsia="en-US"/>
    </w:rPr>
  </w:style>
  <w:style w:type="character" w:customStyle="1" w:styleId="TitleChar2">
    <w:name w:val="Title Char2"/>
    <w:locked/>
    <w:rsid w:val="006C1185"/>
    <w:rPr>
      <w:sz w:val="24"/>
      <w:lang w:val="en-US"/>
    </w:rPr>
  </w:style>
  <w:style w:type="character" w:customStyle="1" w:styleId="SubtitleChar2">
    <w:name w:val="Subtitle Char2"/>
    <w:locked/>
    <w:rsid w:val="006C1185"/>
    <w:rPr>
      <w:rFonts w:ascii="PragmaticaCTT" w:hAnsi="PragmaticaCTT"/>
      <w:b/>
      <w:sz w:val="24"/>
    </w:rPr>
  </w:style>
  <w:style w:type="character" w:customStyle="1" w:styleId="BodyTextFirstIndentChar2">
    <w:name w:val="Body Text First Indent Char2"/>
    <w:locked/>
    <w:rsid w:val="006C1185"/>
    <w:rPr>
      <w:rFonts w:ascii="Times New Roman" w:hAnsi="Times New Roman"/>
      <w:sz w:val="24"/>
      <w:lang w:eastAsia="ru-RU"/>
    </w:rPr>
  </w:style>
  <w:style w:type="character" w:customStyle="1" w:styleId="BodyTextIndent2Char2">
    <w:name w:val="Body Text Indent 2 Char2"/>
    <w:locked/>
    <w:rsid w:val="006C1185"/>
    <w:rPr>
      <w:sz w:val="24"/>
    </w:rPr>
  </w:style>
  <w:style w:type="character" w:customStyle="1" w:styleId="BodyTextIndent3Char2">
    <w:name w:val="Body Text Indent 3 Char2"/>
    <w:locked/>
    <w:rsid w:val="006C1185"/>
    <w:rPr>
      <w:sz w:val="16"/>
    </w:rPr>
  </w:style>
  <w:style w:type="character" w:customStyle="1" w:styleId="DocumentMapChar2">
    <w:name w:val="Document Map Char2"/>
    <w:locked/>
    <w:rsid w:val="006C1185"/>
    <w:rPr>
      <w:rFonts w:ascii="Tahoma" w:hAnsi="Tahoma"/>
    </w:rPr>
  </w:style>
  <w:style w:type="character" w:customStyle="1" w:styleId="BalloonTextChar2">
    <w:name w:val="Balloon Text Char2"/>
    <w:locked/>
    <w:rsid w:val="006C1185"/>
    <w:rPr>
      <w:rFonts w:ascii="Tahoma" w:hAnsi="Tahoma"/>
      <w:sz w:val="16"/>
    </w:rPr>
  </w:style>
  <w:style w:type="character" w:customStyle="1" w:styleId="NoSpacingChar3">
    <w:name w:val="No Spacing Char3"/>
    <w:locked/>
    <w:rsid w:val="006C1185"/>
    <w:rPr>
      <w:sz w:val="22"/>
      <w:lang w:val="en-US" w:eastAsia="en-US"/>
    </w:rPr>
  </w:style>
  <w:style w:type="paragraph" w:customStyle="1" w:styleId="12d">
    <w:name w:val="Подзаголовок12"/>
    <w:basedOn w:val="a3"/>
    <w:rsid w:val="006C118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6C1185"/>
    <w:rPr>
      <w:rFonts w:ascii="Times New Roman" w:hAnsi="Times New Roman"/>
      <w:sz w:val="24"/>
      <w:lang w:val="en-US"/>
    </w:rPr>
  </w:style>
  <w:style w:type="character" w:customStyle="1" w:styleId="1ffffffb">
    <w:name w:val="Заголовок Знак1"/>
    <w:rsid w:val="006C1185"/>
    <w:rPr>
      <w:rFonts w:ascii="Calibri Light" w:hAnsi="Calibri Light"/>
      <w:spacing w:val="-10"/>
      <w:kern w:val="28"/>
      <w:sz w:val="56"/>
      <w:lang w:eastAsia="ru-RU"/>
    </w:rPr>
  </w:style>
  <w:style w:type="character" w:customStyle="1" w:styleId="QuoteChar4">
    <w:name w:val="Quote Char4"/>
    <w:link w:val="22c"/>
    <w:locked/>
    <w:rsid w:val="006C1185"/>
    <w:rPr>
      <w:i/>
      <w:color w:val="000000"/>
    </w:rPr>
  </w:style>
  <w:style w:type="paragraph" w:customStyle="1" w:styleId="22c">
    <w:name w:val="Цитата 22"/>
    <w:basedOn w:val="a3"/>
    <w:next w:val="a3"/>
    <w:link w:val="QuoteChar4"/>
    <w:rsid w:val="006C118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C1185"/>
    <w:rPr>
      <w:rFonts w:ascii="Calibri" w:hAnsi="Calibri" w:cs="Times New Roman"/>
      <w:i/>
      <w:color w:val="000000"/>
      <w:sz w:val="20"/>
      <w:szCs w:val="20"/>
    </w:rPr>
  </w:style>
  <w:style w:type="character" w:customStyle="1" w:styleId="IntenseQuoteChar4">
    <w:name w:val="Intense Quote Char4"/>
    <w:link w:val="2fff8"/>
    <w:locked/>
    <w:rsid w:val="006C1185"/>
    <w:rPr>
      <w:b/>
      <w:i/>
      <w:color w:val="4F81BD"/>
    </w:rPr>
  </w:style>
  <w:style w:type="paragraph" w:customStyle="1" w:styleId="2fff8">
    <w:name w:val="Выделенная цитата2"/>
    <w:basedOn w:val="a3"/>
    <w:next w:val="a3"/>
    <w:link w:val="IntenseQuoteChar4"/>
    <w:rsid w:val="006C118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C1185"/>
    <w:rPr>
      <w:rFonts w:ascii="Calibri" w:hAnsi="Calibri" w:cs="Times New Roman"/>
      <w:b/>
      <w:i/>
      <w:color w:val="4F81BD"/>
      <w:sz w:val="20"/>
      <w:szCs w:val="20"/>
    </w:rPr>
  </w:style>
  <w:style w:type="character" w:customStyle="1" w:styleId="5510">
    <w:name w:val="Знак Знак551"/>
    <w:locked/>
    <w:rsid w:val="006C1185"/>
    <w:rPr>
      <w:sz w:val="24"/>
      <w:lang w:val="ru-RU" w:eastAsia="ru-RU"/>
    </w:rPr>
  </w:style>
  <w:style w:type="character" w:customStyle="1" w:styleId="6510">
    <w:name w:val="Знак Знак651"/>
    <w:locked/>
    <w:rsid w:val="006C1185"/>
    <w:rPr>
      <w:b/>
      <w:sz w:val="27"/>
      <w:lang w:val="ru-RU" w:eastAsia="ru-RU"/>
    </w:rPr>
  </w:style>
  <w:style w:type="character" w:customStyle="1" w:styleId="6410">
    <w:name w:val="Знак Знак641"/>
    <w:locked/>
    <w:rsid w:val="006C1185"/>
    <w:rPr>
      <w:b/>
      <w:sz w:val="28"/>
      <w:lang w:val="ru-RU" w:eastAsia="ru-RU"/>
    </w:rPr>
  </w:style>
  <w:style w:type="character" w:customStyle="1" w:styleId="631">
    <w:name w:val="Знак Знак631"/>
    <w:locked/>
    <w:rsid w:val="006C1185"/>
    <w:rPr>
      <w:b/>
      <w:i/>
      <w:sz w:val="26"/>
      <w:lang w:val="ru-RU" w:eastAsia="ru-RU"/>
    </w:rPr>
  </w:style>
  <w:style w:type="character" w:customStyle="1" w:styleId="6210">
    <w:name w:val="Знак Знак621"/>
    <w:locked/>
    <w:rsid w:val="006C1185"/>
    <w:rPr>
      <w:sz w:val="24"/>
      <w:lang w:val="ru-RU" w:eastAsia="ru-RU"/>
    </w:rPr>
  </w:style>
  <w:style w:type="character" w:customStyle="1" w:styleId="6010">
    <w:name w:val="Знак Знак601"/>
    <w:locked/>
    <w:rsid w:val="006C1185"/>
    <w:rPr>
      <w:i/>
      <w:sz w:val="24"/>
      <w:lang w:val="ru-RU" w:eastAsia="ru-RU"/>
    </w:rPr>
  </w:style>
  <w:style w:type="character" w:customStyle="1" w:styleId="591">
    <w:name w:val="Знак Знак591"/>
    <w:locked/>
    <w:rsid w:val="006C1185"/>
    <w:rPr>
      <w:rFonts w:ascii="Arial" w:hAnsi="Arial"/>
      <w:sz w:val="22"/>
      <w:lang w:val="ru-RU" w:eastAsia="ru-RU"/>
    </w:rPr>
  </w:style>
  <w:style w:type="character" w:customStyle="1" w:styleId="5810">
    <w:name w:val="Знак Знак581"/>
    <w:locked/>
    <w:rsid w:val="006C1185"/>
    <w:rPr>
      <w:rFonts w:ascii="Courier New" w:hAnsi="Courier New"/>
      <w:lang w:val="ru-RU" w:eastAsia="ru-RU"/>
    </w:rPr>
  </w:style>
  <w:style w:type="character" w:customStyle="1" w:styleId="5710">
    <w:name w:val="Знак Знак571"/>
    <w:locked/>
    <w:rsid w:val="006C1185"/>
    <w:rPr>
      <w:lang w:val="ru-RU" w:eastAsia="ru-RU"/>
    </w:rPr>
  </w:style>
  <w:style w:type="character" w:customStyle="1" w:styleId="5610">
    <w:name w:val="Знак Знак561"/>
    <w:locked/>
    <w:rsid w:val="006C1185"/>
    <w:rPr>
      <w:sz w:val="24"/>
      <w:lang w:val="ru-RU" w:eastAsia="ru-RU"/>
    </w:rPr>
  </w:style>
  <w:style w:type="character" w:customStyle="1" w:styleId="5410">
    <w:name w:val="Знак Знак541"/>
    <w:locked/>
    <w:rsid w:val="006C1185"/>
    <w:rPr>
      <w:sz w:val="24"/>
      <w:lang w:val="en-US" w:eastAsia="ru-RU"/>
    </w:rPr>
  </w:style>
  <w:style w:type="character" w:customStyle="1" w:styleId="6710">
    <w:name w:val="Знак Знак671"/>
    <w:rsid w:val="006C1185"/>
    <w:rPr>
      <w:rFonts w:ascii="Arial" w:hAnsi="Arial"/>
      <w:b/>
      <w:sz w:val="26"/>
    </w:rPr>
  </w:style>
  <w:style w:type="character" w:customStyle="1" w:styleId="6610">
    <w:name w:val="Знак Знак661"/>
    <w:rsid w:val="006C1185"/>
    <w:rPr>
      <w:b/>
      <w:sz w:val="28"/>
    </w:rPr>
  </w:style>
  <w:style w:type="character" w:customStyle="1" w:styleId="7010">
    <w:name w:val="Знак Знак701"/>
    <w:rsid w:val="006C1185"/>
    <w:rPr>
      <w:rFonts w:ascii="Arial" w:hAnsi="Arial"/>
      <w:b/>
      <w:sz w:val="26"/>
    </w:rPr>
  </w:style>
  <w:style w:type="character" w:customStyle="1" w:styleId="691">
    <w:name w:val="Знак Знак691"/>
    <w:rsid w:val="006C1185"/>
    <w:rPr>
      <w:b/>
      <w:sz w:val="28"/>
    </w:rPr>
  </w:style>
  <w:style w:type="character" w:customStyle="1" w:styleId="681">
    <w:name w:val="Знак Знак681"/>
    <w:rsid w:val="006C1185"/>
    <w:rPr>
      <w:b/>
      <w:i/>
      <w:sz w:val="26"/>
    </w:rPr>
  </w:style>
  <w:style w:type="character" w:customStyle="1" w:styleId="2fff9">
    <w:name w:val="Текст сноски Знак2"/>
    <w:semiHidden/>
    <w:rsid w:val="006C1185"/>
    <w:rPr>
      <w:rFonts w:ascii="Times New Roman" w:hAnsi="Times New Roman"/>
      <w:sz w:val="20"/>
    </w:rPr>
  </w:style>
  <w:style w:type="paragraph" w:customStyle="1" w:styleId="3fd">
    <w:name w:val="3"/>
    <w:basedOn w:val="a3"/>
    <w:next w:val="114"/>
    <w:rsid w:val="006C1185"/>
    <w:pPr>
      <w:jc w:val="center"/>
    </w:pPr>
    <w:rPr>
      <w:sz w:val="28"/>
      <w:lang w:val="en-US"/>
    </w:rPr>
  </w:style>
  <w:style w:type="paragraph" w:customStyle="1" w:styleId="3fe">
    <w:name w:val="Абзац списка3"/>
    <w:basedOn w:val="a3"/>
    <w:link w:val="ListParagraphChar3"/>
    <w:rsid w:val="006C1185"/>
    <w:pPr>
      <w:ind w:left="708"/>
    </w:pPr>
    <w:rPr>
      <w:sz w:val="20"/>
      <w:szCs w:val="20"/>
    </w:rPr>
  </w:style>
  <w:style w:type="character" w:customStyle="1" w:styleId="ListParagraphChar3">
    <w:name w:val="List Paragraph Char3"/>
    <w:link w:val="3fe"/>
    <w:locked/>
    <w:rsid w:val="006C1185"/>
    <w:rPr>
      <w:rFonts w:ascii="Times New Roman" w:eastAsia="Times New Roman" w:hAnsi="Times New Roman" w:cs="Times New Roman"/>
      <w:sz w:val="20"/>
      <w:szCs w:val="20"/>
      <w:lang w:eastAsia="ru-RU"/>
    </w:rPr>
  </w:style>
  <w:style w:type="paragraph" w:customStyle="1" w:styleId="5a">
    <w:name w:val="Обычный5"/>
    <w:rsid w:val="006C118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6C1185"/>
    <w:rPr>
      <w:rFonts w:ascii="Times New Roman" w:hAnsi="Times New Roman"/>
    </w:rPr>
  </w:style>
  <w:style w:type="paragraph" w:customStyle="1" w:styleId="msonormal0">
    <w:name w:val="msonormal"/>
    <w:basedOn w:val="a3"/>
    <w:rsid w:val="006C1185"/>
    <w:pPr>
      <w:spacing w:before="100" w:beforeAutospacing="1" w:after="100" w:afterAutospacing="1"/>
    </w:pPr>
  </w:style>
  <w:style w:type="table" w:customStyle="1" w:styleId="2fffa">
    <w:name w:val="Сетка таблицы2"/>
    <w:rsid w:val="006C118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6C1185"/>
    <w:rPr>
      <w:lang w:val="en-US"/>
    </w:rPr>
  </w:style>
  <w:style w:type="paragraph" w:customStyle="1" w:styleId="2fffb">
    <w:name w:val="Без интервала2"/>
    <w:link w:val="NoSpacingChar2"/>
    <w:rsid w:val="006C1185"/>
    <w:pPr>
      <w:spacing w:beforeAutospacing="1" w:after="0" w:afterAutospacing="1" w:line="240" w:lineRule="auto"/>
    </w:pPr>
    <w:rPr>
      <w:lang w:val="en-US"/>
    </w:rPr>
  </w:style>
  <w:style w:type="paragraph" w:customStyle="1" w:styleId="21f5">
    <w:name w:val="Обычный21"/>
    <w:rsid w:val="006C118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6C1185"/>
    <w:rPr>
      <w:color w:val="808080"/>
    </w:rPr>
  </w:style>
  <w:style w:type="character" w:customStyle="1" w:styleId="2fffd">
    <w:name w:val="Слабое выделение2"/>
    <w:rsid w:val="006C1185"/>
    <w:rPr>
      <w:i/>
      <w:color w:val="808080"/>
    </w:rPr>
  </w:style>
  <w:style w:type="character" w:customStyle="1" w:styleId="2fffe">
    <w:name w:val="Сильное выделение2"/>
    <w:rsid w:val="006C1185"/>
    <w:rPr>
      <w:b/>
      <w:i/>
      <w:color w:val="4F81BD"/>
    </w:rPr>
  </w:style>
  <w:style w:type="character" w:customStyle="1" w:styleId="2ffff">
    <w:name w:val="Слабая ссылка2"/>
    <w:rsid w:val="006C1185"/>
    <w:rPr>
      <w:smallCaps/>
      <w:color w:val="C0504D"/>
      <w:u w:val="single"/>
    </w:rPr>
  </w:style>
  <w:style w:type="character" w:customStyle="1" w:styleId="2ffff0">
    <w:name w:val="Сильная ссылка2"/>
    <w:rsid w:val="006C1185"/>
    <w:rPr>
      <w:b/>
      <w:smallCaps/>
      <w:color w:val="C0504D"/>
      <w:spacing w:val="5"/>
      <w:u w:val="single"/>
    </w:rPr>
  </w:style>
  <w:style w:type="character" w:customStyle="1" w:styleId="2ffff1">
    <w:name w:val="Название книги2"/>
    <w:rsid w:val="006C1185"/>
    <w:rPr>
      <w:b/>
      <w:smallCaps/>
      <w:spacing w:val="5"/>
    </w:rPr>
  </w:style>
  <w:style w:type="paragraph" w:customStyle="1" w:styleId="2ffff2">
    <w:name w:val="Заголовок оглавления2"/>
    <w:basedOn w:val="11"/>
    <w:next w:val="a3"/>
    <w:rsid w:val="006C118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6C1185"/>
    <w:pPr>
      <w:jc w:val="center"/>
    </w:pPr>
    <w:rPr>
      <w:sz w:val="20"/>
      <w:szCs w:val="20"/>
      <w:lang w:val="en-US"/>
    </w:rPr>
  </w:style>
  <w:style w:type="character" w:customStyle="1" w:styleId="3ff">
    <w:name w:val="Название Знак3"/>
    <w:link w:val="83"/>
    <w:locked/>
    <w:rsid w:val="006C118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6C1185"/>
    <w:pPr>
      <w:ind w:left="708"/>
    </w:pPr>
    <w:rPr>
      <w:sz w:val="20"/>
      <w:szCs w:val="20"/>
    </w:rPr>
  </w:style>
  <w:style w:type="character" w:customStyle="1" w:styleId="21f6">
    <w:name w:val="Слабое выделение21"/>
    <w:rsid w:val="006C1185"/>
    <w:rPr>
      <w:i/>
      <w:color w:val="808080"/>
    </w:rPr>
  </w:style>
  <w:style w:type="paragraph" w:customStyle="1" w:styleId="516">
    <w:name w:val="Обычный51"/>
    <w:basedOn w:val="a3"/>
    <w:rsid w:val="006C1185"/>
    <w:pPr>
      <w:spacing w:before="100" w:beforeAutospacing="1" w:after="100" w:afterAutospacing="1"/>
    </w:pPr>
  </w:style>
  <w:style w:type="paragraph" w:customStyle="1" w:styleId="21f7">
    <w:name w:val="Без интервала21"/>
    <w:rsid w:val="006C1185"/>
    <w:pPr>
      <w:spacing w:after="0" w:line="240" w:lineRule="auto"/>
    </w:pPr>
    <w:rPr>
      <w:rFonts w:ascii="Calibri" w:eastAsia="Times New Roman" w:hAnsi="Calibri" w:cs="Times New Roman"/>
      <w:lang w:val="en-US"/>
    </w:rPr>
  </w:style>
  <w:style w:type="character" w:customStyle="1" w:styleId="21f8">
    <w:name w:val="Сильное выделение21"/>
    <w:rsid w:val="006C1185"/>
    <w:rPr>
      <w:b/>
      <w:i/>
      <w:color w:val="4F81BD"/>
    </w:rPr>
  </w:style>
  <w:style w:type="paragraph" w:customStyle="1" w:styleId="2ffff3">
    <w:name w:val="Подзаголовок2"/>
    <w:basedOn w:val="a3"/>
    <w:rsid w:val="006C1185"/>
    <w:pPr>
      <w:spacing w:line="312" w:lineRule="auto"/>
    </w:pPr>
    <w:rPr>
      <w:rFonts w:ascii="Arial" w:hAnsi="Arial" w:cs="Arial"/>
      <w:b/>
      <w:bCs/>
      <w:color w:val="000000"/>
      <w:sz w:val="20"/>
      <w:szCs w:val="20"/>
    </w:rPr>
  </w:style>
  <w:style w:type="paragraph" w:customStyle="1" w:styleId="6c">
    <w:name w:val="Обычный6"/>
    <w:basedOn w:val="a3"/>
    <w:rsid w:val="006C1185"/>
    <w:pPr>
      <w:spacing w:before="100" w:beforeAutospacing="1" w:after="100" w:afterAutospacing="1"/>
    </w:pPr>
  </w:style>
  <w:style w:type="paragraph" w:customStyle="1" w:styleId="3ff0">
    <w:name w:val="Подзаголовок3"/>
    <w:basedOn w:val="a3"/>
    <w:rsid w:val="006C118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6C1185"/>
    <w:rPr>
      <w:rFonts w:ascii="Courier New" w:hAnsi="Courier New"/>
      <w:sz w:val="20"/>
    </w:rPr>
  </w:style>
  <w:style w:type="character" w:customStyle="1" w:styleId="3311">
    <w:name w:val="Знак3 Знак Знак Знак31"/>
    <w:locked/>
    <w:rsid w:val="006C1185"/>
    <w:rPr>
      <w:rFonts w:ascii="Arial" w:hAnsi="Arial"/>
      <w:b/>
      <w:kern w:val="32"/>
      <w:sz w:val="32"/>
    </w:rPr>
  </w:style>
  <w:style w:type="character" w:customStyle="1" w:styleId="353">
    <w:name w:val="Знак3 Знак Знак5 Знак Знак"/>
    <w:semiHidden/>
    <w:locked/>
    <w:rsid w:val="006C1185"/>
    <w:rPr>
      <w:rFonts w:ascii="Courier New" w:hAnsi="Courier New"/>
      <w:color w:val="000000"/>
      <w:sz w:val="24"/>
    </w:rPr>
  </w:style>
  <w:style w:type="paragraph" w:customStyle="1" w:styleId="3ff1">
    <w:name w:val="Без интервала3"/>
    <w:rsid w:val="006C1185"/>
    <w:pPr>
      <w:spacing w:after="0" w:line="240" w:lineRule="auto"/>
    </w:pPr>
    <w:rPr>
      <w:rFonts w:ascii="Calibri" w:eastAsia="Times New Roman" w:hAnsi="Calibri" w:cs="Times New Roman"/>
      <w:lang w:val="en-US"/>
    </w:rPr>
  </w:style>
  <w:style w:type="character" w:customStyle="1" w:styleId="172">
    <w:name w:val="Знак Знак172"/>
    <w:locked/>
    <w:rsid w:val="006C1185"/>
    <w:rPr>
      <w:sz w:val="16"/>
    </w:rPr>
  </w:style>
  <w:style w:type="paragraph" w:customStyle="1" w:styleId="233">
    <w:name w:val="Основной текст 23"/>
    <w:basedOn w:val="a3"/>
    <w:rsid w:val="006C118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6C118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C118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6C1185"/>
    <w:rPr>
      <w:rFonts w:ascii="Times New Roman" w:hAnsi="Times New Roman"/>
      <w:b/>
      <w:i/>
      <w:sz w:val="26"/>
    </w:rPr>
  </w:style>
  <w:style w:type="character" w:customStyle="1" w:styleId="Heading6Char1">
    <w:name w:val="Heading 6 Char1"/>
    <w:locked/>
    <w:rsid w:val="006C1185"/>
    <w:rPr>
      <w:rFonts w:ascii="Times New Roman" w:hAnsi="Times New Roman"/>
      <w:b/>
      <w:lang w:eastAsia="ru-RU"/>
    </w:rPr>
  </w:style>
  <w:style w:type="character" w:customStyle="1" w:styleId="Heading7Char1">
    <w:name w:val="Heading 7 Char1"/>
    <w:locked/>
    <w:rsid w:val="006C1185"/>
    <w:rPr>
      <w:rFonts w:ascii="Times New Roman" w:hAnsi="Times New Roman"/>
      <w:sz w:val="20"/>
      <w:lang w:eastAsia="ru-RU"/>
    </w:rPr>
  </w:style>
  <w:style w:type="character" w:customStyle="1" w:styleId="Heading8Char1">
    <w:name w:val="Heading 8 Char1"/>
    <w:locked/>
    <w:rsid w:val="006C1185"/>
    <w:rPr>
      <w:rFonts w:ascii="Calibri" w:hAnsi="Calibri"/>
      <w:i/>
      <w:sz w:val="24"/>
    </w:rPr>
  </w:style>
  <w:style w:type="character" w:customStyle="1" w:styleId="Heading9Char1">
    <w:name w:val="Heading 9 Char1"/>
    <w:locked/>
    <w:rsid w:val="006C118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C1185"/>
    <w:rPr>
      <w:rFonts w:ascii="Times New Roman" w:hAnsi="Times New Roman"/>
      <w:sz w:val="24"/>
    </w:rPr>
  </w:style>
  <w:style w:type="character" w:customStyle="1" w:styleId="BodyText3Char2">
    <w:name w:val="Body Text 3 Char2"/>
    <w:aliases w:val="Знак5 Char2"/>
    <w:locked/>
    <w:rsid w:val="006C118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C1185"/>
    <w:rPr>
      <w:rFonts w:ascii="Courier New" w:hAnsi="Courier New"/>
      <w:color w:val="000000"/>
      <w:sz w:val="24"/>
    </w:rPr>
  </w:style>
  <w:style w:type="character" w:customStyle="1" w:styleId="BodyTextFirstIndent2Char2">
    <w:name w:val="Body Text First Indent 2 Char2"/>
    <w:locked/>
    <w:rsid w:val="006C1185"/>
    <w:rPr>
      <w:rFonts w:ascii="Times New Roman" w:hAnsi="Times New Roman"/>
      <w:sz w:val="24"/>
      <w:lang w:eastAsia="ru-RU"/>
    </w:rPr>
  </w:style>
  <w:style w:type="character" w:customStyle="1" w:styleId="HTMLPreformattedChar1">
    <w:name w:val="HTML Preformatted Char1"/>
    <w:locked/>
    <w:rsid w:val="006C118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C1185"/>
    <w:rPr>
      <w:rFonts w:ascii="Cambria" w:hAnsi="Cambria"/>
      <w:b/>
      <w:kern w:val="32"/>
      <w:sz w:val="32"/>
    </w:rPr>
  </w:style>
  <w:style w:type="character" w:customStyle="1" w:styleId="Heading3Char2">
    <w:name w:val="Heading 3 Char2"/>
    <w:aliases w:val="Знак2 Char3,Heading 3 Char21"/>
    <w:locked/>
    <w:rsid w:val="006C118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C118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C118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C118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C118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C118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C118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C1185"/>
    <w:rPr>
      <w:sz w:val="24"/>
    </w:rPr>
  </w:style>
  <w:style w:type="character" w:customStyle="1" w:styleId="3120">
    <w:name w:val="Основной текст 3 Знак12"/>
    <w:aliases w:val="Знак5 Знак11"/>
    <w:rsid w:val="006C1185"/>
    <w:rPr>
      <w:sz w:val="16"/>
    </w:rPr>
  </w:style>
  <w:style w:type="character" w:customStyle="1" w:styleId="3140">
    <w:name w:val="Основной текст 3 Знак14"/>
    <w:aliases w:val="Знак5 Знак12,Знак5 Знак13"/>
    <w:semiHidden/>
    <w:rsid w:val="006C1185"/>
    <w:rPr>
      <w:sz w:val="16"/>
    </w:rPr>
  </w:style>
  <w:style w:type="character" w:customStyle="1" w:styleId="CommentSubjectChar3">
    <w:name w:val="Comment Subject Char3"/>
    <w:locked/>
    <w:rsid w:val="006C1185"/>
    <w:rPr>
      <w:sz w:val="16"/>
    </w:rPr>
  </w:style>
  <w:style w:type="character" w:customStyle="1" w:styleId="1200">
    <w:name w:val="Тема примечания Знак120"/>
    <w:semiHidden/>
    <w:rsid w:val="006C1185"/>
    <w:rPr>
      <w:rFonts w:ascii="Times New Roman" w:hAnsi="Times New Roman"/>
      <w:b/>
      <w:sz w:val="20"/>
      <w:lang w:val="ru-RU" w:eastAsia="ru-RU"/>
    </w:rPr>
  </w:style>
  <w:style w:type="character" w:customStyle="1" w:styleId="1190">
    <w:name w:val="Тема примечания Знак119"/>
    <w:semiHidden/>
    <w:rsid w:val="006C1185"/>
    <w:rPr>
      <w:rFonts w:ascii="Times New Roman" w:hAnsi="Times New Roman"/>
      <w:b/>
      <w:sz w:val="20"/>
      <w:lang w:val="ru-RU" w:eastAsia="ru-RU"/>
    </w:rPr>
  </w:style>
  <w:style w:type="character" w:customStyle="1" w:styleId="1180">
    <w:name w:val="Тема примечания Знак118"/>
    <w:semiHidden/>
    <w:rsid w:val="006C1185"/>
    <w:rPr>
      <w:rFonts w:ascii="Times New Roman" w:hAnsi="Times New Roman"/>
      <w:b/>
      <w:sz w:val="20"/>
      <w:lang w:val="ru-RU" w:eastAsia="ru-RU"/>
    </w:rPr>
  </w:style>
  <w:style w:type="character" w:customStyle="1" w:styleId="1170">
    <w:name w:val="Тема примечания Знак117"/>
    <w:rsid w:val="006C1185"/>
    <w:rPr>
      <w:rFonts w:ascii="Times New Roman" w:hAnsi="Times New Roman"/>
      <w:b/>
      <w:sz w:val="20"/>
      <w:lang w:val="ru-RU" w:eastAsia="ru-RU"/>
    </w:rPr>
  </w:style>
  <w:style w:type="character" w:customStyle="1" w:styleId="1160">
    <w:name w:val="Тема примечания Знак116"/>
    <w:semiHidden/>
    <w:rsid w:val="006C1185"/>
    <w:rPr>
      <w:rFonts w:ascii="Times New Roman" w:hAnsi="Times New Roman"/>
      <w:b/>
      <w:sz w:val="20"/>
      <w:lang w:val="ru-RU" w:eastAsia="ru-RU"/>
    </w:rPr>
  </w:style>
  <w:style w:type="character" w:customStyle="1" w:styleId="1150">
    <w:name w:val="Тема примечания Знак115"/>
    <w:semiHidden/>
    <w:rsid w:val="006C1185"/>
    <w:rPr>
      <w:rFonts w:ascii="Times New Roman" w:hAnsi="Times New Roman"/>
      <w:b/>
      <w:sz w:val="20"/>
      <w:lang w:val="ru-RU" w:eastAsia="ru-RU"/>
    </w:rPr>
  </w:style>
  <w:style w:type="character" w:customStyle="1" w:styleId="1140">
    <w:name w:val="Тема примечания Знак114"/>
    <w:semiHidden/>
    <w:rsid w:val="006C1185"/>
    <w:rPr>
      <w:rFonts w:ascii="Times New Roman" w:hAnsi="Times New Roman"/>
      <w:b/>
      <w:sz w:val="20"/>
      <w:lang w:val="ru-RU" w:eastAsia="ru-RU"/>
    </w:rPr>
  </w:style>
  <w:style w:type="character" w:customStyle="1" w:styleId="1130">
    <w:name w:val="Тема примечания Знак113"/>
    <w:semiHidden/>
    <w:rsid w:val="006C1185"/>
    <w:rPr>
      <w:rFonts w:ascii="Times New Roman" w:hAnsi="Times New Roman"/>
      <w:b/>
      <w:sz w:val="20"/>
      <w:lang w:val="ru-RU" w:eastAsia="ru-RU"/>
    </w:rPr>
  </w:style>
  <w:style w:type="character" w:customStyle="1" w:styleId="1120">
    <w:name w:val="Тема примечания Знак112"/>
    <w:semiHidden/>
    <w:rsid w:val="006C1185"/>
    <w:rPr>
      <w:rFonts w:ascii="Times New Roman" w:hAnsi="Times New Roman"/>
      <w:b/>
      <w:sz w:val="20"/>
      <w:lang w:val="ru-RU" w:eastAsia="ru-RU"/>
    </w:rPr>
  </w:style>
  <w:style w:type="character" w:customStyle="1" w:styleId="1112">
    <w:name w:val="Тема примечания Знак111"/>
    <w:rsid w:val="006C1185"/>
    <w:rPr>
      <w:rFonts w:ascii="Times New Roman" w:hAnsi="Times New Roman"/>
      <w:b/>
      <w:sz w:val="20"/>
      <w:lang w:val="ru-RU" w:eastAsia="ru-RU"/>
    </w:rPr>
  </w:style>
  <w:style w:type="character" w:customStyle="1" w:styleId="1101">
    <w:name w:val="Тема примечания Знак110"/>
    <w:semiHidden/>
    <w:rsid w:val="006C1185"/>
    <w:rPr>
      <w:rFonts w:ascii="Times New Roman" w:hAnsi="Times New Roman"/>
      <w:b/>
      <w:sz w:val="20"/>
      <w:lang w:val="ru-RU" w:eastAsia="ru-RU"/>
    </w:rPr>
  </w:style>
  <w:style w:type="character" w:customStyle="1" w:styleId="192">
    <w:name w:val="Тема примечания Знак19"/>
    <w:rsid w:val="006C1185"/>
    <w:rPr>
      <w:rFonts w:ascii="Times New Roman" w:hAnsi="Times New Roman"/>
      <w:b/>
      <w:sz w:val="20"/>
      <w:lang w:val="ru-RU" w:eastAsia="ru-RU"/>
    </w:rPr>
  </w:style>
  <w:style w:type="character" w:customStyle="1" w:styleId="182">
    <w:name w:val="Тема примечания Знак18"/>
    <w:semiHidden/>
    <w:rsid w:val="006C1185"/>
    <w:rPr>
      <w:rFonts w:ascii="Times New Roman" w:hAnsi="Times New Roman"/>
      <w:b/>
      <w:sz w:val="20"/>
      <w:lang w:val="ru-RU" w:eastAsia="ru-RU"/>
    </w:rPr>
  </w:style>
  <w:style w:type="character" w:customStyle="1" w:styleId="173">
    <w:name w:val="Тема примечания Знак17"/>
    <w:semiHidden/>
    <w:rsid w:val="006C1185"/>
    <w:rPr>
      <w:rFonts w:ascii="Times New Roman" w:hAnsi="Times New Roman"/>
      <w:b/>
      <w:sz w:val="20"/>
      <w:lang w:val="ru-RU" w:eastAsia="ru-RU"/>
    </w:rPr>
  </w:style>
  <w:style w:type="character" w:customStyle="1" w:styleId="163">
    <w:name w:val="Тема примечания Знак16"/>
    <w:semiHidden/>
    <w:rsid w:val="006C1185"/>
    <w:rPr>
      <w:rFonts w:ascii="Times New Roman" w:hAnsi="Times New Roman"/>
      <w:b/>
      <w:sz w:val="20"/>
      <w:lang w:val="ru-RU" w:eastAsia="ru-RU"/>
    </w:rPr>
  </w:style>
  <w:style w:type="character" w:customStyle="1" w:styleId="152">
    <w:name w:val="Тема примечания Знак15"/>
    <w:rsid w:val="006C1185"/>
    <w:rPr>
      <w:rFonts w:ascii="Times New Roman" w:hAnsi="Times New Roman"/>
      <w:b/>
      <w:sz w:val="20"/>
      <w:lang w:val="ru-RU" w:eastAsia="ru-RU"/>
    </w:rPr>
  </w:style>
  <w:style w:type="character" w:customStyle="1" w:styleId="146">
    <w:name w:val="Тема примечания Знак14"/>
    <w:semiHidden/>
    <w:rsid w:val="006C1185"/>
    <w:rPr>
      <w:rFonts w:ascii="Times New Roman" w:hAnsi="Times New Roman"/>
      <w:b/>
      <w:sz w:val="20"/>
      <w:lang w:val="ru-RU" w:eastAsia="ru-RU"/>
    </w:rPr>
  </w:style>
  <w:style w:type="character" w:customStyle="1" w:styleId="138">
    <w:name w:val="Тема примечания Знак13"/>
    <w:semiHidden/>
    <w:rsid w:val="006C1185"/>
    <w:rPr>
      <w:rFonts w:ascii="Times New Roman" w:hAnsi="Times New Roman"/>
      <w:b/>
      <w:sz w:val="20"/>
      <w:lang w:val="ru-RU" w:eastAsia="ru-RU"/>
    </w:rPr>
  </w:style>
  <w:style w:type="character" w:customStyle="1" w:styleId="12e">
    <w:name w:val="Тема примечания Знак12"/>
    <w:rsid w:val="006C1185"/>
    <w:rPr>
      <w:rFonts w:ascii="Times New Roman" w:hAnsi="Times New Roman"/>
      <w:b/>
      <w:sz w:val="20"/>
      <w:lang w:val="ru-RU" w:eastAsia="ru-RU"/>
    </w:rPr>
  </w:style>
  <w:style w:type="character" w:customStyle="1" w:styleId="11f2">
    <w:name w:val="Тема примечания Знак11"/>
    <w:rsid w:val="006C1185"/>
    <w:rPr>
      <w:b/>
      <w:lang w:val="ru-RU" w:eastAsia="ru-RU"/>
    </w:rPr>
  </w:style>
  <w:style w:type="character" w:customStyle="1" w:styleId="HTMLAddressChar2">
    <w:name w:val="HTML Address Char2"/>
    <w:locked/>
    <w:rsid w:val="006C1185"/>
    <w:rPr>
      <w:i/>
      <w:sz w:val="24"/>
      <w:lang w:eastAsia="ru-RU"/>
    </w:rPr>
  </w:style>
  <w:style w:type="character" w:customStyle="1" w:styleId="HTML120">
    <w:name w:val="Адрес HTML Знак120"/>
    <w:semiHidden/>
    <w:rsid w:val="006C1185"/>
    <w:rPr>
      <w:i/>
      <w:sz w:val="24"/>
    </w:rPr>
  </w:style>
  <w:style w:type="character" w:customStyle="1" w:styleId="HTML119">
    <w:name w:val="Адрес HTML Знак119"/>
    <w:semiHidden/>
    <w:rsid w:val="006C1185"/>
    <w:rPr>
      <w:i/>
      <w:sz w:val="24"/>
    </w:rPr>
  </w:style>
  <w:style w:type="character" w:customStyle="1" w:styleId="HTML118">
    <w:name w:val="Адрес HTML Знак118"/>
    <w:semiHidden/>
    <w:rsid w:val="006C1185"/>
    <w:rPr>
      <w:i/>
      <w:sz w:val="24"/>
    </w:rPr>
  </w:style>
  <w:style w:type="character" w:customStyle="1" w:styleId="HTML117">
    <w:name w:val="Адрес HTML Знак117"/>
    <w:rsid w:val="006C1185"/>
    <w:rPr>
      <w:i/>
      <w:sz w:val="24"/>
    </w:rPr>
  </w:style>
  <w:style w:type="character" w:customStyle="1" w:styleId="HTML116">
    <w:name w:val="Адрес HTML Знак116"/>
    <w:semiHidden/>
    <w:rsid w:val="006C1185"/>
    <w:rPr>
      <w:i/>
      <w:sz w:val="24"/>
    </w:rPr>
  </w:style>
  <w:style w:type="character" w:customStyle="1" w:styleId="HTML115">
    <w:name w:val="Адрес HTML Знак115"/>
    <w:semiHidden/>
    <w:rsid w:val="006C1185"/>
    <w:rPr>
      <w:i/>
      <w:sz w:val="24"/>
    </w:rPr>
  </w:style>
  <w:style w:type="character" w:customStyle="1" w:styleId="HTML114">
    <w:name w:val="Адрес HTML Знак114"/>
    <w:semiHidden/>
    <w:rsid w:val="006C1185"/>
    <w:rPr>
      <w:i/>
      <w:sz w:val="24"/>
    </w:rPr>
  </w:style>
  <w:style w:type="character" w:customStyle="1" w:styleId="HTML113">
    <w:name w:val="Адрес HTML Знак113"/>
    <w:semiHidden/>
    <w:rsid w:val="006C1185"/>
    <w:rPr>
      <w:i/>
      <w:sz w:val="24"/>
    </w:rPr>
  </w:style>
  <w:style w:type="character" w:customStyle="1" w:styleId="HTML112">
    <w:name w:val="Адрес HTML Знак112"/>
    <w:semiHidden/>
    <w:rsid w:val="006C1185"/>
    <w:rPr>
      <w:i/>
      <w:sz w:val="24"/>
    </w:rPr>
  </w:style>
  <w:style w:type="character" w:customStyle="1" w:styleId="HTML111">
    <w:name w:val="Адрес HTML Знак111"/>
    <w:rsid w:val="006C1185"/>
    <w:rPr>
      <w:i/>
      <w:sz w:val="24"/>
    </w:rPr>
  </w:style>
  <w:style w:type="character" w:customStyle="1" w:styleId="HTML110">
    <w:name w:val="Адрес HTML Знак110"/>
    <w:semiHidden/>
    <w:rsid w:val="006C1185"/>
    <w:rPr>
      <w:i/>
      <w:sz w:val="24"/>
    </w:rPr>
  </w:style>
  <w:style w:type="character" w:customStyle="1" w:styleId="HTML19">
    <w:name w:val="Адрес HTML Знак19"/>
    <w:rsid w:val="006C1185"/>
    <w:rPr>
      <w:i/>
      <w:sz w:val="24"/>
    </w:rPr>
  </w:style>
  <w:style w:type="character" w:customStyle="1" w:styleId="HTML18">
    <w:name w:val="Адрес HTML Знак18"/>
    <w:semiHidden/>
    <w:rsid w:val="006C1185"/>
    <w:rPr>
      <w:i/>
      <w:sz w:val="24"/>
    </w:rPr>
  </w:style>
  <w:style w:type="character" w:customStyle="1" w:styleId="HTML17">
    <w:name w:val="Адрес HTML Знак17"/>
    <w:semiHidden/>
    <w:rsid w:val="006C1185"/>
    <w:rPr>
      <w:i/>
      <w:sz w:val="24"/>
    </w:rPr>
  </w:style>
  <w:style w:type="character" w:customStyle="1" w:styleId="HTML16">
    <w:name w:val="Адрес HTML Знак16"/>
    <w:semiHidden/>
    <w:rsid w:val="006C1185"/>
    <w:rPr>
      <w:i/>
      <w:sz w:val="24"/>
    </w:rPr>
  </w:style>
  <w:style w:type="character" w:customStyle="1" w:styleId="HTML15">
    <w:name w:val="Адрес HTML Знак15"/>
    <w:rsid w:val="006C1185"/>
    <w:rPr>
      <w:i/>
      <w:sz w:val="24"/>
    </w:rPr>
  </w:style>
  <w:style w:type="character" w:customStyle="1" w:styleId="HTML14">
    <w:name w:val="Адрес HTML Знак14"/>
    <w:semiHidden/>
    <w:rsid w:val="006C1185"/>
    <w:rPr>
      <w:i/>
      <w:sz w:val="24"/>
    </w:rPr>
  </w:style>
  <w:style w:type="character" w:customStyle="1" w:styleId="HTML130">
    <w:name w:val="Адрес HTML Знак13"/>
    <w:semiHidden/>
    <w:rsid w:val="006C1185"/>
    <w:rPr>
      <w:i/>
      <w:sz w:val="24"/>
    </w:rPr>
  </w:style>
  <w:style w:type="character" w:customStyle="1" w:styleId="HTML121">
    <w:name w:val="Адрес HTML Знак12"/>
    <w:rsid w:val="006C1185"/>
    <w:rPr>
      <w:i/>
      <w:sz w:val="22"/>
    </w:rPr>
  </w:style>
  <w:style w:type="character" w:customStyle="1" w:styleId="1220">
    <w:name w:val="Знак1 Знак Знак22"/>
    <w:locked/>
    <w:rsid w:val="006C1185"/>
    <w:rPr>
      <w:sz w:val="24"/>
    </w:rPr>
  </w:style>
  <w:style w:type="character" w:customStyle="1" w:styleId="IntenseQuoteChar7">
    <w:name w:val="Intense Quote Char7"/>
    <w:locked/>
    <w:rsid w:val="006C1185"/>
    <w:rPr>
      <w:rFonts w:ascii="Calibri" w:hAnsi="Calibri"/>
      <w:b/>
      <w:i/>
      <w:color w:val="4F81BD"/>
      <w:sz w:val="24"/>
    </w:rPr>
  </w:style>
  <w:style w:type="character" w:customStyle="1" w:styleId="1250">
    <w:name w:val="Знак1 Знак Знак25"/>
    <w:locked/>
    <w:rsid w:val="006C1185"/>
    <w:rPr>
      <w:sz w:val="24"/>
    </w:rPr>
  </w:style>
  <w:style w:type="character" w:customStyle="1" w:styleId="1240">
    <w:name w:val="Знак1 Знак Знак24"/>
    <w:locked/>
    <w:rsid w:val="006C1185"/>
    <w:rPr>
      <w:sz w:val="24"/>
    </w:rPr>
  </w:style>
  <w:style w:type="character" w:customStyle="1" w:styleId="1230">
    <w:name w:val="Знак1 Знак Знак23"/>
    <w:locked/>
    <w:rsid w:val="006C1185"/>
    <w:rPr>
      <w:sz w:val="24"/>
    </w:rPr>
  </w:style>
  <w:style w:type="character" w:customStyle="1" w:styleId="1201">
    <w:name w:val="Выделенная цитата Знак120"/>
    <w:rsid w:val="006C1185"/>
    <w:rPr>
      <w:i/>
      <w:color w:val="5B9BD5"/>
      <w:sz w:val="24"/>
    </w:rPr>
  </w:style>
  <w:style w:type="character" w:customStyle="1" w:styleId="1191">
    <w:name w:val="Выделенная цитата Знак119"/>
    <w:rsid w:val="006C1185"/>
    <w:rPr>
      <w:i/>
      <w:color w:val="5B9BD5"/>
      <w:sz w:val="24"/>
    </w:rPr>
  </w:style>
  <w:style w:type="character" w:customStyle="1" w:styleId="1181">
    <w:name w:val="Выделенная цитата Знак118"/>
    <w:rsid w:val="006C1185"/>
    <w:rPr>
      <w:i/>
      <w:color w:val="5B9BD5"/>
      <w:sz w:val="24"/>
    </w:rPr>
  </w:style>
  <w:style w:type="character" w:customStyle="1" w:styleId="1171">
    <w:name w:val="Выделенная цитата Знак117"/>
    <w:rsid w:val="006C1185"/>
    <w:rPr>
      <w:i/>
      <w:color w:val="5B9BD5"/>
      <w:sz w:val="24"/>
    </w:rPr>
  </w:style>
  <w:style w:type="character" w:customStyle="1" w:styleId="1161">
    <w:name w:val="Выделенная цитата Знак116"/>
    <w:rsid w:val="006C1185"/>
    <w:rPr>
      <w:i/>
      <w:color w:val="5B9BD5"/>
      <w:sz w:val="24"/>
    </w:rPr>
  </w:style>
  <w:style w:type="character" w:customStyle="1" w:styleId="1151">
    <w:name w:val="Выделенная цитата Знак115"/>
    <w:rsid w:val="006C1185"/>
    <w:rPr>
      <w:i/>
      <w:color w:val="5B9BD5"/>
      <w:sz w:val="24"/>
    </w:rPr>
  </w:style>
  <w:style w:type="character" w:customStyle="1" w:styleId="1141">
    <w:name w:val="Выделенная цитата Знак114"/>
    <w:rsid w:val="006C1185"/>
    <w:rPr>
      <w:i/>
      <w:color w:val="5B9BD5"/>
      <w:sz w:val="24"/>
    </w:rPr>
  </w:style>
  <w:style w:type="character" w:customStyle="1" w:styleId="1131">
    <w:name w:val="Выделенная цитата Знак113"/>
    <w:rsid w:val="006C1185"/>
    <w:rPr>
      <w:i/>
      <w:color w:val="5B9BD5"/>
      <w:sz w:val="24"/>
    </w:rPr>
  </w:style>
  <w:style w:type="character" w:customStyle="1" w:styleId="1121">
    <w:name w:val="Выделенная цитата Знак112"/>
    <w:rsid w:val="006C1185"/>
    <w:rPr>
      <w:i/>
      <w:color w:val="5B9BD5"/>
      <w:sz w:val="24"/>
    </w:rPr>
  </w:style>
  <w:style w:type="character" w:customStyle="1" w:styleId="1113">
    <w:name w:val="Выделенная цитата Знак111"/>
    <w:rsid w:val="006C1185"/>
    <w:rPr>
      <w:i/>
      <w:color w:val="5B9BD5"/>
      <w:sz w:val="24"/>
    </w:rPr>
  </w:style>
  <w:style w:type="character" w:customStyle="1" w:styleId="1102">
    <w:name w:val="Выделенная цитата Знак110"/>
    <w:rsid w:val="006C1185"/>
    <w:rPr>
      <w:i/>
      <w:color w:val="5B9BD5"/>
      <w:sz w:val="24"/>
    </w:rPr>
  </w:style>
  <w:style w:type="character" w:customStyle="1" w:styleId="193">
    <w:name w:val="Выделенная цитата Знак19"/>
    <w:rsid w:val="006C1185"/>
    <w:rPr>
      <w:i/>
      <w:color w:val="5B9BD5"/>
      <w:sz w:val="24"/>
    </w:rPr>
  </w:style>
  <w:style w:type="character" w:customStyle="1" w:styleId="183">
    <w:name w:val="Выделенная цитата Знак18"/>
    <w:rsid w:val="006C1185"/>
    <w:rPr>
      <w:i/>
      <w:color w:val="5B9BD5"/>
      <w:sz w:val="24"/>
    </w:rPr>
  </w:style>
  <w:style w:type="character" w:customStyle="1" w:styleId="174">
    <w:name w:val="Выделенная цитата Знак17"/>
    <w:rsid w:val="006C1185"/>
    <w:rPr>
      <w:i/>
      <w:color w:val="5B9BD5"/>
      <w:sz w:val="24"/>
    </w:rPr>
  </w:style>
  <w:style w:type="character" w:customStyle="1" w:styleId="164">
    <w:name w:val="Выделенная цитата Знак16"/>
    <w:rsid w:val="006C1185"/>
    <w:rPr>
      <w:i/>
      <w:color w:val="5B9BD5"/>
      <w:sz w:val="24"/>
    </w:rPr>
  </w:style>
  <w:style w:type="character" w:customStyle="1" w:styleId="153">
    <w:name w:val="Выделенная цитата Знак15"/>
    <w:rsid w:val="006C1185"/>
    <w:rPr>
      <w:i/>
      <w:color w:val="5B9BD5"/>
      <w:sz w:val="24"/>
    </w:rPr>
  </w:style>
  <w:style w:type="character" w:customStyle="1" w:styleId="147">
    <w:name w:val="Выделенная цитата Знак14"/>
    <w:rsid w:val="006C1185"/>
    <w:rPr>
      <w:i/>
      <w:color w:val="5B9BD5"/>
      <w:sz w:val="24"/>
    </w:rPr>
  </w:style>
  <w:style w:type="character" w:customStyle="1" w:styleId="139">
    <w:name w:val="Выделенная цитата Знак13"/>
    <w:rsid w:val="006C1185"/>
    <w:rPr>
      <w:i/>
      <w:color w:val="5B9BD5"/>
      <w:sz w:val="24"/>
    </w:rPr>
  </w:style>
  <w:style w:type="character" w:customStyle="1" w:styleId="12f">
    <w:name w:val="Выделенная цитата Знак12"/>
    <w:rsid w:val="006C1185"/>
    <w:rPr>
      <w:i/>
      <w:color w:val="5B9BD5"/>
      <w:sz w:val="24"/>
    </w:rPr>
  </w:style>
  <w:style w:type="character" w:customStyle="1" w:styleId="3113">
    <w:name w:val="Основной текст 3 Знак11"/>
    <w:aliases w:val="Знак5 Знак25"/>
    <w:locked/>
    <w:rsid w:val="006C1185"/>
    <w:rPr>
      <w:rFonts w:ascii="Times New Roman" w:hAnsi="Times New Roman"/>
      <w:sz w:val="16"/>
      <w:lang w:val="ru-RU" w:eastAsia="ru-RU"/>
    </w:rPr>
  </w:style>
  <w:style w:type="character" w:customStyle="1" w:styleId="HTML11a">
    <w:name w:val="Адрес HTML Знак11"/>
    <w:rsid w:val="006C1185"/>
    <w:rPr>
      <w:rFonts w:ascii="Times New Roman" w:hAnsi="Times New Roman"/>
      <w:i/>
      <w:sz w:val="24"/>
    </w:rPr>
  </w:style>
  <w:style w:type="character" w:customStyle="1" w:styleId="1ffffffc">
    <w:name w:val="Без интервала Знак1"/>
    <w:link w:val="4d"/>
    <w:locked/>
    <w:rsid w:val="006C1185"/>
  </w:style>
  <w:style w:type="paragraph" w:customStyle="1" w:styleId="4d">
    <w:name w:val="Без интервала4"/>
    <w:link w:val="1ffffffc"/>
    <w:rsid w:val="006C1185"/>
    <w:pPr>
      <w:spacing w:after="0" w:line="240" w:lineRule="auto"/>
    </w:pPr>
  </w:style>
  <w:style w:type="character" w:customStyle="1" w:styleId="3114">
    <w:name w:val="Знак3 Знак Знак11"/>
    <w:aliases w:val="Знак3 Знак Знак Знак12"/>
    <w:locked/>
    <w:rsid w:val="006C1185"/>
    <w:rPr>
      <w:rFonts w:ascii="Arial" w:hAnsi="Arial"/>
      <w:b/>
      <w:i/>
      <w:sz w:val="28"/>
      <w:lang w:val="ru-RU" w:eastAsia="en-US"/>
    </w:rPr>
  </w:style>
  <w:style w:type="character" w:customStyle="1" w:styleId="11f3">
    <w:name w:val="Выделенная цитата Знак11"/>
    <w:rsid w:val="006C1185"/>
    <w:rPr>
      <w:b/>
      <w:i/>
      <w:color w:val="4F81BD"/>
      <w:sz w:val="24"/>
    </w:rPr>
  </w:style>
  <w:style w:type="character" w:customStyle="1" w:styleId="2115">
    <w:name w:val="Цитата 2 Знак11"/>
    <w:rsid w:val="006C1185"/>
    <w:rPr>
      <w:i/>
      <w:color w:val="404040"/>
      <w:sz w:val="24"/>
    </w:rPr>
  </w:style>
  <w:style w:type="character" w:customStyle="1" w:styleId="1ffffffd">
    <w:name w:val="Абзац списка Знак1"/>
    <w:locked/>
    <w:rsid w:val="006C1185"/>
    <w:rPr>
      <w:rFonts w:ascii="Times New Roman" w:hAnsi="Times New Roman"/>
      <w:sz w:val="24"/>
    </w:rPr>
  </w:style>
  <w:style w:type="character" w:customStyle="1" w:styleId="202">
    <w:name w:val="Знак Знак202"/>
    <w:rsid w:val="006C1185"/>
    <w:rPr>
      <w:rFonts w:ascii="Arial" w:hAnsi="Arial"/>
      <w:sz w:val="22"/>
    </w:rPr>
  </w:style>
  <w:style w:type="paragraph" w:customStyle="1" w:styleId="3ff2">
    <w:name w:val="Знак Знак Знак Знак Знак Знак3"/>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6C1185"/>
    <w:rPr>
      <w:b/>
      <w:sz w:val="27"/>
      <w:lang w:val="ru-RU" w:eastAsia="ru-RU"/>
    </w:rPr>
  </w:style>
  <w:style w:type="character" w:customStyle="1" w:styleId="102">
    <w:name w:val="Знак Знак102"/>
    <w:locked/>
    <w:rsid w:val="006C1185"/>
    <w:rPr>
      <w:sz w:val="16"/>
      <w:lang w:val="ru-RU" w:eastAsia="ru-RU"/>
    </w:rPr>
  </w:style>
  <w:style w:type="character" w:customStyle="1" w:styleId="6120">
    <w:name w:val="Знак Знак612"/>
    <w:rsid w:val="006C1185"/>
    <w:rPr>
      <w:rFonts w:ascii="Arial" w:hAnsi="Arial"/>
      <w:b/>
      <w:i/>
      <w:sz w:val="28"/>
      <w:lang w:val="ru-RU" w:eastAsia="en-US"/>
    </w:rPr>
  </w:style>
  <w:style w:type="character" w:customStyle="1" w:styleId="1630">
    <w:name w:val="Знак Знак163"/>
    <w:locked/>
    <w:rsid w:val="006C1185"/>
    <w:rPr>
      <w:b/>
      <w:caps/>
      <w:sz w:val="24"/>
      <w:lang w:val="ru-RU" w:eastAsia="ru-RU"/>
    </w:rPr>
  </w:style>
  <w:style w:type="character" w:customStyle="1" w:styleId="4e">
    <w:name w:val="Знак Знак Знак4"/>
    <w:rsid w:val="006C1185"/>
    <w:rPr>
      <w:rFonts w:ascii="Times New Roman" w:hAnsi="Times New Roman"/>
      <w:b/>
      <w:caps/>
      <w:sz w:val="28"/>
    </w:rPr>
  </w:style>
  <w:style w:type="character" w:customStyle="1" w:styleId="2520">
    <w:name w:val="Знак Знак252"/>
    <w:rsid w:val="006C1185"/>
    <w:rPr>
      <w:rFonts w:ascii="Times New Roman" w:hAnsi="Times New Roman"/>
      <w:b/>
      <w:sz w:val="28"/>
    </w:rPr>
  </w:style>
  <w:style w:type="character" w:customStyle="1" w:styleId="2220">
    <w:name w:val="Знак Знак222"/>
    <w:rsid w:val="006C1185"/>
    <w:rPr>
      <w:rFonts w:ascii="Times New Roman" w:hAnsi="Times New Roman"/>
      <w:sz w:val="24"/>
    </w:rPr>
  </w:style>
  <w:style w:type="character" w:customStyle="1" w:styleId="1920">
    <w:name w:val="Знак Знак192"/>
    <w:rsid w:val="006C1185"/>
    <w:rPr>
      <w:rFonts w:ascii="Times New Roman" w:hAnsi="Times New Roman"/>
      <w:sz w:val="16"/>
      <w:lang w:eastAsia="ru-RU"/>
    </w:rPr>
  </w:style>
  <w:style w:type="character" w:customStyle="1" w:styleId="1820">
    <w:name w:val="Знак Знак182"/>
    <w:rsid w:val="006C1185"/>
    <w:rPr>
      <w:rFonts w:ascii="Courier New" w:hAnsi="Courier New"/>
    </w:rPr>
  </w:style>
  <w:style w:type="character" w:customStyle="1" w:styleId="1520">
    <w:name w:val="Знак Знак152"/>
    <w:rsid w:val="006C1185"/>
    <w:rPr>
      <w:b/>
      <w:sz w:val="28"/>
    </w:rPr>
  </w:style>
  <w:style w:type="character" w:customStyle="1" w:styleId="4120">
    <w:name w:val="Знак Знак412"/>
    <w:locked/>
    <w:rsid w:val="006C1185"/>
    <w:rPr>
      <w:rFonts w:ascii="Arial" w:hAnsi="Arial"/>
      <w:b/>
      <w:i/>
      <w:sz w:val="28"/>
      <w:lang w:val="ru-RU" w:eastAsia="en-US"/>
    </w:rPr>
  </w:style>
  <w:style w:type="character" w:customStyle="1" w:styleId="2330">
    <w:name w:val="Знак Знак23 Знак3"/>
    <w:aliases w:val="Знак Знак3 Знак3"/>
    <w:locked/>
    <w:rsid w:val="006C1185"/>
    <w:rPr>
      <w:rFonts w:ascii="Tahoma" w:hAnsi="Tahoma"/>
      <w:sz w:val="16"/>
    </w:rPr>
  </w:style>
  <w:style w:type="paragraph" w:customStyle="1" w:styleId="4f">
    <w:name w:val="Знак Знак Знак Знак Знак Знак Знак Знак Знак Знак Знак Знак Знак4"/>
    <w:basedOn w:val="a3"/>
    <w:rsid w:val="006C1185"/>
    <w:pPr>
      <w:spacing w:after="160" w:line="240" w:lineRule="exact"/>
    </w:pPr>
    <w:rPr>
      <w:rFonts w:ascii="Verdana" w:hAnsi="Verdana"/>
      <w:lang w:val="en-US" w:eastAsia="en-US"/>
    </w:rPr>
  </w:style>
  <w:style w:type="paragraph" w:customStyle="1" w:styleId="32a">
    <w:name w:val="Знак32"/>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6C1185"/>
    <w:rPr>
      <w:b/>
      <w:caps/>
      <w:sz w:val="24"/>
      <w:lang w:val="ru-RU" w:eastAsia="ru-RU"/>
    </w:rPr>
  </w:style>
  <w:style w:type="character" w:customStyle="1" w:styleId="2ffff5">
    <w:name w:val="Без интервала Знак2"/>
    <w:locked/>
    <w:rsid w:val="006C1185"/>
    <w:rPr>
      <w:sz w:val="24"/>
      <w:lang w:eastAsia="en-US"/>
    </w:rPr>
  </w:style>
  <w:style w:type="character" w:customStyle="1" w:styleId="1122">
    <w:name w:val="Знак1 Знак Знак12"/>
    <w:locked/>
    <w:rsid w:val="006C1185"/>
    <w:rPr>
      <w:rFonts w:ascii="Times New Roman" w:hAnsi="Times New Roman"/>
      <w:sz w:val="24"/>
      <w:lang w:eastAsia="ru-RU"/>
    </w:rPr>
  </w:style>
  <w:style w:type="character" w:customStyle="1" w:styleId="462">
    <w:name w:val="Знак Знак462"/>
    <w:locked/>
    <w:rsid w:val="006C1185"/>
    <w:rPr>
      <w:b/>
      <w:sz w:val="27"/>
      <w:lang w:val="ru-RU" w:eastAsia="ru-RU"/>
    </w:rPr>
  </w:style>
  <w:style w:type="character" w:customStyle="1" w:styleId="482">
    <w:name w:val="Знак Знак482"/>
    <w:locked/>
    <w:rsid w:val="006C1185"/>
    <w:rPr>
      <w:b/>
      <w:sz w:val="27"/>
      <w:lang w:val="ru-RU" w:eastAsia="ru-RU"/>
    </w:rPr>
  </w:style>
  <w:style w:type="character" w:customStyle="1" w:styleId="442">
    <w:name w:val="Знак Знак442"/>
    <w:locked/>
    <w:rsid w:val="006C1185"/>
    <w:rPr>
      <w:sz w:val="24"/>
    </w:rPr>
  </w:style>
  <w:style w:type="character" w:customStyle="1" w:styleId="5120">
    <w:name w:val="Знак Знак512"/>
    <w:locked/>
    <w:rsid w:val="006C1185"/>
    <w:rPr>
      <w:b/>
      <w:sz w:val="27"/>
      <w:lang w:val="ru-RU" w:eastAsia="ru-RU"/>
    </w:rPr>
  </w:style>
  <w:style w:type="character" w:customStyle="1" w:styleId="432">
    <w:name w:val="Знак Знак432"/>
    <w:locked/>
    <w:rsid w:val="006C1185"/>
    <w:rPr>
      <w:color w:val="000000"/>
      <w:sz w:val="24"/>
      <w:lang w:eastAsia="ru-RU"/>
    </w:rPr>
  </w:style>
  <w:style w:type="character" w:customStyle="1" w:styleId="4220">
    <w:name w:val="Знак Знак422"/>
    <w:rsid w:val="006C1185"/>
    <w:rPr>
      <w:rFonts w:ascii="Times New Roman" w:hAnsi="Times New Roman"/>
      <w:sz w:val="16"/>
    </w:rPr>
  </w:style>
  <w:style w:type="character" w:customStyle="1" w:styleId="4920">
    <w:name w:val="Знак Знак492"/>
    <w:rsid w:val="006C1185"/>
    <w:rPr>
      <w:rFonts w:ascii="Times New Roman" w:hAnsi="Times New Roman"/>
      <w:b/>
      <w:caps/>
      <w:sz w:val="24"/>
      <w:lang w:eastAsia="ru-RU"/>
    </w:rPr>
  </w:style>
  <w:style w:type="character" w:customStyle="1" w:styleId="472">
    <w:name w:val="Знак Знак472"/>
    <w:rsid w:val="006C1185"/>
    <w:rPr>
      <w:rFonts w:ascii="Times New Roman" w:hAnsi="Times New Roman"/>
      <w:b/>
      <w:sz w:val="27"/>
      <w:lang w:eastAsia="ru-RU"/>
    </w:rPr>
  </w:style>
  <w:style w:type="character" w:customStyle="1" w:styleId="452">
    <w:name w:val="Знак Знак452"/>
    <w:rsid w:val="006C1185"/>
    <w:rPr>
      <w:rFonts w:ascii="Times New Roman" w:hAnsi="Times New Roman"/>
      <w:b/>
      <w:i/>
      <w:sz w:val="26"/>
      <w:lang w:eastAsia="ru-RU"/>
    </w:rPr>
  </w:style>
  <w:style w:type="character" w:customStyle="1" w:styleId="5020">
    <w:name w:val="Знак Знак502"/>
    <w:locked/>
    <w:rsid w:val="006C1185"/>
    <w:rPr>
      <w:b/>
      <w:sz w:val="28"/>
      <w:lang w:val="ru-RU" w:eastAsia="ru-RU"/>
    </w:rPr>
  </w:style>
  <w:style w:type="character" w:customStyle="1" w:styleId="522">
    <w:name w:val="Знак Знак522"/>
    <w:rsid w:val="006C1185"/>
    <w:rPr>
      <w:rFonts w:ascii="Arial" w:hAnsi="Arial"/>
      <w:b/>
      <w:i/>
      <w:sz w:val="28"/>
    </w:rPr>
  </w:style>
  <w:style w:type="character" w:customStyle="1" w:styleId="5121">
    <w:name w:val="Знак5 Знак Знак12"/>
    <w:locked/>
    <w:rsid w:val="006C1185"/>
    <w:rPr>
      <w:sz w:val="16"/>
      <w:lang w:val="ru-RU" w:eastAsia="ru-RU"/>
    </w:rPr>
  </w:style>
  <w:style w:type="character" w:customStyle="1" w:styleId="624">
    <w:name w:val="Знак6 Знак Знак2"/>
    <w:rsid w:val="006C1185"/>
    <w:rPr>
      <w:sz w:val="24"/>
      <w:lang w:val="ru-RU" w:eastAsia="ru-RU"/>
    </w:rPr>
  </w:style>
  <w:style w:type="character" w:customStyle="1" w:styleId="UnresolvedMention">
    <w:name w:val="Unresolved Mention"/>
    <w:semiHidden/>
    <w:rsid w:val="006C1185"/>
    <w:rPr>
      <w:color w:val="605E5C"/>
      <w:shd w:val="clear" w:color="auto" w:fill="E1DFDD"/>
    </w:rPr>
  </w:style>
  <w:style w:type="character" w:customStyle="1" w:styleId="203">
    <w:name w:val="Знак Знак203"/>
    <w:rsid w:val="006C1185"/>
    <w:rPr>
      <w:rFonts w:ascii="Arial" w:hAnsi="Arial"/>
      <w:sz w:val="22"/>
    </w:rPr>
  </w:style>
  <w:style w:type="paragraph" w:customStyle="1" w:styleId="4f0">
    <w:name w:val="Знак Знак Знак Знак Знак Знак4"/>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6C1185"/>
    <w:rPr>
      <w:sz w:val="16"/>
      <w:lang w:val="ru-RU" w:eastAsia="ru-RU"/>
    </w:rPr>
  </w:style>
  <w:style w:type="character" w:customStyle="1" w:styleId="1430">
    <w:name w:val="Знак Знак143"/>
    <w:locked/>
    <w:rsid w:val="006C1185"/>
    <w:rPr>
      <w:b/>
      <w:sz w:val="27"/>
      <w:lang w:val="ru-RU" w:eastAsia="ru-RU"/>
    </w:rPr>
  </w:style>
  <w:style w:type="character" w:customStyle="1" w:styleId="103">
    <w:name w:val="Знак Знак103"/>
    <w:locked/>
    <w:rsid w:val="006C1185"/>
    <w:rPr>
      <w:sz w:val="16"/>
      <w:lang w:val="ru-RU" w:eastAsia="ru-RU"/>
    </w:rPr>
  </w:style>
  <w:style w:type="character" w:customStyle="1" w:styleId="6130">
    <w:name w:val="Знак Знак613"/>
    <w:rsid w:val="006C1185"/>
    <w:rPr>
      <w:rFonts w:ascii="Arial" w:hAnsi="Arial"/>
      <w:b/>
      <w:i/>
      <w:sz w:val="28"/>
      <w:lang w:val="ru-RU" w:eastAsia="en-US"/>
    </w:rPr>
  </w:style>
  <w:style w:type="character" w:customStyle="1" w:styleId="1640">
    <w:name w:val="Знак Знак164"/>
    <w:locked/>
    <w:rsid w:val="006C1185"/>
    <w:rPr>
      <w:b/>
      <w:caps/>
      <w:sz w:val="24"/>
      <w:lang w:val="ru-RU" w:eastAsia="ru-RU"/>
    </w:rPr>
  </w:style>
  <w:style w:type="character" w:customStyle="1" w:styleId="5b">
    <w:name w:val="Знак Знак Знак5"/>
    <w:rsid w:val="006C1185"/>
    <w:rPr>
      <w:rFonts w:ascii="Times New Roman" w:hAnsi="Times New Roman"/>
      <w:b/>
      <w:caps/>
      <w:sz w:val="28"/>
    </w:rPr>
  </w:style>
  <w:style w:type="character" w:customStyle="1" w:styleId="253">
    <w:name w:val="Знак Знак253"/>
    <w:rsid w:val="006C1185"/>
    <w:rPr>
      <w:rFonts w:ascii="Times New Roman" w:hAnsi="Times New Roman"/>
      <w:b/>
      <w:sz w:val="28"/>
    </w:rPr>
  </w:style>
  <w:style w:type="character" w:customStyle="1" w:styleId="2230">
    <w:name w:val="Знак Знак223"/>
    <w:rsid w:val="006C1185"/>
    <w:rPr>
      <w:rFonts w:ascii="Times New Roman" w:hAnsi="Times New Roman"/>
      <w:sz w:val="24"/>
    </w:rPr>
  </w:style>
  <w:style w:type="character" w:customStyle="1" w:styleId="1930">
    <w:name w:val="Знак Знак193"/>
    <w:rsid w:val="006C1185"/>
    <w:rPr>
      <w:rFonts w:ascii="Times New Roman" w:hAnsi="Times New Roman"/>
      <w:sz w:val="16"/>
      <w:lang w:eastAsia="ru-RU"/>
    </w:rPr>
  </w:style>
  <w:style w:type="character" w:customStyle="1" w:styleId="1830">
    <w:name w:val="Знак Знак183"/>
    <w:rsid w:val="006C1185"/>
    <w:rPr>
      <w:rFonts w:ascii="Courier New" w:hAnsi="Courier New"/>
    </w:rPr>
  </w:style>
  <w:style w:type="character" w:customStyle="1" w:styleId="1730">
    <w:name w:val="Знак Знак173"/>
    <w:rsid w:val="006C1185"/>
    <w:rPr>
      <w:rFonts w:ascii="Times New Roman" w:hAnsi="Times New Roman"/>
      <w:sz w:val="24"/>
    </w:rPr>
  </w:style>
  <w:style w:type="character" w:customStyle="1" w:styleId="1530">
    <w:name w:val="Знак Знак153"/>
    <w:rsid w:val="006C1185"/>
    <w:rPr>
      <w:b/>
      <w:sz w:val="28"/>
    </w:rPr>
  </w:style>
  <w:style w:type="character" w:customStyle="1" w:styleId="4130">
    <w:name w:val="Знак Знак413"/>
    <w:locked/>
    <w:rsid w:val="006C1185"/>
    <w:rPr>
      <w:rFonts w:ascii="Arial" w:hAnsi="Arial"/>
      <w:b/>
      <w:i/>
      <w:sz w:val="28"/>
      <w:lang w:val="ru-RU" w:eastAsia="en-US"/>
    </w:rPr>
  </w:style>
  <w:style w:type="character" w:customStyle="1" w:styleId="2340">
    <w:name w:val="Знак Знак23 Знак4"/>
    <w:aliases w:val="Знак Знак3 Знак4"/>
    <w:locked/>
    <w:rsid w:val="006C1185"/>
    <w:rPr>
      <w:rFonts w:ascii="Tahoma" w:hAnsi="Tahoma"/>
      <w:sz w:val="16"/>
    </w:rPr>
  </w:style>
  <w:style w:type="paragraph" w:customStyle="1" w:styleId="5c">
    <w:name w:val="Знак Знак Знак Знак Знак Знак Знак Знак Знак Знак Знак Знак Знак5"/>
    <w:basedOn w:val="a3"/>
    <w:rsid w:val="006C1185"/>
    <w:pPr>
      <w:spacing w:after="160" w:line="240" w:lineRule="exact"/>
    </w:pPr>
    <w:rPr>
      <w:rFonts w:ascii="Verdana" w:hAnsi="Verdana"/>
      <w:lang w:val="en-US" w:eastAsia="en-US"/>
    </w:rPr>
  </w:style>
  <w:style w:type="paragraph" w:customStyle="1" w:styleId="332">
    <w:name w:val="Знак33"/>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6C1185"/>
    <w:rPr>
      <w:b/>
      <w:caps/>
      <w:sz w:val="24"/>
      <w:lang w:val="ru-RU" w:eastAsia="ru-RU"/>
    </w:rPr>
  </w:style>
  <w:style w:type="character" w:customStyle="1" w:styleId="3ff3">
    <w:name w:val="Без интервала Знак3"/>
    <w:locked/>
    <w:rsid w:val="006C1185"/>
    <w:rPr>
      <w:sz w:val="24"/>
      <w:lang w:eastAsia="en-US"/>
    </w:rPr>
  </w:style>
  <w:style w:type="character" w:customStyle="1" w:styleId="1132">
    <w:name w:val="Знак1 Знак Знак13"/>
    <w:locked/>
    <w:rsid w:val="006C1185"/>
    <w:rPr>
      <w:rFonts w:ascii="Times New Roman" w:hAnsi="Times New Roman"/>
      <w:sz w:val="24"/>
      <w:lang w:eastAsia="ru-RU"/>
    </w:rPr>
  </w:style>
  <w:style w:type="character" w:customStyle="1" w:styleId="463">
    <w:name w:val="Знак Знак463"/>
    <w:locked/>
    <w:rsid w:val="006C1185"/>
    <w:rPr>
      <w:b/>
      <w:sz w:val="27"/>
      <w:lang w:val="ru-RU" w:eastAsia="ru-RU"/>
    </w:rPr>
  </w:style>
  <w:style w:type="character" w:customStyle="1" w:styleId="483">
    <w:name w:val="Знак Знак483"/>
    <w:locked/>
    <w:rsid w:val="006C1185"/>
    <w:rPr>
      <w:b/>
      <w:sz w:val="27"/>
      <w:lang w:val="ru-RU" w:eastAsia="ru-RU"/>
    </w:rPr>
  </w:style>
  <w:style w:type="character" w:customStyle="1" w:styleId="443">
    <w:name w:val="Знак Знак443"/>
    <w:locked/>
    <w:rsid w:val="006C1185"/>
    <w:rPr>
      <w:sz w:val="24"/>
    </w:rPr>
  </w:style>
  <w:style w:type="character" w:customStyle="1" w:styleId="5130">
    <w:name w:val="Знак Знак513"/>
    <w:locked/>
    <w:rsid w:val="006C1185"/>
    <w:rPr>
      <w:b/>
      <w:sz w:val="27"/>
      <w:lang w:val="ru-RU" w:eastAsia="ru-RU"/>
    </w:rPr>
  </w:style>
  <w:style w:type="character" w:customStyle="1" w:styleId="433">
    <w:name w:val="Знак Знак433"/>
    <w:locked/>
    <w:rsid w:val="006C1185"/>
    <w:rPr>
      <w:color w:val="000000"/>
      <w:sz w:val="24"/>
      <w:lang w:eastAsia="ru-RU"/>
    </w:rPr>
  </w:style>
  <w:style w:type="character" w:customStyle="1" w:styleId="423">
    <w:name w:val="Знак Знак423"/>
    <w:rsid w:val="006C1185"/>
    <w:rPr>
      <w:rFonts w:ascii="Times New Roman" w:hAnsi="Times New Roman"/>
      <w:sz w:val="16"/>
    </w:rPr>
  </w:style>
  <w:style w:type="character" w:customStyle="1" w:styleId="493">
    <w:name w:val="Знак Знак493"/>
    <w:rsid w:val="006C1185"/>
    <w:rPr>
      <w:rFonts w:ascii="Times New Roman" w:hAnsi="Times New Roman"/>
      <w:b/>
      <w:caps/>
      <w:sz w:val="24"/>
      <w:lang w:eastAsia="ru-RU"/>
    </w:rPr>
  </w:style>
  <w:style w:type="character" w:customStyle="1" w:styleId="473">
    <w:name w:val="Знак Знак473"/>
    <w:rsid w:val="006C1185"/>
    <w:rPr>
      <w:rFonts w:ascii="Times New Roman" w:hAnsi="Times New Roman"/>
      <w:b/>
      <w:sz w:val="27"/>
      <w:lang w:eastAsia="ru-RU"/>
    </w:rPr>
  </w:style>
  <w:style w:type="character" w:customStyle="1" w:styleId="453">
    <w:name w:val="Знак Знак453"/>
    <w:rsid w:val="006C1185"/>
    <w:rPr>
      <w:rFonts w:ascii="Times New Roman" w:hAnsi="Times New Roman"/>
      <w:b/>
      <w:i/>
      <w:sz w:val="26"/>
      <w:lang w:eastAsia="ru-RU"/>
    </w:rPr>
  </w:style>
  <w:style w:type="character" w:customStyle="1" w:styleId="503">
    <w:name w:val="Знак Знак503"/>
    <w:locked/>
    <w:rsid w:val="006C1185"/>
    <w:rPr>
      <w:b/>
      <w:sz w:val="28"/>
      <w:lang w:val="ru-RU" w:eastAsia="ru-RU"/>
    </w:rPr>
  </w:style>
  <w:style w:type="character" w:customStyle="1" w:styleId="523">
    <w:name w:val="Знак Знак523"/>
    <w:rsid w:val="006C1185"/>
    <w:rPr>
      <w:rFonts w:ascii="Arial" w:hAnsi="Arial"/>
      <w:b/>
      <w:i/>
      <w:sz w:val="28"/>
    </w:rPr>
  </w:style>
  <w:style w:type="character" w:customStyle="1" w:styleId="5131">
    <w:name w:val="Знак5 Знак Знак13"/>
    <w:locked/>
    <w:rsid w:val="006C1185"/>
    <w:rPr>
      <w:sz w:val="16"/>
      <w:lang w:val="ru-RU" w:eastAsia="ru-RU"/>
    </w:rPr>
  </w:style>
  <w:style w:type="character" w:customStyle="1" w:styleId="632">
    <w:name w:val="Знак6 Знак Знак3"/>
    <w:rsid w:val="006C1185"/>
    <w:rPr>
      <w:sz w:val="24"/>
      <w:lang w:val="ru-RU" w:eastAsia="ru-RU"/>
    </w:rPr>
  </w:style>
  <w:style w:type="paragraph" w:customStyle="1" w:styleId="5d">
    <w:name w:val="Знак Знак Знак Знак Знак Знак5"/>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6C1185"/>
    <w:rPr>
      <w:sz w:val="16"/>
      <w:lang w:val="ru-RU" w:eastAsia="ru-RU"/>
    </w:rPr>
  </w:style>
  <w:style w:type="character" w:customStyle="1" w:styleId="1440">
    <w:name w:val="Знак Знак144"/>
    <w:locked/>
    <w:rsid w:val="006C1185"/>
    <w:rPr>
      <w:b/>
      <w:sz w:val="27"/>
      <w:lang w:val="ru-RU" w:eastAsia="ru-RU"/>
    </w:rPr>
  </w:style>
  <w:style w:type="character" w:customStyle="1" w:styleId="104">
    <w:name w:val="Знак Знак104"/>
    <w:locked/>
    <w:rsid w:val="006C1185"/>
    <w:rPr>
      <w:sz w:val="16"/>
      <w:lang w:val="ru-RU" w:eastAsia="ru-RU"/>
    </w:rPr>
  </w:style>
  <w:style w:type="character" w:customStyle="1" w:styleId="6140">
    <w:name w:val="Знак Знак614"/>
    <w:rsid w:val="006C1185"/>
    <w:rPr>
      <w:rFonts w:ascii="Arial" w:hAnsi="Arial"/>
      <w:b/>
      <w:i/>
      <w:sz w:val="28"/>
      <w:lang w:val="ru-RU" w:eastAsia="en-US"/>
    </w:rPr>
  </w:style>
  <w:style w:type="character" w:customStyle="1" w:styleId="165">
    <w:name w:val="Знак Знак165"/>
    <w:locked/>
    <w:rsid w:val="006C1185"/>
    <w:rPr>
      <w:b/>
      <w:caps/>
      <w:sz w:val="24"/>
      <w:lang w:val="ru-RU" w:eastAsia="ru-RU"/>
    </w:rPr>
  </w:style>
  <w:style w:type="character" w:customStyle="1" w:styleId="6d">
    <w:name w:val="Знак Знак Знак6"/>
    <w:rsid w:val="006C1185"/>
    <w:rPr>
      <w:rFonts w:ascii="Times New Roman" w:hAnsi="Times New Roman"/>
      <w:b/>
      <w:caps/>
      <w:sz w:val="28"/>
    </w:rPr>
  </w:style>
  <w:style w:type="character" w:customStyle="1" w:styleId="254">
    <w:name w:val="Знак Знак254"/>
    <w:rsid w:val="006C1185"/>
    <w:rPr>
      <w:rFonts w:ascii="Times New Roman" w:hAnsi="Times New Roman"/>
      <w:b/>
      <w:sz w:val="28"/>
    </w:rPr>
  </w:style>
  <w:style w:type="character" w:customStyle="1" w:styleId="2240">
    <w:name w:val="Знак Знак224"/>
    <w:rsid w:val="006C1185"/>
    <w:rPr>
      <w:rFonts w:ascii="Times New Roman" w:hAnsi="Times New Roman"/>
      <w:sz w:val="24"/>
    </w:rPr>
  </w:style>
  <w:style w:type="character" w:customStyle="1" w:styleId="204">
    <w:name w:val="Знак Знак204"/>
    <w:rsid w:val="006C1185"/>
    <w:rPr>
      <w:rFonts w:ascii="Arial" w:hAnsi="Arial"/>
      <w:sz w:val="22"/>
    </w:rPr>
  </w:style>
  <w:style w:type="character" w:customStyle="1" w:styleId="194">
    <w:name w:val="Знак Знак194"/>
    <w:rsid w:val="006C1185"/>
    <w:rPr>
      <w:rFonts w:ascii="Times New Roman" w:hAnsi="Times New Roman"/>
      <w:sz w:val="16"/>
      <w:lang w:eastAsia="ru-RU"/>
    </w:rPr>
  </w:style>
  <w:style w:type="character" w:customStyle="1" w:styleId="184">
    <w:name w:val="Знак Знак184"/>
    <w:rsid w:val="006C1185"/>
    <w:rPr>
      <w:rFonts w:ascii="Courier New" w:hAnsi="Courier New"/>
    </w:rPr>
  </w:style>
  <w:style w:type="character" w:customStyle="1" w:styleId="1740">
    <w:name w:val="Знак Знак174"/>
    <w:rsid w:val="006C1185"/>
    <w:rPr>
      <w:rFonts w:ascii="Times New Roman" w:hAnsi="Times New Roman"/>
      <w:sz w:val="24"/>
    </w:rPr>
  </w:style>
  <w:style w:type="character" w:customStyle="1" w:styleId="154">
    <w:name w:val="Знак Знак154"/>
    <w:rsid w:val="006C1185"/>
    <w:rPr>
      <w:b/>
      <w:sz w:val="28"/>
    </w:rPr>
  </w:style>
  <w:style w:type="character" w:customStyle="1" w:styleId="4140">
    <w:name w:val="Знак Знак414"/>
    <w:locked/>
    <w:rsid w:val="006C1185"/>
    <w:rPr>
      <w:rFonts w:ascii="Arial" w:hAnsi="Arial"/>
      <w:b/>
      <w:i/>
      <w:sz w:val="28"/>
      <w:lang w:val="ru-RU" w:eastAsia="en-US"/>
    </w:rPr>
  </w:style>
  <w:style w:type="character" w:customStyle="1" w:styleId="235">
    <w:name w:val="Знак Знак23 Знак5"/>
    <w:aliases w:val="Знак Знак3 Знак5"/>
    <w:locked/>
    <w:rsid w:val="006C1185"/>
    <w:rPr>
      <w:rFonts w:ascii="Tahoma" w:hAnsi="Tahoma"/>
      <w:sz w:val="16"/>
    </w:rPr>
  </w:style>
  <w:style w:type="paragraph" w:customStyle="1" w:styleId="6e">
    <w:name w:val="Знак Знак Знак Знак Знак Знак Знак Знак Знак Знак Знак Знак Знак6"/>
    <w:basedOn w:val="a3"/>
    <w:rsid w:val="006C1185"/>
    <w:pPr>
      <w:spacing w:after="160" w:line="240" w:lineRule="exact"/>
    </w:pPr>
    <w:rPr>
      <w:rFonts w:ascii="Verdana" w:hAnsi="Verdana"/>
      <w:lang w:val="en-US" w:eastAsia="en-US"/>
    </w:rPr>
  </w:style>
  <w:style w:type="paragraph" w:customStyle="1" w:styleId="344">
    <w:name w:val="Знак34"/>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6C1185"/>
    <w:rPr>
      <w:b/>
      <w:caps/>
      <w:sz w:val="24"/>
      <w:lang w:val="ru-RU" w:eastAsia="ru-RU"/>
    </w:rPr>
  </w:style>
  <w:style w:type="character" w:customStyle="1" w:styleId="4f1">
    <w:name w:val="Без интервала Знак4"/>
    <w:locked/>
    <w:rsid w:val="006C1185"/>
    <w:rPr>
      <w:sz w:val="24"/>
      <w:lang w:eastAsia="en-US"/>
    </w:rPr>
  </w:style>
  <w:style w:type="character" w:customStyle="1" w:styleId="1142">
    <w:name w:val="Знак1 Знак Знак14"/>
    <w:locked/>
    <w:rsid w:val="006C1185"/>
    <w:rPr>
      <w:rFonts w:ascii="Times New Roman" w:hAnsi="Times New Roman"/>
      <w:sz w:val="24"/>
      <w:lang w:eastAsia="ru-RU"/>
    </w:rPr>
  </w:style>
  <w:style w:type="character" w:customStyle="1" w:styleId="464">
    <w:name w:val="Знак Знак464"/>
    <w:locked/>
    <w:rsid w:val="006C1185"/>
    <w:rPr>
      <w:b/>
      <w:sz w:val="27"/>
      <w:lang w:val="ru-RU" w:eastAsia="ru-RU"/>
    </w:rPr>
  </w:style>
  <w:style w:type="character" w:customStyle="1" w:styleId="484">
    <w:name w:val="Знак Знак484"/>
    <w:locked/>
    <w:rsid w:val="006C1185"/>
    <w:rPr>
      <w:b/>
      <w:sz w:val="27"/>
      <w:lang w:val="ru-RU" w:eastAsia="ru-RU"/>
    </w:rPr>
  </w:style>
  <w:style w:type="character" w:customStyle="1" w:styleId="444">
    <w:name w:val="Знак Знак444"/>
    <w:locked/>
    <w:rsid w:val="006C1185"/>
    <w:rPr>
      <w:sz w:val="24"/>
    </w:rPr>
  </w:style>
  <w:style w:type="character" w:customStyle="1" w:styleId="5140">
    <w:name w:val="Знак Знак514"/>
    <w:locked/>
    <w:rsid w:val="006C1185"/>
    <w:rPr>
      <w:b/>
      <w:sz w:val="27"/>
      <w:lang w:val="ru-RU" w:eastAsia="ru-RU"/>
    </w:rPr>
  </w:style>
  <w:style w:type="character" w:customStyle="1" w:styleId="434">
    <w:name w:val="Знак Знак434"/>
    <w:locked/>
    <w:rsid w:val="006C1185"/>
    <w:rPr>
      <w:color w:val="000000"/>
      <w:sz w:val="24"/>
      <w:lang w:eastAsia="ru-RU"/>
    </w:rPr>
  </w:style>
  <w:style w:type="character" w:customStyle="1" w:styleId="424">
    <w:name w:val="Знак Знак424"/>
    <w:rsid w:val="006C1185"/>
    <w:rPr>
      <w:rFonts w:ascii="Times New Roman" w:hAnsi="Times New Roman"/>
      <w:sz w:val="16"/>
    </w:rPr>
  </w:style>
  <w:style w:type="character" w:customStyle="1" w:styleId="494">
    <w:name w:val="Знак Знак494"/>
    <w:rsid w:val="006C1185"/>
    <w:rPr>
      <w:rFonts w:ascii="Times New Roman" w:hAnsi="Times New Roman"/>
      <w:b/>
      <w:caps/>
      <w:sz w:val="24"/>
      <w:lang w:eastAsia="ru-RU"/>
    </w:rPr>
  </w:style>
  <w:style w:type="character" w:customStyle="1" w:styleId="474">
    <w:name w:val="Знак Знак474"/>
    <w:rsid w:val="006C1185"/>
    <w:rPr>
      <w:rFonts w:ascii="Times New Roman" w:hAnsi="Times New Roman"/>
      <w:b/>
      <w:sz w:val="27"/>
      <w:lang w:eastAsia="ru-RU"/>
    </w:rPr>
  </w:style>
  <w:style w:type="character" w:customStyle="1" w:styleId="454">
    <w:name w:val="Знак Знак454"/>
    <w:rsid w:val="006C1185"/>
    <w:rPr>
      <w:rFonts w:ascii="Times New Roman" w:hAnsi="Times New Roman"/>
      <w:b/>
      <w:i/>
      <w:sz w:val="26"/>
      <w:lang w:eastAsia="ru-RU"/>
    </w:rPr>
  </w:style>
  <w:style w:type="character" w:customStyle="1" w:styleId="552">
    <w:name w:val="Знак5 Знак Знак5"/>
    <w:locked/>
    <w:rsid w:val="006C1185"/>
    <w:rPr>
      <w:sz w:val="16"/>
    </w:rPr>
  </w:style>
  <w:style w:type="character" w:customStyle="1" w:styleId="504">
    <w:name w:val="Знак Знак504"/>
    <w:locked/>
    <w:rsid w:val="006C1185"/>
    <w:rPr>
      <w:b/>
      <w:sz w:val="28"/>
      <w:lang w:val="ru-RU" w:eastAsia="ru-RU"/>
    </w:rPr>
  </w:style>
  <w:style w:type="character" w:customStyle="1" w:styleId="524">
    <w:name w:val="Знак Знак524"/>
    <w:rsid w:val="006C1185"/>
    <w:rPr>
      <w:rFonts w:ascii="Arial" w:hAnsi="Arial"/>
      <w:b/>
      <w:i/>
      <w:sz w:val="28"/>
    </w:rPr>
  </w:style>
  <w:style w:type="character" w:customStyle="1" w:styleId="5141">
    <w:name w:val="Знак5 Знак Знак14"/>
    <w:locked/>
    <w:rsid w:val="006C1185"/>
    <w:rPr>
      <w:sz w:val="16"/>
      <w:lang w:val="ru-RU" w:eastAsia="ru-RU"/>
    </w:rPr>
  </w:style>
  <w:style w:type="character" w:customStyle="1" w:styleId="642">
    <w:name w:val="Знак6 Знак Знак4"/>
    <w:rsid w:val="006C1185"/>
    <w:rPr>
      <w:sz w:val="24"/>
      <w:lang w:val="ru-RU" w:eastAsia="ru-RU"/>
    </w:rPr>
  </w:style>
  <w:style w:type="character" w:customStyle="1" w:styleId="205">
    <w:name w:val="Знак Знак205"/>
    <w:rsid w:val="006C1185"/>
    <w:rPr>
      <w:rFonts w:ascii="Arial" w:hAnsi="Arial"/>
      <w:sz w:val="22"/>
    </w:rPr>
  </w:style>
  <w:style w:type="character" w:customStyle="1" w:styleId="206">
    <w:name w:val="Знак Знак206"/>
    <w:rsid w:val="006C1185"/>
    <w:rPr>
      <w:rFonts w:ascii="Arial" w:hAnsi="Arial"/>
      <w:sz w:val="22"/>
    </w:rPr>
  </w:style>
  <w:style w:type="paragraph" w:customStyle="1" w:styleId="6f">
    <w:name w:val="Знак Знак Знак Знак Знак Знак6"/>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6C1185"/>
    <w:rPr>
      <w:sz w:val="16"/>
      <w:lang w:val="ru-RU" w:eastAsia="ru-RU"/>
    </w:rPr>
  </w:style>
  <w:style w:type="character" w:customStyle="1" w:styleId="1450">
    <w:name w:val="Знак Знак145"/>
    <w:locked/>
    <w:rsid w:val="006C1185"/>
    <w:rPr>
      <w:b/>
      <w:sz w:val="27"/>
      <w:lang w:val="ru-RU" w:eastAsia="ru-RU"/>
    </w:rPr>
  </w:style>
  <w:style w:type="character" w:customStyle="1" w:styleId="105">
    <w:name w:val="Знак Знак105"/>
    <w:locked/>
    <w:rsid w:val="006C1185"/>
    <w:rPr>
      <w:sz w:val="16"/>
      <w:lang w:val="ru-RU" w:eastAsia="ru-RU"/>
    </w:rPr>
  </w:style>
  <w:style w:type="character" w:customStyle="1" w:styleId="6150">
    <w:name w:val="Знак Знак615"/>
    <w:rsid w:val="006C1185"/>
    <w:rPr>
      <w:rFonts w:ascii="Arial" w:hAnsi="Arial"/>
      <w:b/>
      <w:i/>
      <w:sz w:val="28"/>
      <w:lang w:val="ru-RU" w:eastAsia="en-US"/>
    </w:rPr>
  </w:style>
  <w:style w:type="character" w:customStyle="1" w:styleId="166">
    <w:name w:val="Знак Знак166"/>
    <w:locked/>
    <w:rsid w:val="006C1185"/>
    <w:rPr>
      <w:b/>
      <w:caps/>
      <w:sz w:val="24"/>
      <w:lang w:val="ru-RU" w:eastAsia="ru-RU"/>
    </w:rPr>
  </w:style>
  <w:style w:type="character" w:customStyle="1" w:styleId="78">
    <w:name w:val="Знак Знак Знак7"/>
    <w:rsid w:val="006C1185"/>
    <w:rPr>
      <w:rFonts w:ascii="Times New Roman" w:hAnsi="Times New Roman"/>
      <w:b/>
      <w:caps/>
      <w:sz w:val="28"/>
    </w:rPr>
  </w:style>
  <w:style w:type="character" w:customStyle="1" w:styleId="255">
    <w:name w:val="Знак Знак255"/>
    <w:rsid w:val="006C1185"/>
    <w:rPr>
      <w:rFonts w:ascii="Times New Roman" w:hAnsi="Times New Roman"/>
      <w:b/>
      <w:sz w:val="28"/>
    </w:rPr>
  </w:style>
  <w:style w:type="character" w:customStyle="1" w:styleId="2250">
    <w:name w:val="Знак Знак225"/>
    <w:rsid w:val="006C1185"/>
    <w:rPr>
      <w:rFonts w:ascii="Times New Roman" w:hAnsi="Times New Roman"/>
      <w:sz w:val="24"/>
    </w:rPr>
  </w:style>
  <w:style w:type="character" w:customStyle="1" w:styleId="195">
    <w:name w:val="Знак Знак195"/>
    <w:rsid w:val="006C1185"/>
    <w:rPr>
      <w:rFonts w:ascii="Times New Roman" w:hAnsi="Times New Roman"/>
      <w:sz w:val="16"/>
      <w:lang w:eastAsia="ru-RU"/>
    </w:rPr>
  </w:style>
  <w:style w:type="character" w:customStyle="1" w:styleId="185">
    <w:name w:val="Знак Знак185"/>
    <w:rsid w:val="006C1185"/>
    <w:rPr>
      <w:rFonts w:ascii="Courier New" w:hAnsi="Courier New"/>
    </w:rPr>
  </w:style>
  <w:style w:type="character" w:customStyle="1" w:styleId="175">
    <w:name w:val="Знак Знак175"/>
    <w:rsid w:val="006C1185"/>
    <w:rPr>
      <w:rFonts w:ascii="Times New Roman" w:hAnsi="Times New Roman"/>
      <w:sz w:val="24"/>
    </w:rPr>
  </w:style>
  <w:style w:type="character" w:customStyle="1" w:styleId="155">
    <w:name w:val="Знак Знак155"/>
    <w:rsid w:val="006C1185"/>
    <w:rPr>
      <w:b/>
      <w:sz w:val="28"/>
    </w:rPr>
  </w:style>
  <w:style w:type="character" w:customStyle="1" w:styleId="4150">
    <w:name w:val="Знак Знак415"/>
    <w:locked/>
    <w:rsid w:val="006C1185"/>
    <w:rPr>
      <w:rFonts w:ascii="Arial" w:hAnsi="Arial"/>
      <w:b/>
      <w:i/>
      <w:sz w:val="28"/>
      <w:lang w:val="ru-RU" w:eastAsia="en-US"/>
    </w:rPr>
  </w:style>
  <w:style w:type="character" w:customStyle="1" w:styleId="236">
    <w:name w:val="Знак Знак23 Знак6"/>
    <w:aliases w:val="Знак Знак3 Знак6"/>
    <w:locked/>
    <w:rsid w:val="006C1185"/>
    <w:rPr>
      <w:rFonts w:ascii="Tahoma" w:hAnsi="Tahoma"/>
      <w:sz w:val="16"/>
    </w:rPr>
  </w:style>
  <w:style w:type="paragraph" w:customStyle="1" w:styleId="7a">
    <w:name w:val="Знак Знак Знак Знак Знак Знак Знак Знак Знак Знак Знак Знак Знак7"/>
    <w:basedOn w:val="a3"/>
    <w:rsid w:val="006C1185"/>
    <w:pPr>
      <w:spacing w:after="160" w:line="240" w:lineRule="exact"/>
    </w:pPr>
    <w:rPr>
      <w:rFonts w:ascii="Verdana" w:hAnsi="Verdana"/>
      <w:lang w:val="en-US" w:eastAsia="en-US"/>
    </w:rPr>
  </w:style>
  <w:style w:type="paragraph" w:customStyle="1" w:styleId="354">
    <w:name w:val="Знак35"/>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6C1185"/>
    <w:rPr>
      <w:b/>
      <w:caps/>
      <w:sz w:val="24"/>
      <w:lang w:val="ru-RU" w:eastAsia="ru-RU"/>
    </w:rPr>
  </w:style>
  <w:style w:type="character" w:customStyle="1" w:styleId="5e">
    <w:name w:val="Без интервала Знак5"/>
    <w:locked/>
    <w:rsid w:val="006C1185"/>
    <w:rPr>
      <w:sz w:val="24"/>
      <w:lang w:eastAsia="en-US"/>
    </w:rPr>
  </w:style>
  <w:style w:type="character" w:customStyle="1" w:styleId="1152">
    <w:name w:val="Знак1 Знак Знак15"/>
    <w:locked/>
    <w:rsid w:val="006C1185"/>
    <w:rPr>
      <w:rFonts w:ascii="Times New Roman" w:hAnsi="Times New Roman"/>
      <w:sz w:val="24"/>
      <w:lang w:eastAsia="ru-RU"/>
    </w:rPr>
  </w:style>
  <w:style w:type="character" w:customStyle="1" w:styleId="465">
    <w:name w:val="Знак Знак465"/>
    <w:locked/>
    <w:rsid w:val="006C1185"/>
    <w:rPr>
      <w:b/>
      <w:sz w:val="27"/>
      <w:lang w:val="ru-RU" w:eastAsia="ru-RU"/>
    </w:rPr>
  </w:style>
  <w:style w:type="character" w:customStyle="1" w:styleId="485">
    <w:name w:val="Знак Знак485"/>
    <w:locked/>
    <w:rsid w:val="006C1185"/>
    <w:rPr>
      <w:b/>
      <w:sz w:val="27"/>
      <w:lang w:val="ru-RU" w:eastAsia="ru-RU"/>
    </w:rPr>
  </w:style>
  <w:style w:type="character" w:customStyle="1" w:styleId="445">
    <w:name w:val="Знак Знак445"/>
    <w:locked/>
    <w:rsid w:val="006C1185"/>
    <w:rPr>
      <w:sz w:val="24"/>
    </w:rPr>
  </w:style>
  <w:style w:type="character" w:customStyle="1" w:styleId="5150">
    <w:name w:val="Знак Знак515"/>
    <w:locked/>
    <w:rsid w:val="006C1185"/>
    <w:rPr>
      <w:b/>
      <w:sz w:val="27"/>
      <w:lang w:val="ru-RU" w:eastAsia="ru-RU"/>
    </w:rPr>
  </w:style>
  <w:style w:type="character" w:customStyle="1" w:styleId="435">
    <w:name w:val="Знак Знак435"/>
    <w:locked/>
    <w:rsid w:val="006C1185"/>
    <w:rPr>
      <w:color w:val="000000"/>
      <w:sz w:val="24"/>
      <w:lang w:eastAsia="ru-RU"/>
    </w:rPr>
  </w:style>
  <w:style w:type="character" w:customStyle="1" w:styleId="425">
    <w:name w:val="Знак Знак425"/>
    <w:rsid w:val="006C1185"/>
    <w:rPr>
      <w:rFonts w:ascii="Times New Roman" w:hAnsi="Times New Roman"/>
      <w:sz w:val="16"/>
    </w:rPr>
  </w:style>
  <w:style w:type="character" w:customStyle="1" w:styleId="495">
    <w:name w:val="Знак Знак495"/>
    <w:rsid w:val="006C1185"/>
    <w:rPr>
      <w:rFonts w:ascii="Times New Roman" w:hAnsi="Times New Roman"/>
      <w:b/>
      <w:caps/>
      <w:sz w:val="24"/>
      <w:lang w:eastAsia="ru-RU"/>
    </w:rPr>
  </w:style>
  <w:style w:type="character" w:customStyle="1" w:styleId="475">
    <w:name w:val="Знак Знак475"/>
    <w:rsid w:val="006C1185"/>
    <w:rPr>
      <w:rFonts w:ascii="Times New Roman" w:hAnsi="Times New Roman"/>
      <w:b/>
      <w:sz w:val="27"/>
      <w:lang w:eastAsia="ru-RU"/>
    </w:rPr>
  </w:style>
  <w:style w:type="character" w:customStyle="1" w:styleId="455">
    <w:name w:val="Знак Знак455"/>
    <w:rsid w:val="006C1185"/>
    <w:rPr>
      <w:rFonts w:ascii="Times New Roman" w:hAnsi="Times New Roman"/>
      <w:b/>
      <w:i/>
      <w:sz w:val="26"/>
      <w:lang w:eastAsia="ru-RU"/>
    </w:rPr>
  </w:style>
  <w:style w:type="character" w:customStyle="1" w:styleId="562">
    <w:name w:val="Знак5 Знак Знак6"/>
    <w:locked/>
    <w:rsid w:val="006C1185"/>
    <w:rPr>
      <w:sz w:val="16"/>
    </w:rPr>
  </w:style>
  <w:style w:type="character" w:customStyle="1" w:styleId="505">
    <w:name w:val="Знак Знак505"/>
    <w:locked/>
    <w:rsid w:val="006C1185"/>
    <w:rPr>
      <w:b/>
      <w:sz w:val="28"/>
      <w:lang w:val="ru-RU" w:eastAsia="ru-RU"/>
    </w:rPr>
  </w:style>
  <w:style w:type="character" w:customStyle="1" w:styleId="525">
    <w:name w:val="Знак Знак525"/>
    <w:rsid w:val="006C1185"/>
    <w:rPr>
      <w:rFonts w:ascii="Arial" w:hAnsi="Arial"/>
      <w:b/>
      <w:i/>
      <w:sz w:val="28"/>
    </w:rPr>
  </w:style>
  <w:style w:type="character" w:customStyle="1" w:styleId="5151">
    <w:name w:val="Знак5 Знак Знак15"/>
    <w:locked/>
    <w:rsid w:val="006C1185"/>
    <w:rPr>
      <w:sz w:val="16"/>
      <w:lang w:val="ru-RU" w:eastAsia="ru-RU"/>
    </w:rPr>
  </w:style>
  <w:style w:type="character" w:customStyle="1" w:styleId="652">
    <w:name w:val="Знак6 Знак Знак5"/>
    <w:rsid w:val="006C1185"/>
    <w:rPr>
      <w:sz w:val="24"/>
      <w:lang w:val="ru-RU" w:eastAsia="ru-RU"/>
    </w:rPr>
  </w:style>
  <w:style w:type="character" w:customStyle="1" w:styleId="207">
    <w:name w:val="Знак Знак207"/>
    <w:rsid w:val="006C1185"/>
    <w:rPr>
      <w:rFonts w:ascii="Arial" w:hAnsi="Arial"/>
      <w:sz w:val="22"/>
    </w:rPr>
  </w:style>
  <w:style w:type="character" w:customStyle="1" w:styleId="208">
    <w:name w:val="Знак Знак208"/>
    <w:rsid w:val="006C1185"/>
    <w:rPr>
      <w:rFonts w:ascii="Arial" w:hAnsi="Arial"/>
      <w:sz w:val="22"/>
    </w:rPr>
  </w:style>
  <w:style w:type="character" w:customStyle="1" w:styleId="209">
    <w:name w:val="Знак Знак209"/>
    <w:rsid w:val="006C1185"/>
    <w:rPr>
      <w:rFonts w:ascii="Arial" w:hAnsi="Arial"/>
      <w:sz w:val="22"/>
    </w:rPr>
  </w:style>
  <w:style w:type="character" w:customStyle="1" w:styleId="616">
    <w:name w:val="Знак Знак616"/>
    <w:rsid w:val="006C1185"/>
    <w:rPr>
      <w:rFonts w:ascii="Calibri" w:hAnsi="Calibri"/>
      <w:i/>
      <w:sz w:val="24"/>
    </w:rPr>
  </w:style>
  <w:style w:type="paragraph" w:customStyle="1" w:styleId="7b">
    <w:name w:val="Знак Знак Знак Знак Знак Знак7"/>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6C1185"/>
    <w:rPr>
      <w:sz w:val="16"/>
      <w:lang w:val="ru-RU" w:eastAsia="ru-RU"/>
    </w:rPr>
  </w:style>
  <w:style w:type="character" w:customStyle="1" w:styleId="1460">
    <w:name w:val="Знак Знак146"/>
    <w:locked/>
    <w:rsid w:val="006C1185"/>
    <w:rPr>
      <w:b/>
      <w:sz w:val="27"/>
      <w:lang w:val="ru-RU" w:eastAsia="ru-RU"/>
    </w:rPr>
  </w:style>
  <w:style w:type="character" w:customStyle="1" w:styleId="106">
    <w:name w:val="Знак Знак106"/>
    <w:locked/>
    <w:rsid w:val="006C1185"/>
    <w:rPr>
      <w:sz w:val="16"/>
      <w:lang w:val="ru-RU" w:eastAsia="ru-RU"/>
    </w:rPr>
  </w:style>
  <w:style w:type="character" w:customStyle="1" w:styleId="167">
    <w:name w:val="Знак Знак167"/>
    <w:locked/>
    <w:rsid w:val="006C1185"/>
    <w:rPr>
      <w:b/>
      <w:caps/>
      <w:sz w:val="24"/>
      <w:lang w:val="ru-RU" w:eastAsia="ru-RU"/>
    </w:rPr>
  </w:style>
  <w:style w:type="character" w:customStyle="1" w:styleId="84">
    <w:name w:val="Знак Знак Знак8"/>
    <w:rsid w:val="006C1185"/>
    <w:rPr>
      <w:rFonts w:ascii="Times New Roman" w:hAnsi="Times New Roman"/>
      <w:b/>
      <w:caps/>
      <w:sz w:val="28"/>
    </w:rPr>
  </w:style>
  <w:style w:type="character" w:customStyle="1" w:styleId="256">
    <w:name w:val="Знак Знак256"/>
    <w:rsid w:val="006C1185"/>
    <w:rPr>
      <w:rFonts w:ascii="Times New Roman" w:hAnsi="Times New Roman"/>
      <w:b/>
      <w:sz w:val="28"/>
    </w:rPr>
  </w:style>
  <w:style w:type="character" w:customStyle="1" w:styleId="2260">
    <w:name w:val="Знак Знак226"/>
    <w:rsid w:val="006C1185"/>
    <w:rPr>
      <w:rFonts w:ascii="Times New Roman" w:hAnsi="Times New Roman"/>
      <w:sz w:val="24"/>
    </w:rPr>
  </w:style>
  <w:style w:type="character" w:customStyle="1" w:styleId="196">
    <w:name w:val="Знак Знак196"/>
    <w:rsid w:val="006C1185"/>
    <w:rPr>
      <w:rFonts w:ascii="Times New Roman" w:hAnsi="Times New Roman"/>
      <w:sz w:val="16"/>
      <w:lang w:eastAsia="ru-RU"/>
    </w:rPr>
  </w:style>
  <w:style w:type="character" w:customStyle="1" w:styleId="186">
    <w:name w:val="Знак Знак186"/>
    <w:rsid w:val="006C1185"/>
    <w:rPr>
      <w:rFonts w:ascii="Courier New" w:hAnsi="Courier New"/>
    </w:rPr>
  </w:style>
  <w:style w:type="character" w:customStyle="1" w:styleId="176">
    <w:name w:val="Знак Знак176"/>
    <w:rsid w:val="006C1185"/>
    <w:rPr>
      <w:rFonts w:ascii="Times New Roman" w:hAnsi="Times New Roman"/>
      <w:sz w:val="24"/>
    </w:rPr>
  </w:style>
  <w:style w:type="character" w:customStyle="1" w:styleId="156">
    <w:name w:val="Знак Знак156"/>
    <w:rsid w:val="006C1185"/>
    <w:rPr>
      <w:b/>
      <w:sz w:val="28"/>
    </w:rPr>
  </w:style>
  <w:style w:type="character" w:customStyle="1" w:styleId="4160">
    <w:name w:val="Знак Знак416"/>
    <w:locked/>
    <w:rsid w:val="006C1185"/>
    <w:rPr>
      <w:rFonts w:ascii="Arial" w:hAnsi="Arial"/>
      <w:b/>
      <w:i/>
      <w:sz w:val="28"/>
      <w:lang w:val="ru-RU" w:eastAsia="en-US"/>
    </w:rPr>
  </w:style>
  <w:style w:type="character" w:customStyle="1" w:styleId="237">
    <w:name w:val="Знак Знак23 Знак7"/>
    <w:aliases w:val="Знак Знак3 Знак7"/>
    <w:locked/>
    <w:rsid w:val="006C1185"/>
    <w:rPr>
      <w:rFonts w:ascii="Tahoma" w:hAnsi="Tahoma"/>
      <w:sz w:val="16"/>
    </w:rPr>
  </w:style>
  <w:style w:type="paragraph" w:customStyle="1" w:styleId="86">
    <w:name w:val="Знак Знак Знак Знак Знак Знак Знак Знак Знак Знак Знак Знак Знак8"/>
    <w:basedOn w:val="a3"/>
    <w:rsid w:val="006C1185"/>
    <w:pPr>
      <w:spacing w:after="160" w:line="240" w:lineRule="exact"/>
    </w:pPr>
    <w:rPr>
      <w:rFonts w:ascii="Verdana" w:hAnsi="Verdana"/>
      <w:lang w:val="en-US" w:eastAsia="en-US"/>
    </w:rPr>
  </w:style>
  <w:style w:type="paragraph" w:customStyle="1" w:styleId="362">
    <w:name w:val="Знак36"/>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6C1185"/>
    <w:rPr>
      <w:b/>
      <w:caps/>
      <w:sz w:val="24"/>
      <w:lang w:val="ru-RU" w:eastAsia="ru-RU"/>
    </w:rPr>
  </w:style>
  <w:style w:type="character" w:customStyle="1" w:styleId="6f0">
    <w:name w:val="Без интервала Знак6"/>
    <w:locked/>
    <w:rsid w:val="006C1185"/>
    <w:rPr>
      <w:rFonts w:ascii="Times New Roman" w:hAnsi="Times New Roman"/>
      <w:sz w:val="22"/>
    </w:rPr>
  </w:style>
  <w:style w:type="character" w:customStyle="1" w:styleId="466">
    <w:name w:val="Знак Знак466"/>
    <w:locked/>
    <w:rsid w:val="006C1185"/>
    <w:rPr>
      <w:b/>
      <w:sz w:val="27"/>
      <w:lang w:val="ru-RU" w:eastAsia="ru-RU"/>
    </w:rPr>
  </w:style>
  <w:style w:type="character" w:customStyle="1" w:styleId="486">
    <w:name w:val="Знак Знак486"/>
    <w:locked/>
    <w:rsid w:val="006C1185"/>
    <w:rPr>
      <w:b/>
      <w:sz w:val="27"/>
      <w:lang w:val="ru-RU" w:eastAsia="ru-RU"/>
    </w:rPr>
  </w:style>
  <w:style w:type="character" w:customStyle="1" w:styleId="446">
    <w:name w:val="Знак Знак446"/>
    <w:locked/>
    <w:rsid w:val="006C1185"/>
    <w:rPr>
      <w:sz w:val="24"/>
    </w:rPr>
  </w:style>
  <w:style w:type="character" w:customStyle="1" w:styleId="5160">
    <w:name w:val="Знак Знак516"/>
    <w:locked/>
    <w:rsid w:val="006C1185"/>
    <w:rPr>
      <w:b/>
      <w:sz w:val="27"/>
      <w:lang w:val="ru-RU" w:eastAsia="ru-RU"/>
    </w:rPr>
  </w:style>
  <w:style w:type="character" w:customStyle="1" w:styleId="436">
    <w:name w:val="Знак Знак436"/>
    <w:locked/>
    <w:rsid w:val="006C1185"/>
    <w:rPr>
      <w:color w:val="000000"/>
      <w:sz w:val="24"/>
      <w:lang w:eastAsia="ru-RU"/>
    </w:rPr>
  </w:style>
  <w:style w:type="character" w:customStyle="1" w:styleId="426">
    <w:name w:val="Знак Знак426"/>
    <w:rsid w:val="006C1185"/>
    <w:rPr>
      <w:rFonts w:ascii="Times New Roman" w:hAnsi="Times New Roman"/>
      <w:sz w:val="16"/>
    </w:rPr>
  </w:style>
  <w:style w:type="character" w:customStyle="1" w:styleId="496">
    <w:name w:val="Знак Знак496"/>
    <w:rsid w:val="006C1185"/>
    <w:rPr>
      <w:rFonts w:ascii="Times New Roman" w:hAnsi="Times New Roman"/>
      <w:b/>
      <w:caps/>
      <w:sz w:val="24"/>
      <w:lang w:eastAsia="ru-RU"/>
    </w:rPr>
  </w:style>
  <w:style w:type="character" w:customStyle="1" w:styleId="476">
    <w:name w:val="Знак Знак476"/>
    <w:rsid w:val="006C1185"/>
    <w:rPr>
      <w:rFonts w:ascii="Times New Roman" w:hAnsi="Times New Roman"/>
      <w:b/>
      <w:sz w:val="27"/>
      <w:lang w:eastAsia="ru-RU"/>
    </w:rPr>
  </w:style>
  <w:style w:type="character" w:customStyle="1" w:styleId="456">
    <w:name w:val="Знак Знак456"/>
    <w:rsid w:val="006C1185"/>
    <w:rPr>
      <w:rFonts w:ascii="Times New Roman" w:hAnsi="Times New Roman"/>
      <w:b/>
      <w:i/>
      <w:sz w:val="26"/>
      <w:lang w:eastAsia="ru-RU"/>
    </w:rPr>
  </w:style>
  <w:style w:type="character" w:customStyle="1" w:styleId="572">
    <w:name w:val="Знак5 Знак Знак7"/>
    <w:locked/>
    <w:rsid w:val="006C1185"/>
    <w:rPr>
      <w:sz w:val="16"/>
    </w:rPr>
  </w:style>
  <w:style w:type="character" w:customStyle="1" w:styleId="506">
    <w:name w:val="Знак Знак506"/>
    <w:locked/>
    <w:rsid w:val="006C1185"/>
    <w:rPr>
      <w:b/>
      <w:sz w:val="28"/>
      <w:lang w:val="ru-RU" w:eastAsia="ru-RU"/>
    </w:rPr>
  </w:style>
  <w:style w:type="character" w:customStyle="1" w:styleId="526">
    <w:name w:val="Знак Знак526"/>
    <w:rsid w:val="006C1185"/>
    <w:rPr>
      <w:rFonts w:ascii="Arial" w:hAnsi="Arial"/>
      <w:b/>
      <w:i/>
      <w:sz w:val="28"/>
    </w:rPr>
  </w:style>
  <w:style w:type="character" w:customStyle="1" w:styleId="662">
    <w:name w:val="Знак6 Знак Знак6"/>
    <w:rsid w:val="006C1185"/>
    <w:rPr>
      <w:sz w:val="24"/>
      <w:lang w:val="ru-RU" w:eastAsia="ru-RU"/>
    </w:rPr>
  </w:style>
  <w:style w:type="character" w:customStyle="1" w:styleId="403">
    <w:name w:val="Знак Знак40 Знак"/>
    <w:locked/>
    <w:rsid w:val="006C118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C1185"/>
    <w:rPr>
      <w:rFonts w:ascii="Arial" w:hAnsi="Arial"/>
      <w:b/>
      <w:kern w:val="32"/>
      <w:sz w:val="32"/>
      <w:lang w:val="ru-RU" w:eastAsia="ru-RU"/>
    </w:rPr>
  </w:style>
  <w:style w:type="paragraph" w:customStyle="1" w:styleId="paragraph">
    <w:name w:val="paragraph"/>
    <w:basedOn w:val="a3"/>
    <w:rsid w:val="006C1185"/>
  </w:style>
  <w:style w:type="paragraph" w:customStyle="1" w:styleId="Style88">
    <w:name w:val="Style88"/>
    <w:basedOn w:val="a3"/>
    <w:rsid w:val="006C118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6C1185"/>
    <w:rPr>
      <w:color w:val="808080"/>
      <w:shd w:val="clear" w:color="auto" w:fill="E6E6E6"/>
    </w:rPr>
  </w:style>
  <w:style w:type="paragraph" w:customStyle="1" w:styleId="96">
    <w:name w:val="Знак Знак Знак Знак Знак Знак9"/>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6C1185"/>
    <w:rPr>
      <w:sz w:val="16"/>
      <w:lang w:val="ru-RU" w:eastAsia="ru-RU"/>
    </w:rPr>
  </w:style>
  <w:style w:type="character" w:customStyle="1" w:styleId="148">
    <w:name w:val="Знак Знак148"/>
    <w:locked/>
    <w:rsid w:val="006C1185"/>
    <w:rPr>
      <w:b/>
      <w:sz w:val="27"/>
      <w:lang w:val="ru-RU" w:eastAsia="ru-RU"/>
    </w:rPr>
  </w:style>
  <w:style w:type="character" w:customStyle="1" w:styleId="108">
    <w:name w:val="Знак Знак108"/>
    <w:locked/>
    <w:rsid w:val="006C1185"/>
    <w:rPr>
      <w:sz w:val="16"/>
      <w:lang w:val="ru-RU" w:eastAsia="ru-RU"/>
    </w:rPr>
  </w:style>
  <w:style w:type="character" w:customStyle="1" w:styleId="6200">
    <w:name w:val="Знак Знак620"/>
    <w:rsid w:val="006C1185"/>
    <w:rPr>
      <w:rFonts w:ascii="Arial" w:hAnsi="Arial"/>
      <w:b/>
      <w:i/>
      <w:sz w:val="28"/>
      <w:lang w:val="ru-RU" w:eastAsia="en-US"/>
    </w:rPr>
  </w:style>
  <w:style w:type="character" w:customStyle="1" w:styleId="169">
    <w:name w:val="Знак Знак169"/>
    <w:locked/>
    <w:rsid w:val="006C1185"/>
    <w:rPr>
      <w:b/>
      <w:caps/>
      <w:sz w:val="24"/>
      <w:lang w:val="ru-RU" w:eastAsia="ru-RU"/>
    </w:rPr>
  </w:style>
  <w:style w:type="character" w:customStyle="1" w:styleId="107">
    <w:name w:val="Знак Знак Знак10"/>
    <w:rsid w:val="006C1185"/>
    <w:rPr>
      <w:rFonts w:ascii="Times New Roman" w:hAnsi="Times New Roman"/>
      <w:b/>
      <w:caps/>
      <w:sz w:val="28"/>
    </w:rPr>
  </w:style>
  <w:style w:type="character" w:customStyle="1" w:styleId="258">
    <w:name w:val="Знак Знак258"/>
    <w:rsid w:val="006C1185"/>
    <w:rPr>
      <w:rFonts w:ascii="Times New Roman" w:hAnsi="Times New Roman"/>
      <w:b/>
      <w:sz w:val="28"/>
    </w:rPr>
  </w:style>
  <w:style w:type="character" w:customStyle="1" w:styleId="2280">
    <w:name w:val="Знак Знак228"/>
    <w:rsid w:val="006C1185"/>
    <w:rPr>
      <w:rFonts w:ascii="Times New Roman" w:hAnsi="Times New Roman"/>
      <w:sz w:val="24"/>
    </w:rPr>
  </w:style>
  <w:style w:type="character" w:customStyle="1" w:styleId="2011">
    <w:name w:val="Знак Знак2011"/>
    <w:rsid w:val="006C1185"/>
    <w:rPr>
      <w:rFonts w:ascii="Arial" w:hAnsi="Arial"/>
      <w:sz w:val="22"/>
    </w:rPr>
  </w:style>
  <w:style w:type="character" w:customStyle="1" w:styleId="198">
    <w:name w:val="Знак Знак198"/>
    <w:rsid w:val="006C1185"/>
    <w:rPr>
      <w:rFonts w:ascii="Times New Roman" w:hAnsi="Times New Roman"/>
      <w:sz w:val="16"/>
      <w:lang w:eastAsia="ru-RU"/>
    </w:rPr>
  </w:style>
  <w:style w:type="character" w:customStyle="1" w:styleId="188">
    <w:name w:val="Знак Знак188"/>
    <w:rsid w:val="006C1185"/>
    <w:rPr>
      <w:rFonts w:ascii="Courier New" w:hAnsi="Courier New"/>
    </w:rPr>
  </w:style>
  <w:style w:type="character" w:customStyle="1" w:styleId="178">
    <w:name w:val="Знак Знак178"/>
    <w:rsid w:val="006C1185"/>
    <w:rPr>
      <w:rFonts w:ascii="Times New Roman" w:hAnsi="Times New Roman"/>
      <w:sz w:val="24"/>
    </w:rPr>
  </w:style>
  <w:style w:type="paragraph" w:customStyle="1" w:styleId="4f2">
    <w:name w:val="Основной текст4"/>
    <w:basedOn w:val="516"/>
    <w:rsid w:val="006C1185"/>
    <w:pPr>
      <w:spacing w:before="0" w:beforeAutospacing="0" w:after="0" w:afterAutospacing="0" w:line="360" w:lineRule="auto"/>
    </w:pPr>
    <w:rPr>
      <w:szCs w:val="20"/>
    </w:rPr>
  </w:style>
  <w:style w:type="character" w:customStyle="1" w:styleId="158">
    <w:name w:val="Знак Знак158"/>
    <w:rsid w:val="006C1185"/>
    <w:rPr>
      <w:b/>
      <w:sz w:val="28"/>
    </w:rPr>
  </w:style>
  <w:style w:type="paragraph" w:customStyle="1" w:styleId="3ff4">
    <w:name w:val="Цитата3"/>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6C1185"/>
    <w:rPr>
      <w:rFonts w:ascii="Courier New" w:hAnsi="Courier New"/>
      <w:sz w:val="20"/>
      <w:szCs w:val="20"/>
    </w:rPr>
  </w:style>
  <w:style w:type="paragraph" w:customStyle="1" w:styleId="333">
    <w:name w:val="Основной текст 33"/>
    <w:basedOn w:val="516"/>
    <w:rsid w:val="006C118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6C118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6C1185"/>
    <w:pPr>
      <w:spacing w:line="360" w:lineRule="auto"/>
      <w:ind w:firstLine="709"/>
      <w:jc w:val="both"/>
    </w:pPr>
    <w:rPr>
      <w:sz w:val="28"/>
      <w:szCs w:val="20"/>
    </w:rPr>
  </w:style>
  <w:style w:type="paragraph" w:customStyle="1" w:styleId="2ffff6">
    <w:name w:val="Верхний колонтитул2"/>
    <w:basedOn w:val="a3"/>
    <w:rsid w:val="006C1185"/>
    <w:pPr>
      <w:tabs>
        <w:tab w:val="center" w:pos="4153"/>
        <w:tab w:val="right" w:pos="8306"/>
      </w:tabs>
    </w:pPr>
    <w:rPr>
      <w:rFonts w:ascii="Arial" w:hAnsi="Arial"/>
      <w:szCs w:val="20"/>
    </w:rPr>
  </w:style>
  <w:style w:type="character" w:customStyle="1" w:styleId="418">
    <w:name w:val="Знак Знак418"/>
    <w:locked/>
    <w:rsid w:val="006C118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6C1185"/>
    <w:pPr>
      <w:spacing w:after="160" w:line="240" w:lineRule="exact"/>
    </w:pPr>
    <w:rPr>
      <w:rFonts w:ascii="Verdana" w:hAnsi="Verdana"/>
      <w:lang w:val="en-US" w:eastAsia="en-US"/>
    </w:rPr>
  </w:style>
  <w:style w:type="paragraph" w:customStyle="1" w:styleId="382">
    <w:name w:val="Знак38"/>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6C1185"/>
    <w:rPr>
      <w:b/>
      <w:caps/>
      <w:sz w:val="24"/>
      <w:lang w:val="ru-RU" w:eastAsia="ru-RU"/>
    </w:rPr>
  </w:style>
  <w:style w:type="character" w:customStyle="1" w:styleId="1182">
    <w:name w:val="Знак1 Знак Знак18"/>
    <w:locked/>
    <w:rsid w:val="006C1185"/>
    <w:rPr>
      <w:rFonts w:ascii="Times New Roman" w:hAnsi="Times New Roman"/>
      <w:sz w:val="24"/>
      <w:lang w:eastAsia="ru-RU"/>
    </w:rPr>
  </w:style>
  <w:style w:type="character" w:customStyle="1" w:styleId="468">
    <w:name w:val="Знак Знак468"/>
    <w:locked/>
    <w:rsid w:val="006C1185"/>
    <w:rPr>
      <w:b/>
      <w:sz w:val="27"/>
      <w:lang w:val="ru-RU" w:eastAsia="ru-RU"/>
    </w:rPr>
  </w:style>
  <w:style w:type="character" w:customStyle="1" w:styleId="488">
    <w:name w:val="Знак Знак488"/>
    <w:locked/>
    <w:rsid w:val="006C1185"/>
    <w:rPr>
      <w:b/>
      <w:sz w:val="27"/>
      <w:lang w:val="ru-RU" w:eastAsia="ru-RU"/>
    </w:rPr>
  </w:style>
  <w:style w:type="character" w:customStyle="1" w:styleId="448">
    <w:name w:val="Знак Знак448"/>
    <w:locked/>
    <w:rsid w:val="006C1185"/>
    <w:rPr>
      <w:sz w:val="24"/>
    </w:rPr>
  </w:style>
  <w:style w:type="character" w:customStyle="1" w:styleId="518">
    <w:name w:val="Знак Знак518"/>
    <w:locked/>
    <w:rsid w:val="006C1185"/>
    <w:rPr>
      <w:b/>
      <w:sz w:val="27"/>
      <w:lang w:val="ru-RU" w:eastAsia="ru-RU"/>
    </w:rPr>
  </w:style>
  <w:style w:type="character" w:customStyle="1" w:styleId="438">
    <w:name w:val="Знак Знак438"/>
    <w:locked/>
    <w:rsid w:val="006C1185"/>
    <w:rPr>
      <w:color w:val="000000"/>
      <w:sz w:val="24"/>
      <w:lang w:eastAsia="ru-RU"/>
    </w:rPr>
  </w:style>
  <w:style w:type="character" w:customStyle="1" w:styleId="428">
    <w:name w:val="Знак Знак428"/>
    <w:rsid w:val="006C1185"/>
    <w:rPr>
      <w:rFonts w:ascii="Times New Roman" w:hAnsi="Times New Roman"/>
      <w:sz w:val="16"/>
    </w:rPr>
  </w:style>
  <w:style w:type="character" w:customStyle="1" w:styleId="498">
    <w:name w:val="Знак Знак498"/>
    <w:rsid w:val="006C1185"/>
    <w:rPr>
      <w:rFonts w:ascii="Times New Roman" w:hAnsi="Times New Roman"/>
      <w:b/>
      <w:caps/>
      <w:sz w:val="24"/>
      <w:lang w:eastAsia="ru-RU"/>
    </w:rPr>
  </w:style>
  <w:style w:type="paragraph" w:customStyle="1" w:styleId="427">
    <w:name w:val="Заголовок 42"/>
    <w:basedOn w:val="516"/>
    <w:next w:val="516"/>
    <w:rsid w:val="006C1185"/>
    <w:pPr>
      <w:keepNext/>
      <w:spacing w:before="0" w:beforeAutospacing="0" w:after="0" w:afterAutospacing="0"/>
    </w:pPr>
    <w:rPr>
      <w:szCs w:val="20"/>
    </w:rPr>
  </w:style>
  <w:style w:type="character" w:customStyle="1" w:styleId="478">
    <w:name w:val="Знак Знак478"/>
    <w:rsid w:val="006C1185"/>
    <w:rPr>
      <w:rFonts w:ascii="Times New Roman" w:hAnsi="Times New Roman"/>
      <w:b/>
      <w:sz w:val="27"/>
      <w:lang w:eastAsia="ru-RU"/>
    </w:rPr>
  </w:style>
  <w:style w:type="character" w:customStyle="1" w:styleId="458">
    <w:name w:val="Знак Знак458"/>
    <w:rsid w:val="006C1185"/>
    <w:rPr>
      <w:rFonts w:ascii="Times New Roman" w:hAnsi="Times New Roman"/>
      <w:b/>
      <w:i/>
      <w:sz w:val="26"/>
      <w:lang w:eastAsia="ru-RU"/>
    </w:rPr>
  </w:style>
  <w:style w:type="character" w:customStyle="1" w:styleId="592">
    <w:name w:val="Знак5 Знак Знак9"/>
    <w:locked/>
    <w:rsid w:val="006C1185"/>
    <w:rPr>
      <w:sz w:val="16"/>
    </w:rPr>
  </w:style>
  <w:style w:type="character" w:customStyle="1" w:styleId="508">
    <w:name w:val="Знак Знак508"/>
    <w:locked/>
    <w:rsid w:val="006C1185"/>
    <w:rPr>
      <w:b/>
      <w:sz w:val="28"/>
      <w:lang w:val="ru-RU" w:eastAsia="ru-RU"/>
    </w:rPr>
  </w:style>
  <w:style w:type="character" w:customStyle="1" w:styleId="528">
    <w:name w:val="Знак Знак528"/>
    <w:rsid w:val="006C1185"/>
    <w:rPr>
      <w:rFonts w:ascii="Arial" w:hAnsi="Arial"/>
      <w:b/>
      <w:i/>
      <w:sz w:val="28"/>
    </w:rPr>
  </w:style>
  <w:style w:type="character" w:customStyle="1" w:styleId="5180">
    <w:name w:val="Знак5 Знак Знак18"/>
    <w:locked/>
    <w:rsid w:val="006C1185"/>
    <w:rPr>
      <w:sz w:val="16"/>
      <w:lang w:val="ru-RU" w:eastAsia="ru-RU"/>
    </w:rPr>
  </w:style>
  <w:style w:type="character" w:customStyle="1" w:styleId="682">
    <w:name w:val="Знак6 Знак Знак8"/>
    <w:rsid w:val="006C1185"/>
    <w:rPr>
      <w:sz w:val="24"/>
      <w:lang w:val="ru-RU" w:eastAsia="ru-RU"/>
    </w:rPr>
  </w:style>
  <w:style w:type="character" w:customStyle="1" w:styleId="5520">
    <w:name w:val="Знак Знак552"/>
    <w:locked/>
    <w:rsid w:val="006C1185"/>
    <w:rPr>
      <w:sz w:val="24"/>
      <w:lang w:val="ru-RU" w:eastAsia="ru-RU"/>
    </w:rPr>
  </w:style>
  <w:style w:type="character" w:customStyle="1" w:styleId="6520">
    <w:name w:val="Знак Знак652"/>
    <w:locked/>
    <w:rsid w:val="006C1185"/>
    <w:rPr>
      <w:b/>
      <w:sz w:val="27"/>
      <w:lang w:val="ru-RU" w:eastAsia="ru-RU"/>
    </w:rPr>
  </w:style>
  <w:style w:type="character" w:customStyle="1" w:styleId="6420">
    <w:name w:val="Знак Знак642"/>
    <w:locked/>
    <w:rsid w:val="006C1185"/>
    <w:rPr>
      <w:b/>
      <w:sz w:val="28"/>
      <w:lang w:val="ru-RU" w:eastAsia="ru-RU"/>
    </w:rPr>
  </w:style>
  <w:style w:type="character" w:customStyle="1" w:styleId="6320">
    <w:name w:val="Знак Знак632"/>
    <w:locked/>
    <w:rsid w:val="006C1185"/>
    <w:rPr>
      <w:b/>
      <w:i/>
      <w:sz w:val="26"/>
      <w:lang w:val="ru-RU" w:eastAsia="ru-RU"/>
    </w:rPr>
  </w:style>
  <w:style w:type="character" w:customStyle="1" w:styleId="6220">
    <w:name w:val="Знак Знак622"/>
    <w:locked/>
    <w:rsid w:val="006C1185"/>
    <w:rPr>
      <w:sz w:val="24"/>
      <w:lang w:val="ru-RU" w:eastAsia="ru-RU"/>
    </w:rPr>
  </w:style>
  <w:style w:type="character" w:customStyle="1" w:styleId="619">
    <w:name w:val="Знак Знак619"/>
    <w:locked/>
    <w:rsid w:val="006C1185"/>
    <w:rPr>
      <w:sz w:val="24"/>
      <w:lang w:val="ru-RU" w:eastAsia="ru-RU"/>
    </w:rPr>
  </w:style>
  <w:style w:type="character" w:customStyle="1" w:styleId="602">
    <w:name w:val="Знак Знак602"/>
    <w:locked/>
    <w:rsid w:val="006C1185"/>
    <w:rPr>
      <w:i/>
      <w:sz w:val="24"/>
      <w:lang w:val="ru-RU" w:eastAsia="ru-RU"/>
    </w:rPr>
  </w:style>
  <w:style w:type="character" w:customStyle="1" w:styleId="5920">
    <w:name w:val="Знак Знак592"/>
    <w:locked/>
    <w:rsid w:val="006C1185"/>
    <w:rPr>
      <w:rFonts w:ascii="Arial" w:hAnsi="Arial"/>
      <w:sz w:val="22"/>
      <w:lang w:val="ru-RU" w:eastAsia="ru-RU"/>
    </w:rPr>
  </w:style>
  <w:style w:type="character" w:customStyle="1" w:styleId="582">
    <w:name w:val="Знак Знак582"/>
    <w:locked/>
    <w:rsid w:val="006C1185"/>
    <w:rPr>
      <w:rFonts w:ascii="Courier New" w:hAnsi="Courier New"/>
      <w:lang w:val="ru-RU" w:eastAsia="ru-RU"/>
    </w:rPr>
  </w:style>
  <w:style w:type="character" w:customStyle="1" w:styleId="5720">
    <w:name w:val="Знак Знак572"/>
    <w:locked/>
    <w:rsid w:val="006C1185"/>
    <w:rPr>
      <w:lang w:val="ru-RU" w:eastAsia="ru-RU"/>
    </w:rPr>
  </w:style>
  <w:style w:type="character" w:customStyle="1" w:styleId="5620">
    <w:name w:val="Знак Знак562"/>
    <w:locked/>
    <w:rsid w:val="006C1185"/>
    <w:rPr>
      <w:sz w:val="24"/>
      <w:lang w:val="ru-RU" w:eastAsia="ru-RU"/>
    </w:rPr>
  </w:style>
  <w:style w:type="character" w:customStyle="1" w:styleId="542">
    <w:name w:val="Знак Знак542"/>
    <w:locked/>
    <w:rsid w:val="006C1185"/>
    <w:rPr>
      <w:sz w:val="24"/>
      <w:lang w:val="en-US" w:eastAsia="ru-RU"/>
    </w:rPr>
  </w:style>
  <w:style w:type="paragraph" w:customStyle="1" w:styleId="238">
    <w:name w:val="Заголовок 23"/>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6C1185"/>
    <w:pPr>
      <w:tabs>
        <w:tab w:val="left" w:pos="1440"/>
      </w:tabs>
      <w:suppressAutoHyphens/>
      <w:spacing w:before="240" w:after="60"/>
      <w:ind w:left="1440" w:hanging="1440"/>
      <w:outlineLvl w:val="7"/>
    </w:pPr>
    <w:rPr>
      <w:i/>
      <w:iCs/>
      <w:lang w:eastAsia="zh-CN"/>
    </w:rPr>
  </w:style>
  <w:style w:type="character" w:customStyle="1" w:styleId="672">
    <w:name w:val="Знак Знак672"/>
    <w:rsid w:val="006C1185"/>
    <w:rPr>
      <w:rFonts w:ascii="Arial" w:hAnsi="Arial"/>
      <w:b/>
      <w:sz w:val="26"/>
    </w:rPr>
  </w:style>
  <w:style w:type="character" w:customStyle="1" w:styleId="6620">
    <w:name w:val="Знак Знак662"/>
    <w:rsid w:val="006C1185"/>
    <w:rPr>
      <w:b/>
      <w:sz w:val="28"/>
    </w:rPr>
  </w:style>
  <w:style w:type="character" w:customStyle="1" w:styleId="702">
    <w:name w:val="Знак Знак702"/>
    <w:rsid w:val="006C1185"/>
    <w:rPr>
      <w:rFonts w:ascii="Arial" w:hAnsi="Arial"/>
      <w:b/>
      <w:sz w:val="26"/>
    </w:rPr>
  </w:style>
  <w:style w:type="character" w:customStyle="1" w:styleId="692">
    <w:name w:val="Знак Знак692"/>
    <w:rsid w:val="006C1185"/>
    <w:rPr>
      <w:b/>
      <w:sz w:val="28"/>
    </w:rPr>
  </w:style>
  <w:style w:type="character" w:customStyle="1" w:styleId="6820">
    <w:name w:val="Знак Знак682"/>
    <w:rsid w:val="006C1185"/>
    <w:rPr>
      <w:b/>
      <w:i/>
      <w:sz w:val="26"/>
    </w:rPr>
  </w:style>
  <w:style w:type="paragraph" w:customStyle="1" w:styleId="HTML21">
    <w:name w:val="Стандартный HTML2"/>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6C1185"/>
    <w:rPr>
      <w:rFonts w:ascii="Arial" w:hAnsi="Arial"/>
      <w:sz w:val="22"/>
    </w:rPr>
  </w:style>
  <w:style w:type="character" w:customStyle="1" w:styleId="618">
    <w:name w:val="Знак Знак618"/>
    <w:rsid w:val="006C1185"/>
    <w:rPr>
      <w:rFonts w:ascii="Arial" w:hAnsi="Arial"/>
      <w:b/>
      <w:i/>
      <w:sz w:val="28"/>
      <w:lang w:val="ru-RU" w:eastAsia="en-US"/>
    </w:rPr>
  </w:style>
  <w:style w:type="paragraph" w:customStyle="1" w:styleId="87">
    <w:name w:val="Знак Знак Знак Знак Знак Знак8"/>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6C1185"/>
    <w:rPr>
      <w:sz w:val="16"/>
      <w:lang w:val="ru-RU" w:eastAsia="ru-RU"/>
    </w:rPr>
  </w:style>
  <w:style w:type="paragraph" w:customStyle="1" w:styleId="7c">
    <w:name w:val="Обычный7"/>
    <w:rsid w:val="006C118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6C1185"/>
    <w:rPr>
      <w:b/>
      <w:sz w:val="27"/>
      <w:lang w:val="ru-RU" w:eastAsia="ru-RU"/>
    </w:rPr>
  </w:style>
  <w:style w:type="character" w:customStyle="1" w:styleId="1070">
    <w:name w:val="Знак Знак107"/>
    <w:locked/>
    <w:rsid w:val="006C1185"/>
    <w:rPr>
      <w:sz w:val="16"/>
      <w:lang w:val="ru-RU" w:eastAsia="ru-RU"/>
    </w:rPr>
  </w:style>
  <w:style w:type="paragraph" w:customStyle="1" w:styleId="4f3">
    <w:name w:val="Абзац списка4"/>
    <w:basedOn w:val="a3"/>
    <w:rsid w:val="006C1185"/>
    <w:pPr>
      <w:spacing w:after="200" w:line="276" w:lineRule="auto"/>
      <w:ind w:left="720"/>
    </w:pPr>
    <w:rPr>
      <w:rFonts w:ascii="Calibri" w:hAnsi="Calibri"/>
      <w:sz w:val="22"/>
      <w:szCs w:val="22"/>
      <w:lang w:eastAsia="en-US"/>
    </w:rPr>
  </w:style>
  <w:style w:type="character" w:customStyle="1" w:styleId="168">
    <w:name w:val="Знак Знак168"/>
    <w:locked/>
    <w:rsid w:val="006C1185"/>
    <w:rPr>
      <w:b/>
      <w:caps/>
      <w:sz w:val="24"/>
      <w:lang w:val="ru-RU" w:eastAsia="ru-RU"/>
    </w:rPr>
  </w:style>
  <w:style w:type="paragraph" w:customStyle="1" w:styleId="242">
    <w:name w:val="Основной текст 24"/>
    <w:basedOn w:val="a3"/>
    <w:rsid w:val="006C118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6C1185"/>
    <w:rPr>
      <w:rFonts w:ascii="Times New Roman" w:hAnsi="Times New Roman"/>
      <w:b/>
      <w:caps/>
      <w:sz w:val="28"/>
    </w:rPr>
  </w:style>
  <w:style w:type="character" w:customStyle="1" w:styleId="257">
    <w:name w:val="Знак Знак257"/>
    <w:rsid w:val="006C1185"/>
    <w:rPr>
      <w:rFonts w:ascii="Times New Roman" w:hAnsi="Times New Roman"/>
      <w:b/>
      <w:sz w:val="28"/>
    </w:rPr>
  </w:style>
  <w:style w:type="character" w:customStyle="1" w:styleId="2270">
    <w:name w:val="Знак Знак227"/>
    <w:rsid w:val="006C1185"/>
    <w:rPr>
      <w:rFonts w:ascii="Times New Roman" w:hAnsi="Times New Roman"/>
      <w:sz w:val="24"/>
    </w:rPr>
  </w:style>
  <w:style w:type="character" w:customStyle="1" w:styleId="197">
    <w:name w:val="Знак Знак197"/>
    <w:rsid w:val="006C1185"/>
    <w:rPr>
      <w:rFonts w:ascii="Times New Roman" w:hAnsi="Times New Roman"/>
      <w:sz w:val="16"/>
      <w:lang w:eastAsia="ru-RU"/>
    </w:rPr>
  </w:style>
  <w:style w:type="character" w:customStyle="1" w:styleId="187">
    <w:name w:val="Знак Знак187"/>
    <w:rsid w:val="006C1185"/>
    <w:rPr>
      <w:rFonts w:ascii="Courier New" w:hAnsi="Courier New"/>
    </w:rPr>
  </w:style>
  <w:style w:type="character" w:customStyle="1" w:styleId="177">
    <w:name w:val="Знак Знак177"/>
    <w:rsid w:val="006C1185"/>
    <w:rPr>
      <w:rFonts w:ascii="Times New Roman" w:hAnsi="Times New Roman"/>
      <w:sz w:val="24"/>
    </w:rPr>
  </w:style>
  <w:style w:type="paragraph" w:customStyle="1" w:styleId="346">
    <w:name w:val="Заголовок 34"/>
    <w:basedOn w:val="7c"/>
    <w:next w:val="7c"/>
    <w:rsid w:val="006C1185"/>
    <w:pPr>
      <w:keepNext/>
      <w:widowControl/>
      <w:ind w:left="0" w:firstLine="0"/>
      <w:outlineLvl w:val="2"/>
    </w:pPr>
    <w:rPr>
      <w:sz w:val="24"/>
    </w:rPr>
  </w:style>
  <w:style w:type="paragraph" w:customStyle="1" w:styleId="5f">
    <w:name w:val="Основной текст5"/>
    <w:basedOn w:val="7c"/>
    <w:rsid w:val="006C1185"/>
    <w:pPr>
      <w:widowControl/>
      <w:spacing w:line="360" w:lineRule="auto"/>
      <w:ind w:left="0" w:firstLine="0"/>
    </w:pPr>
    <w:rPr>
      <w:sz w:val="24"/>
    </w:rPr>
  </w:style>
  <w:style w:type="character" w:customStyle="1" w:styleId="157">
    <w:name w:val="Знак Знак157"/>
    <w:rsid w:val="006C1185"/>
    <w:rPr>
      <w:b/>
      <w:sz w:val="28"/>
    </w:rPr>
  </w:style>
  <w:style w:type="paragraph" w:customStyle="1" w:styleId="243">
    <w:name w:val="Заголовок 24"/>
    <w:basedOn w:val="a3"/>
    <w:next w:val="a3"/>
    <w:rsid w:val="006C1185"/>
    <w:pPr>
      <w:keepNext/>
      <w:widowControl w:val="0"/>
      <w:jc w:val="center"/>
    </w:pPr>
    <w:rPr>
      <w:b/>
      <w:sz w:val="26"/>
      <w:szCs w:val="20"/>
    </w:rPr>
  </w:style>
  <w:style w:type="paragraph" w:customStyle="1" w:styleId="88">
    <w:name w:val="Обычный8"/>
    <w:basedOn w:val="a3"/>
    <w:rsid w:val="006C1185"/>
    <w:pPr>
      <w:spacing w:before="100" w:beforeAutospacing="1" w:after="100" w:afterAutospacing="1"/>
    </w:pPr>
  </w:style>
  <w:style w:type="paragraph" w:customStyle="1" w:styleId="4f4">
    <w:name w:val="Цитата4"/>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6C1185"/>
    <w:rPr>
      <w:rFonts w:ascii="Courier New" w:hAnsi="Courier New"/>
      <w:sz w:val="20"/>
      <w:szCs w:val="20"/>
    </w:rPr>
  </w:style>
  <w:style w:type="paragraph" w:customStyle="1" w:styleId="348">
    <w:name w:val="Основной текст 34"/>
    <w:basedOn w:val="7c"/>
    <w:rsid w:val="006C1185"/>
    <w:pPr>
      <w:widowControl/>
      <w:tabs>
        <w:tab w:val="left" w:pos="360"/>
      </w:tabs>
      <w:ind w:left="0" w:firstLine="0"/>
      <w:jc w:val="both"/>
    </w:pPr>
    <w:rPr>
      <w:i/>
      <w:sz w:val="26"/>
    </w:rPr>
  </w:style>
  <w:style w:type="paragraph" w:customStyle="1" w:styleId="239">
    <w:name w:val="Основной текст с отступом 23"/>
    <w:basedOn w:val="a3"/>
    <w:rsid w:val="006C118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6C1185"/>
    <w:pPr>
      <w:spacing w:line="360" w:lineRule="auto"/>
      <w:ind w:firstLine="709"/>
      <w:jc w:val="both"/>
    </w:pPr>
    <w:rPr>
      <w:sz w:val="28"/>
      <w:szCs w:val="20"/>
    </w:rPr>
  </w:style>
  <w:style w:type="paragraph" w:customStyle="1" w:styleId="3ff6">
    <w:name w:val="Верхний колонтитул3"/>
    <w:basedOn w:val="a3"/>
    <w:rsid w:val="006C1185"/>
    <w:pPr>
      <w:tabs>
        <w:tab w:val="center" w:pos="4153"/>
        <w:tab w:val="right" w:pos="8306"/>
      </w:tabs>
    </w:pPr>
    <w:rPr>
      <w:rFonts w:ascii="Arial" w:hAnsi="Arial"/>
      <w:szCs w:val="20"/>
    </w:rPr>
  </w:style>
  <w:style w:type="character" w:customStyle="1" w:styleId="3ff7">
    <w:name w:val="Слабое выделение3"/>
    <w:rsid w:val="006C1185"/>
    <w:rPr>
      <w:i/>
      <w:color w:val="808080"/>
    </w:rPr>
  </w:style>
  <w:style w:type="character" w:customStyle="1" w:styleId="4170">
    <w:name w:val="Знак Знак417"/>
    <w:locked/>
    <w:rsid w:val="006C1185"/>
    <w:rPr>
      <w:rFonts w:ascii="Arial" w:hAnsi="Arial"/>
      <w:b/>
      <w:i/>
      <w:sz w:val="28"/>
      <w:lang w:val="ru-RU" w:eastAsia="en-US"/>
    </w:rPr>
  </w:style>
  <w:style w:type="character" w:customStyle="1" w:styleId="3ff8">
    <w:name w:val="Основной шрифт абзаца3"/>
    <w:rsid w:val="006C1185"/>
  </w:style>
  <w:style w:type="paragraph" w:customStyle="1" w:styleId="98">
    <w:name w:val="Знак Знак Знак Знак Знак Знак Знак Знак Знак Знак Знак Знак Знак9"/>
    <w:basedOn w:val="a3"/>
    <w:rsid w:val="006C1185"/>
    <w:pPr>
      <w:spacing w:after="160" w:line="240" w:lineRule="exact"/>
    </w:pPr>
    <w:rPr>
      <w:rFonts w:ascii="Verdana" w:hAnsi="Verdana"/>
      <w:lang w:val="en-US" w:eastAsia="en-US"/>
    </w:rPr>
  </w:style>
  <w:style w:type="paragraph" w:customStyle="1" w:styleId="372">
    <w:name w:val="Знак37"/>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6C1185"/>
    <w:rPr>
      <w:b/>
      <w:caps/>
      <w:sz w:val="24"/>
      <w:lang w:val="ru-RU" w:eastAsia="ru-RU"/>
    </w:rPr>
  </w:style>
  <w:style w:type="character" w:customStyle="1" w:styleId="1172">
    <w:name w:val="Знак1 Знак Знак17"/>
    <w:locked/>
    <w:rsid w:val="006C1185"/>
    <w:rPr>
      <w:rFonts w:ascii="Times New Roman" w:hAnsi="Times New Roman"/>
      <w:sz w:val="24"/>
      <w:lang w:eastAsia="ru-RU"/>
    </w:rPr>
  </w:style>
  <w:style w:type="character" w:customStyle="1" w:styleId="467">
    <w:name w:val="Знак Знак467"/>
    <w:locked/>
    <w:rsid w:val="006C1185"/>
    <w:rPr>
      <w:b/>
      <w:sz w:val="27"/>
      <w:lang w:val="ru-RU" w:eastAsia="ru-RU"/>
    </w:rPr>
  </w:style>
  <w:style w:type="character" w:customStyle="1" w:styleId="487">
    <w:name w:val="Знак Знак487"/>
    <w:locked/>
    <w:rsid w:val="006C1185"/>
    <w:rPr>
      <w:b/>
      <w:sz w:val="27"/>
      <w:lang w:val="ru-RU" w:eastAsia="ru-RU"/>
    </w:rPr>
  </w:style>
  <w:style w:type="character" w:customStyle="1" w:styleId="447">
    <w:name w:val="Знак Знак447"/>
    <w:locked/>
    <w:rsid w:val="006C1185"/>
    <w:rPr>
      <w:sz w:val="24"/>
    </w:rPr>
  </w:style>
  <w:style w:type="character" w:customStyle="1" w:styleId="517">
    <w:name w:val="Знак Знак517"/>
    <w:locked/>
    <w:rsid w:val="006C1185"/>
    <w:rPr>
      <w:b/>
      <w:sz w:val="27"/>
      <w:lang w:val="ru-RU" w:eastAsia="ru-RU"/>
    </w:rPr>
  </w:style>
  <w:style w:type="character" w:customStyle="1" w:styleId="4370">
    <w:name w:val="Знак Знак437"/>
    <w:locked/>
    <w:rsid w:val="006C1185"/>
    <w:rPr>
      <w:color w:val="000000"/>
      <w:sz w:val="24"/>
      <w:lang w:eastAsia="ru-RU"/>
    </w:rPr>
  </w:style>
  <w:style w:type="character" w:customStyle="1" w:styleId="4270">
    <w:name w:val="Знак Знак427"/>
    <w:rsid w:val="006C1185"/>
    <w:rPr>
      <w:rFonts w:ascii="Times New Roman" w:hAnsi="Times New Roman"/>
      <w:sz w:val="16"/>
    </w:rPr>
  </w:style>
  <w:style w:type="character" w:customStyle="1" w:styleId="497">
    <w:name w:val="Знак Знак497"/>
    <w:rsid w:val="006C1185"/>
    <w:rPr>
      <w:rFonts w:ascii="Times New Roman" w:hAnsi="Times New Roman"/>
      <w:b/>
      <w:caps/>
      <w:sz w:val="24"/>
      <w:lang w:eastAsia="ru-RU"/>
    </w:rPr>
  </w:style>
  <w:style w:type="paragraph" w:customStyle="1" w:styleId="449">
    <w:name w:val="Заголовок 44"/>
    <w:basedOn w:val="7c"/>
    <w:next w:val="7c"/>
    <w:rsid w:val="006C1185"/>
    <w:pPr>
      <w:keepNext/>
      <w:widowControl/>
      <w:ind w:left="0" w:firstLine="0"/>
    </w:pPr>
    <w:rPr>
      <w:sz w:val="24"/>
    </w:rPr>
  </w:style>
  <w:style w:type="character" w:customStyle="1" w:styleId="477">
    <w:name w:val="Знак Знак477"/>
    <w:rsid w:val="006C1185"/>
    <w:rPr>
      <w:rFonts w:ascii="Times New Roman" w:hAnsi="Times New Roman"/>
      <w:b/>
      <w:sz w:val="27"/>
      <w:lang w:eastAsia="ru-RU"/>
    </w:rPr>
  </w:style>
  <w:style w:type="character" w:customStyle="1" w:styleId="457">
    <w:name w:val="Знак Знак457"/>
    <w:rsid w:val="006C1185"/>
    <w:rPr>
      <w:rFonts w:ascii="Times New Roman" w:hAnsi="Times New Roman"/>
      <w:b/>
      <w:i/>
      <w:sz w:val="26"/>
      <w:lang w:eastAsia="ru-RU"/>
    </w:rPr>
  </w:style>
  <w:style w:type="paragraph" w:customStyle="1" w:styleId="633">
    <w:name w:val="Заголовок 63"/>
    <w:rsid w:val="006C118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C1185"/>
    <w:rPr>
      <w:sz w:val="16"/>
    </w:rPr>
  </w:style>
  <w:style w:type="character" w:customStyle="1" w:styleId="507">
    <w:name w:val="Знак Знак507"/>
    <w:locked/>
    <w:rsid w:val="006C1185"/>
    <w:rPr>
      <w:b/>
      <w:sz w:val="28"/>
      <w:lang w:val="ru-RU" w:eastAsia="ru-RU"/>
    </w:rPr>
  </w:style>
  <w:style w:type="character" w:customStyle="1" w:styleId="527">
    <w:name w:val="Знак Знак527"/>
    <w:rsid w:val="006C1185"/>
    <w:rPr>
      <w:rFonts w:ascii="Arial" w:hAnsi="Arial"/>
      <w:b/>
      <w:i/>
      <w:sz w:val="28"/>
    </w:rPr>
  </w:style>
  <w:style w:type="paragraph" w:customStyle="1" w:styleId="2211">
    <w:name w:val="Цитата 221"/>
    <w:basedOn w:val="a3"/>
    <w:next w:val="a3"/>
    <w:rsid w:val="006C1185"/>
    <w:rPr>
      <w:rFonts w:ascii="Calibri" w:hAnsi="Calibri"/>
      <w:i/>
      <w:iCs/>
      <w:color w:val="000000"/>
    </w:rPr>
  </w:style>
  <w:style w:type="paragraph" w:customStyle="1" w:styleId="21fa">
    <w:name w:val="Выделенная цитата21"/>
    <w:basedOn w:val="a3"/>
    <w:next w:val="a3"/>
    <w:rsid w:val="006C118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6C1185"/>
    <w:rPr>
      <w:sz w:val="16"/>
      <w:lang w:val="ru-RU" w:eastAsia="ru-RU"/>
    </w:rPr>
  </w:style>
  <w:style w:type="character" w:customStyle="1" w:styleId="673">
    <w:name w:val="Знак6 Знак Знак7"/>
    <w:rsid w:val="006C1185"/>
    <w:rPr>
      <w:sz w:val="24"/>
      <w:lang w:val="ru-RU" w:eastAsia="ru-RU"/>
    </w:rPr>
  </w:style>
  <w:style w:type="character" w:customStyle="1" w:styleId="21fb">
    <w:name w:val="Замещающий текст21"/>
    <w:rsid w:val="006C1185"/>
    <w:rPr>
      <w:color w:val="808080"/>
    </w:rPr>
  </w:style>
  <w:style w:type="paragraph" w:customStyle="1" w:styleId="12f0">
    <w:name w:val="Заголовок 12"/>
    <w:basedOn w:val="a3"/>
    <w:next w:val="a3"/>
    <w:rsid w:val="006C1185"/>
    <w:pPr>
      <w:suppressAutoHyphens/>
      <w:ind w:firstLine="454"/>
    </w:pPr>
    <w:rPr>
      <w:b/>
      <w:caps/>
      <w:lang w:eastAsia="zh-CN"/>
    </w:rPr>
  </w:style>
  <w:style w:type="character" w:customStyle="1" w:styleId="617">
    <w:name w:val="Знак Знак617"/>
    <w:locked/>
    <w:rsid w:val="006C1185"/>
    <w:rPr>
      <w:sz w:val="24"/>
      <w:lang w:val="ru-RU" w:eastAsia="ru-RU"/>
    </w:rPr>
  </w:style>
  <w:style w:type="paragraph" w:customStyle="1" w:styleId="259">
    <w:name w:val="Заголовок 25"/>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6C118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6C118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6C118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6C118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6C1185"/>
    <w:rPr>
      <w:b/>
    </w:rPr>
  </w:style>
  <w:style w:type="paragraph" w:customStyle="1" w:styleId="HTML31">
    <w:name w:val="Стандартный HTML3"/>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6C1185"/>
    <w:rPr>
      <w:sz w:val="24"/>
      <w:lang w:val="ru-RU" w:eastAsia="ru-RU"/>
    </w:rPr>
  </w:style>
  <w:style w:type="paragraph" w:customStyle="1" w:styleId="921">
    <w:name w:val="Знак92"/>
    <w:basedOn w:val="a3"/>
    <w:rsid w:val="006C1185"/>
    <w:pPr>
      <w:spacing w:after="160" w:line="240" w:lineRule="exact"/>
    </w:pPr>
    <w:rPr>
      <w:rFonts w:ascii="Verdana" w:hAnsi="Verdana"/>
      <w:lang w:val="en-US" w:eastAsia="en-US"/>
    </w:rPr>
  </w:style>
  <w:style w:type="character" w:customStyle="1" w:styleId="4141">
    <w:name w:val="Знак4 Знак Знак14"/>
    <w:locked/>
    <w:rsid w:val="006C1185"/>
    <w:rPr>
      <w:rFonts w:ascii="Arial" w:hAnsi="Arial"/>
      <w:b/>
      <w:kern w:val="32"/>
      <w:sz w:val="32"/>
      <w:lang w:val="ru-RU" w:eastAsia="ru-RU"/>
    </w:rPr>
  </w:style>
  <w:style w:type="character" w:customStyle="1" w:styleId="2124">
    <w:name w:val="Знак2 Знак Знак12"/>
    <w:locked/>
    <w:rsid w:val="006C1185"/>
    <w:rPr>
      <w:b/>
      <w:sz w:val="27"/>
      <w:lang w:val="ru-RU" w:eastAsia="ru-RU"/>
    </w:rPr>
  </w:style>
  <w:style w:type="character" w:customStyle="1" w:styleId="23a">
    <w:name w:val="Знак2 Знак Знак3"/>
    <w:locked/>
    <w:rsid w:val="006C1185"/>
    <w:rPr>
      <w:rFonts w:ascii="Arial" w:hAnsi="Arial"/>
      <w:b/>
      <w:sz w:val="26"/>
      <w:lang w:val="ru-RU" w:eastAsia="ru-RU"/>
    </w:rPr>
  </w:style>
  <w:style w:type="paragraph" w:customStyle="1" w:styleId="5f0">
    <w:name w:val="Абзац списка5"/>
    <w:basedOn w:val="a3"/>
    <w:rsid w:val="006C1185"/>
    <w:pPr>
      <w:ind w:left="708"/>
    </w:pPr>
    <w:rPr>
      <w:rFonts w:ascii="Calibri" w:hAnsi="Calibri"/>
      <w:szCs w:val="20"/>
    </w:rPr>
  </w:style>
  <w:style w:type="character" w:customStyle="1" w:styleId="4f6">
    <w:name w:val="Слабое выделение4"/>
    <w:rsid w:val="006C1185"/>
    <w:rPr>
      <w:i/>
      <w:color w:val="808080"/>
    </w:rPr>
  </w:style>
  <w:style w:type="paragraph" w:customStyle="1" w:styleId="23b">
    <w:name w:val="Цитата 23"/>
    <w:basedOn w:val="a3"/>
    <w:next w:val="a3"/>
    <w:rsid w:val="006C1185"/>
    <w:rPr>
      <w:rFonts w:ascii="Calibri" w:hAnsi="Calibri"/>
      <w:i/>
      <w:iCs/>
      <w:color w:val="000000"/>
    </w:rPr>
  </w:style>
  <w:style w:type="paragraph" w:customStyle="1" w:styleId="3ffa">
    <w:name w:val="Выделенная цитата3"/>
    <w:basedOn w:val="a3"/>
    <w:next w:val="a3"/>
    <w:rsid w:val="006C118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6C1185"/>
    <w:rPr>
      <w:b/>
    </w:rPr>
  </w:style>
  <w:style w:type="character" w:customStyle="1" w:styleId="3ffb">
    <w:name w:val="Замещающий текст3"/>
    <w:rsid w:val="006C1185"/>
    <w:rPr>
      <w:color w:val="808080"/>
    </w:rPr>
  </w:style>
  <w:style w:type="character" w:customStyle="1" w:styleId="1260">
    <w:name w:val="Знак1 Знак Знак26"/>
    <w:locked/>
    <w:rsid w:val="006C1185"/>
    <w:rPr>
      <w:sz w:val="24"/>
    </w:rPr>
  </w:style>
  <w:style w:type="character" w:customStyle="1" w:styleId="1271">
    <w:name w:val="Знак1 Знак Знак27"/>
    <w:locked/>
    <w:rsid w:val="006C1185"/>
    <w:rPr>
      <w:sz w:val="24"/>
    </w:rPr>
  </w:style>
  <w:style w:type="character" w:customStyle="1" w:styleId="7d">
    <w:name w:val="Без интервала Знак7"/>
    <w:locked/>
    <w:rsid w:val="006C1185"/>
    <w:rPr>
      <w:sz w:val="24"/>
      <w:lang w:eastAsia="en-US"/>
    </w:rPr>
  </w:style>
  <w:style w:type="character" w:customStyle="1" w:styleId="393">
    <w:name w:val="Знак Знак393"/>
    <w:rsid w:val="006C1185"/>
    <w:rPr>
      <w:rFonts w:ascii="Arial" w:hAnsi="Arial"/>
      <w:b/>
      <w:sz w:val="26"/>
    </w:rPr>
  </w:style>
  <w:style w:type="character" w:customStyle="1" w:styleId="383">
    <w:name w:val="Знак Знак383"/>
    <w:rsid w:val="006C1185"/>
    <w:rPr>
      <w:b/>
      <w:sz w:val="28"/>
    </w:rPr>
  </w:style>
  <w:style w:type="character" w:customStyle="1" w:styleId="373">
    <w:name w:val="Знак Знак373"/>
    <w:rsid w:val="006C1185"/>
    <w:rPr>
      <w:b/>
      <w:i/>
      <w:sz w:val="26"/>
    </w:rPr>
  </w:style>
  <w:style w:type="character" w:customStyle="1" w:styleId="363">
    <w:name w:val="Знак Знак363"/>
    <w:rsid w:val="006C1185"/>
    <w:rPr>
      <w:b/>
      <w:sz w:val="22"/>
      <w:lang w:val="ru-RU" w:eastAsia="ru-RU"/>
    </w:rPr>
  </w:style>
  <w:style w:type="character" w:customStyle="1" w:styleId="3530">
    <w:name w:val="Знак Знак353"/>
    <w:rsid w:val="006C1185"/>
    <w:rPr>
      <w:sz w:val="24"/>
      <w:lang w:val="ru-RU" w:eastAsia="ru-RU"/>
    </w:rPr>
  </w:style>
  <w:style w:type="character" w:customStyle="1" w:styleId="3430">
    <w:name w:val="Знак Знак343"/>
    <w:rsid w:val="006C1185"/>
    <w:rPr>
      <w:rFonts w:ascii="Calibri" w:hAnsi="Calibri"/>
      <w:i/>
      <w:sz w:val="24"/>
      <w:lang w:eastAsia="en-US"/>
    </w:rPr>
  </w:style>
  <w:style w:type="character" w:customStyle="1" w:styleId="3230">
    <w:name w:val="Знак Знак323"/>
    <w:rsid w:val="006C1185"/>
    <w:rPr>
      <w:sz w:val="16"/>
    </w:rPr>
  </w:style>
  <w:style w:type="character" w:customStyle="1" w:styleId="3141">
    <w:name w:val="Знак Знак314"/>
    <w:rsid w:val="006C1185"/>
    <w:rPr>
      <w:sz w:val="24"/>
    </w:rPr>
  </w:style>
  <w:style w:type="paragraph" w:customStyle="1" w:styleId="10a">
    <w:name w:val="Знак Знак Знак Знак Знак Знак10"/>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6C1185"/>
    <w:rPr>
      <w:sz w:val="24"/>
    </w:rPr>
  </w:style>
  <w:style w:type="character" w:customStyle="1" w:styleId="293">
    <w:name w:val="Знак Знак293"/>
    <w:rsid w:val="006C1185"/>
    <w:rPr>
      <w:sz w:val="24"/>
    </w:rPr>
  </w:style>
  <w:style w:type="character" w:customStyle="1" w:styleId="7130">
    <w:name w:val="Знак Знак713"/>
    <w:rsid w:val="006C1185"/>
    <w:rPr>
      <w:sz w:val="16"/>
      <w:lang w:val="ru-RU" w:eastAsia="ru-RU"/>
    </w:rPr>
  </w:style>
  <w:style w:type="paragraph" w:customStyle="1" w:styleId="99">
    <w:name w:val="Обычный9"/>
    <w:rsid w:val="006C118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6C1185"/>
    <w:rPr>
      <w:b/>
      <w:sz w:val="27"/>
      <w:lang w:val="ru-RU" w:eastAsia="ru-RU"/>
    </w:rPr>
  </w:style>
  <w:style w:type="character" w:customStyle="1" w:styleId="283">
    <w:name w:val="Знак Знак283"/>
    <w:rsid w:val="006C1185"/>
    <w:rPr>
      <w:rFonts w:ascii="Tahoma" w:hAnsi="Tahoma"/>
    </w:rPr>
  </w:style>
  <w:style w:type="character" w:customStyle="1" w:styleId="273">
    <w:name w:val="Знак Знак273"/>
    <w:rsid w:val="006C1185"/>
    <w:rPr>
      <w:sz w:val="24"/>
    </w:rPr>
  </w:style>
  <w:style w:type="character" w:customStyle="1" w:styleId="1090">
    <w:name w:val="Знак Знак109"/>
    <w:locked/>
    <w:rsid w:val="006C1185"/>
    <w:rPr>
      <w:sz w:val="16"/>
      <w:lang w:val="ru-RU" w:eastAsia="ru-RU"/>
    </w:rPr>
  </w:style>
  <w:style w:type="character" w:customStyle="1" w:styleId="626">
    <w:name w:val="Знак Знак626"/>
    <w:rsid w:val="006C1185"/>
    <w:rPr>
      <w:rFonts w:ascii="Arial" w:hAnsi="Arial"/>
      <w:b/>
      <w:i/>
      <w:sz w:val="28"/>
      <w:lang w:val="ru-RU" w:eastAsia="en-US"/>
    </w:rPr>
  </w:style>
  <w:style w:type="character" w:customStyle="1" w:styleId="2130">
    <w:name w:val="Знак Знак213"/>
    <w:locked/>
    <w:rsid w:val="006C1185"/>
    <w:rPr>
      <w:sz w:val="24"/>
      <w:lang w:val="en-US"/>
    </w:rPr>
  </w:style>
  <w:style w:type="character" w:customStyle="1" w:styleId="1231">
    <w:name w:val="Знак Знак123"/>
    <w:rsid w:val="006C1185"/>
    <w:rPr>
      <w:sz w:val="16"/>
    </w:rPr>
  </w:style>
  <w:style w:type="character" w:customStyle="1" w:styleId="1350">
    <w:name w:val="Знак Знак135"/>
    <w:rsid w:val="006C1185"/>
    <w:rPr>
      <w:lang w:val="ru-RU" w:eastAsia="ru-RU"/>
    </w:rPr>
  </w:style>
  <w:style w:type="character" w:customStyle="1" w:styleId="1610">
    <w:name w:val="Знак Знак1610"/>
    <w:locked/>
    <w:rsid w:val="006C1185"/>
    <w:rPr>
      <w:b/>
      <w:caps/>
      <w:sz w:val="24"/>
      <w:lang w:val="ru-RU" w:eastAsia="ru-RU"/>
    </w:rPr>
  </w:style>
  <w:style w:type="character" w:customStyle="1" w:styleId="1153">
    <w:name w:val="Знак Знак115"/>
    <w:rsid w:val="006C1185"/>
    <w:rPr>
      <w:sz w:val="24"/>
    </w:rPr>
  </w:style>
  <w:style w:type="paragraph" w:customStyle="1" w:styleId="25a">
    <w:name w:val="Основной текст 25"/>
    <w:basedOn w:val="a3"/>
    <w:rsid w:val="006C118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6C1185"/>
    <w:rPr>
      <w:rFonts w:ascii="Times New Roman" w:hAnsi="Times New Roman"/>
      <w:b/>
      <w:caps/>
      <w:sz w:val="28"/>
    </w:rPr>
  </w:style>
  <w:style w:type="character" w:customStyle="1" w:styleId="2590">
    <w:name w:val="Знак Знак259"/>
    <w:rsid w:val="006C1185"/>
    <w:rPr>
      <w:rFonts w:ascii="Times New Roman" w:hAnsi="Times New Roman"/>
      <w:b/>
      <w:sz w:val="28"/>
    </w:rPr>
  </w:style>
  <w:style w:type="character" w:customStyle="1" w:styleId="2290">
    <w:name w:val="Знак Знак229"/>
    <w:rsid w:val="006C1185"/>
    <w:rPr>
      <w:rFonts w:ascii="Times New Roman" w:hAnsi="Times New Roman"/>
      <w:sz w:val="24"/>
    </w:rPr>
  </w:style>
  <w:style w:type="character" w:customStyle="1" w:styleId="2016">
    <w:name w:val="Знак Знак2016"/>
    <w:rsid w:val="006C1185"/>
    <w:rPr>
      <w:rFonts w:ascii="Arial" w:hAnsi="Arial"/>
      <w:sz w:val="22"/>
    </w:rPr>
  </w:style>
  <w:style w:type="character" w:customStyle="1" w:styleId="199">
    <w:name w:val="Знак Знак199"/>
    <w:rsid w:val="006C1185"/>
    <w:rPr>
      <w:rFonts w:ascii="Times New Roman" w:hAnsi="Times New Roman"/>
      <w:sz w:val="16"/>
      <w:lang w:eastAsia="ru-RU"/>
    </w:rPr>
  </w:style>
  <w:style w:type="character" w:customStyle="1" w:styleId="1811">
    <w:name w:val="Знак Знак1811"/>
    <w:rsid w:val="006C1185"/>
    <w:rPr>
      <w:rFonts w:ascii="Courier New" w:hAnsi="Courier New"/>
    </w:rPr>
  </w:style>
  <w:style w:type="character" w:customStyle="1" w:styleId="179">
    <w:name w:val="Знак Знак179"/>
    <w:rsid w:val="006C1185"/>
    <w:rPr>
      <w:rFonts w:ascii="Times New Roman" w:hAnsi="Times New Roman"/>
      <w:sz w:val="24"/>
    </w:rPr>
  </w:style>
  <w:style w:type="character" w:customStyle="1" w:styleId="950">
    <w:name w:val="Знак Знак95"/>
    <w:rsid w:val="006C1185"/>
    <w:rPr>
      <w:rFonts w:ascii="PragmaticaCTT" w:hAnsi="PragmaticaCTT"/>
      <w:b/>
      <w:sz w:val="24"/>
      <w:lang w:val="ru-RU" w:eastAsia="ru-RU"/>
    </w:rPr>
  </w:style>
  <w:style w:type="character" w:customStyle="1" w:styleId="840">
    <w:name w:val="Знак Знак84"/>
    <w:rsid w:val="006C1185"/>
    <w:rPr>
      <w:sz w:val="24"/>
    </w:rPr>
  </w:style>
  <w:style w:type="character" w:customStyle="1" w:styleId="5200">
    <w:name w:val="Знак Знак520"/>
    <w:aliases w:val="Знак Знак5101"/>
    <w:rsid w:val="006C1185"/>
    <w:rPr>
      <w:rFonts w:ascii="Tahoma" w:hAnsi="Tahoma"/>
      <w:sz w:val="16"/>
      <w:lang w:val="ru-RU" w:eastAsia="ru-RU"/>
    </w:rPr>
  </w:style>
  <w:style w:type="paragraph" w:customStyle="1" w:styleId="364">
    <w:name w:val="Заголовок 36"/>
    <w:basedOn w:val="99"/>
    <w:next w:val="99"/>
    <w:rsid w:val="006C1185"/>
    <w:pPr>
      <w:keepNext/>
      <w:widowControl/>
      <w:ind w:left="0" w:firstLine="0"/>
      <w:outlineLvl w:val="2"/>
    </w:pPr>
    <w:rPr>
      <w:sz w:val="24"/>
    </w:rPr>
  </w:style>
  <w:style w:type="paragraph" w:customStyle="1" w:styleId="6f1">
    <w:name w:val="Основной текст6"/>
    <w:basedOn w:val="99"/>
    <w:rsid w:val="006C1185"/>
    <w:pPr>
      <w:widowControl/>
      <w:spacing w:line="360" w:lineRule="auto"/>
      <w:ind w:left="0" w:firstLine="0"/>
    </w:pPr>
    <w:rPr>
      <w:sz w:val="24"/>
    </w:rPr>
  </w:style>
  <w:style w:type="character" w:customStyle="1" w:styleId="159">
    <w:name w:val="Знак Знак159"/>
    <w:rsid w:val="006C1185"/>
    <w:rPr>
      <w:b/>
      <w:sz w:val="28"/>
    </w:rPr>
  </w:style>
  <w:style w:type="character" w:customStyle="1" w:styleId="800">
    <w:name w:val="Знак Знак80"/>
    <w:rsid w:val="006C1185"/>
    <w:rPr>
      <w:rFonts w:ascii="Times New Roman" w:hAnsi="Times New Roman"/>
      <w:lang w:eastAsia="en-US"/>
    </w:rPr>
  </w:style>
  <w:style w:type="paragraph" w:customStyle="1" w:styleId="264">
    <w:name w:val="Заголовок 26"/>
    <w:basedOn w:val="a3"/>
    <w:next w:val="a3"/>
    <w:rsid w:val="006C1185"/>
    <w:pPr>
      <w:keepNext/>
      <w:widowControl w:val="0"/>
      <w:jc w:val="center"/>
    </w:pPr>
    <w:rPr>
      <w:b/>
      <w:sz w:val="26"/>
      <w:szCs w:val="20"/>
    </w:rPr>
  </w:style>
  <w:style w:type="paragraph" w:customStyle="1" w:styleId="5f1">
    <w:name w:val="Цитата5"/>
    <w:basedOn w:val="a3"/>
    <w:rsid w:val="006C118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6C1185"/>
    <w:rPr>
      <w:i/>
      <w:color w:val="000000"/>
      <w:sz w:val="24"/>
    </w:rPr>
  </w:style>
  <w:style w:type="character" w:customStyle="1" w:styleId="2ffff7">
    <w:name w:val="Выделенная цитата Знак2"/>
    <w:rsid w:val="006C1185"/>
    <w:rPr>
      <w:b/>
      <w:i/>
      <w:color w:val="4F81BD"/>
      <w:sz w:val="24"/>
    </w:rPr>
  </w:style>
  <w:style w:type="paragraph" w:customStyle="1" w:styleId="5f2">
    <w:name w:val="Текст5"/>
    <w:basedOn w:val="a3"/>
    <w:rsid w:val="006C1185"/>
    <w:rPr>
      <w:rFonts w:ascii="Courier New" w:hAnsi="Courier New"/>
      <w:sz w:val="20"/>
      <w:szCs w:val="20"/>
    </w:rPr>
  </w:style>
  <w:style w:type="paragraph" w:customStyle="1" w:styleId="356">
    <w:name w:val="Основной текст 35"/>
    <w:basedOn w:val="99"/>
    <w:rsid w:val="006C1185"/>
    <w:pPr>
      <w:widowControl/>
      <w:tabs>
        <w:tab w:val="left" w:pos="360"/>
      </w:tabs>
      <w:ind w:left="0" w:firstLine="0"/>
      <w:jc w:val="both"/>
    </w:pPr>
    <w:rPr>
      <w:i/>
      <w:sz w:val="26"/>
    </w:rPr>
  </w:style>
  <w:style w:type="paragraph" w:customStyle="1" w:styleId="244">
    <w:name w:val="Основной текст с отступом 24"/>
    <w:basedOn w:val="a3"/>
    <w:rsid w:val="006C118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6C1185"/>
    <w:pPr>
      <w:spacing w:line="360" w:lineRule="auto"/>
      <w:ind w:firstLine="709"/>
      <w:jc w:val="both"/>
    </w:pPr>
    <w:rPr>
      <w:sz w:val="28"/>
      <w:szCs w:val="20"/>
    </w:rPr>
  </w:style>
  <w:style w:type="paragraph" w:customStyle="1" w:styleId="4f8">
    <w:name w:val="Верхний колонтитул4"/>
    <w:basedOn w:val="a3"/>
    <w:rsid w:val="006C1185"/>
    <w:pPr>
      <w:tabs>
        <w:tab w:val="center" w:pos="4153"/>
        <w:tab w:val="right" w:pos="8306"/>
      </w:tabs>
    </w:pPr>
    <w:rPr>
      <w:rFonts w:ascii="Arial" w:hAnsi="Arial"/>
      <w:szCs w:val="20"/>
    </w:rPr>
  </w:style>
  <w:style w:type="character" w:customStyle="1" w:styleId="419">
    <w:name w:val="Знак Знак419"/>
    <w:locked/>
    <w:rsid w:val="006C1185"/>
    <w:rPr>
      <w:rFonts w:ascii="Arial" w:hAnsi="Arial"/>
      <w:b/>
      <w:i/>
      <w:sz w:val="28"/>
      <w:lang w:val="ru-RU" w:eastAsia="en-US"/>
    </w:rPr>
  </w:style>
  <w:style w:type="character" w:customStyle="1" w:styleId="429">
    <w:name w:val="Знак4 Знак2"/>
    <w:locked/>
    <w:rsid w:val="006C1185"/>
    <w:rPr>
      <w:sz w:val="24"/>
      <w:lang w:val="ru-RU" w:eastAsia="ru-RU"/>
    </w:rPr>
  </w:style>
  <w:style w:type="character" w:customStyle="1" w:styleId="4f9">
    <w:name w:val="Основной шрифт абзаца4"/>
    <w:rsid w:val="006C1185"/>
  </w:style>
  <w:style w:type="character" w:customStyle="1" w:styleId="2380">
    <w:name w:val="Знак Знак23 Знак8"/>
    <w:aliases w:val="Знак Знак3 Знак8"/>
    <w:locked/>
    <w:rsid w:val="006C1185"/>
    <w:rPr>
      <w:rFonts w:ascii="Tahoma" w:hAnsi="Tahoma"/>
      <w:sz w:val="16"/>
    </w:rPr>
  </w:style>
  <w:style w:type="paragraph" w:customStyle="1" w:styleId="13a">
    <w:name w:val="Знак Знак Знак Знак Знак Знак Знак Знак Знак Знак Знак Знак Знак13"/>
    <w:basedOn w:val="a3"/>
    <w:rsid w:val="006C1185"/>
    <w:pPr>
      <w:spacing w:after="160" w:line="240" w:lineRule="exact"/>
    </w:pPr>
    <w:rPr>
      <w:rFonts w:ascii="Verdana" w:hAnsi="Verdana"/>
      <w:lang w:val="en-US" w:eastAsia="en-US"/>
    </w:rPr>
  </w:style>
  <w:style w:type="paragraph" w:customStyle="1" w:styleId="392">
    <w:name w:val="Знак39"/>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6C1185"/>
    <w:rPr>
      <w:b/>
      <w:caps/>
      <w:sz w:val="24"/>
      <w:lang w:val="ru-RU" w:eastAsia="ru-RU"/>
    </w:rPr>
  </w:style>
  <w:style w:type="character" w:customStyle="1" w:styleId="11100">
    <w:name w:val="Знак1 Знак Знак110"/>
    <w:locked/>
    <w:rsid w:val="006C1185"/>
    <w:rPr>
      <w:rFonts w:ascii="Times New Roman" w:hAnsi="Times New Roman"/>
      <w:sz w:val="24"/>
      <w:lang w:eastAsia="ru-RU"/>
    </w:rPr>
  </w:style>
  <w:style w:type="character" w:customStyle="1" w:styleId="469">
    <w:name w:val="Знак Знак469"/>
    <w:locked/>
    <w:rsid w:val="006C1185"/>
    <w:rPr>
      <w:b/>
      <w:sz w:val="27"/>
      <w:lang w:val="ru-RU" w:eastAsia="ru-RU"/>
    </w:rPr>
  </w:style>
  <w:style w:type="character" w:customStyle="1" w:styleId="489">
    <w:name w:val="Знак Знак489"/>
    <w:locked/>
    <w:rsid w:val="006C1185"/>
    <w:rPr>
      <w:b/>
      <w:sz w:val="27"/>
      <w:lang w:val="ru-RU" w:eastAsia="ru-RU"/>
    </w:rPr>
  </w:style>
  <w:style w:type="character" w:customStyle="1" w:styleId="4490">
    <w:name w:val="Знак Знак449"/>
    <w:locked/>
    <w:rsid w:val="006C1185"/>
    <w:rPr>
      <w:sz w:val="24"/>
    </w:rPr>
  </w:style>
  <w:style w:type="character" w:customStyle="1" w:styleId="51100">
    <w:name w:val="Знак Знак5110"/>
    <w:locked/>
    <w:rsid w:val="006C1185"/>
    <w:rPr>
      <w:b/>
      <w:sz w:val="27"/>
      <w:lang w:val="ru-RU" w:eastAsia="ru-RU"/>
    </w:rPr>
  </w:style>
  <w:style w:type="character" w:customStyle="1" w:styleId="439">
    <w:name w:val="Знак Знак439"/>
    <w:locked/>
    <w:rsid w:val="006C1185"/>
    <w:rPr>
      <w:color w:val="000000"/>
      <w:sz w:val="24"/>
      <w:lang w:eastAsia="ru-RU"/>
    </w:rPr>
  </w:style>
  <w:style w:type="character" w:customStyle="1" w:styleId="4290">
    <w:name w:val="Знак Знак429"/>
    <w:rsid w:val="006C1185"/>
    <w:rPr>
      <w:rFonts w:ascii="Times New Roman" w:hAnsi="Times New Roman"/>
      <w:sz w:val="16"/>
    </w:rPr>
  </w:style>
  <w:style w:type="character" w:customStyle="1" w:styleId="499">
    <w:name w:val="Знак Знак499"/>
    <w:rsid w:val="006C1185"/>
    <w:rPr>
      <w:rFonts w:ascii="Times New Roman" w:hAnsi="Times New Roman"/>
      <w:b/>
      <w:caps/>
      <w:sz w:val="24"/>
      <w:lang w:eastAsia="ru-RU"/>
    </w:rPr>
  </w:style>
  <w:style w:type="paragraph" w:customStyle="1" w:styleId="46a">
    <w:name w:val="Заголовок 46"/>
    <w:basedOn w:val="99"/>
    <w:next w:val="99"/>
    <w:rsid w:val="006C1185"/>
    <w:pPr>
      <w:keepNext/>
      <w:widowControl/>
      <w:ind w:left="0" w:firstLine="0"/>
    </w:pPr>
    <w:rPr>
      <w:sz w:val="24"/>
    </w:rPr>
  </w:style>
  <w:style w:type="character" w:customStyle="1" w:styleId="479">
    <w:name w:val="Знак Знак479"/>
    <w:rsid w:val="006C1185"/>
    <w:rPr>
      <w:rFonts w:ascii="Times New Roman" w:hAnsi="Times New Roman"/>
      <w:b/>
      <w:sz w:val="27"/>
      <w:lang w:eastAsia="ru-RU"/>
    </w:rPr>
  </w:style>
  <w:style w:type="character" w:customStyle="1" w:styleId="4590">
    <w:name w:val="Знак Знак459"/>
    <w:rsid w:val="006C1185"/>
    <w:rPr>
      <w:rFonts w:ascii="Times New Roman" w:hAnsi="Times New Roman"/>
      <w:b/>
      <w:i/>
      <w:sz w:val="26"/>
      <w:lang w:eastAsia="ru-RU"/>
    </w:rPr>
  </w:style>
  <w:style w:type="paragraph" w:customStyle="1" w:styleId="653">
    <w:name w:val="Заголовок 65"/>
    <w:rsid w:val="006C118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C1185"/>
    <w:rPr>
      <w:sz w:val="16"/>
    </w:rPr>
  </w:style>
  <w:style w:type="character" w:customStyle="1" w:styleId="509">
    <w:name w:val="Знак Знак509"/>
    <w:locked/>
    <w:rsid w:val="006C1185"/>
    <w:rPr>
      <w:b/>
      <w:sz w:val="28"/>
      <w:lang w:val="ru-RU" w:eastAsia="ru-RU"/>
    </w:rPr>
  </w:style>
  <w:style w:type="character" w:customStyle="1" w:styleId="5290">
    <w:name w:val="Знак Знак529"/>
    <w:rsid w:val="006C1185"/>
    <w:rPr>
      <w:rFonts w:ascii="Arial" w:hAnsi="Arial"/>
      <w:b/>
      <w:i/>
      <w:sz w:val="28"/>
    </w:rPr>
  </w:style>
  <w:style w:type="character" w:customStyle="1" w:styleId="519">
    <w:name w:val="Знак5 Знак Знак19"/>
    <w:locked/>
    <w:rsid w:val="006C1185"/>
    <w:rPr>
      <w:sz w:val="16"/>
      <w:lang w:val="ru-RU" w:eastAsia="ru-RU"/>
    </w:rPr>
  </w:style>
  <w:style w:type="character" w:customStyle="1" w:styleId="6101">
    <w:name w:val="Знак6 Знак Знак10"/>
    <w:rsid w:val="006C1185"/>
    <w:rPr>
      <w:sz w:val="24"/>
      <w:lang w:val="ru-RU" w:eastAsia="ru-RU"/>
    </w:rPr>
  </w:style>
  <w:style w:type="character" w:customStyle="1" w:styleId="553">
    <w:name w:val="Знак Знак553"/>
    <w:locked/>
    <w:rsid w:val="006C1185"/>
    <w:rPr>
      <w:sz w:val="24"/>
      <w:lang w:val="ru-RU" w:eastAsia="ru-RU"/>
    </w:rPr>
  </w:style>
  <w:style w:type="paragraph" w:customStyle="1" w:styleId="Heading13">
    <w:name w:val="Heading 13"/>
    <w:basedOn w:val="a3"/>
    <w:next w:val="a3"/>
    <w:rsid w:val="006C1185"/>
    <w:pPr>
      <w:suppressAutoHyphens/>
      <w:ind w:firstLine="454"/>
    </w:pPr>
    <w:rPr>
      <w:b/>
      <w:caps/>
      <w:lang w:eastAsia="zh-CN"/>
    </w:rPr>
  </w:style>
  <w:style w:type="character" w:customStyle="1" w:styleId="6530">
    <w:name w:val="Знак Знак653"/>
    <w:locked/>
    <w:rsid w:val="006C1185"/>
    <w:rPr>
      <w:b/>
      <w:sz w:val="27"/>
      <w:lang w:val="ru-RU" w:eastAsia="ru-RU"/>
    </w:rPr>
  </w:style>
  <w:style w:type="character" w:customStyle="1" w:styleId="6430">
    <w:name w:val="Знак Знак643"/>
    <w:locked/>
    <w:rsid w:val="006C1185"/>
    <w:rPr>
      <w:b/>
      <w:sz w:val="28"/>
      <w:lang w:val="ru-RU" w:eastAsia="ru-RU"/>
    </w:rPr>
  </w:style>
  <w:style w:type="character" w:customStyle="1" w:styleId="6330">
    <w:name w:val="Знак Знак633"/>
    <w:locked/>
    <w:rsid w:val="006C1185"/>
    <w:rPr>
      <w:b/>
      <w:i/>
      <w:sz w:val="26"/>
      <w:lang w:val="ru-RU" w:eastAsia="ru-RU"/>
    </w:rPr>
  </w:style>
  <w:style w:type="character" w:customStyle="1" w:styleId="625">
    <w:name w:val="Знак Знак625"/>
    <w:locked/>
    <w:rsid w:val="006C1185"/>
    <w:rPr>
      <w:sz w:val="24"/>
      <w:lang w:val="ru-RU" w:eastAsia="ru-RU"/>
    </w:rPr>
  </w:style>
  <w:style w:type="character" w:customStyle="1" w:styleId="61100">
    <w:name w:val="Знак Знак6110"/>
    <w:locked/>
    <w:rsid w:val="006C1185"/>
    <w:rPr>
      <w:sz w:val="24"/>
      <w:lang w:val="ru-RU" w:eastAsia="ru-RU"/>
    </w:rPr>
  </w:style>
  <w:style w:type="character" w:customStyle="1" w:styleId="603">
    <w:name w:val="Знак Знак603"/>
    <w:locked/>
    <w:rsid w:val="006C1185"/>
    <w:rPr>
      <w:i/>
      <w:sz w:val="24"/>
      <w:lang w:val="ru-RU" w:eastAsia="ru-RU"/>
    </w:rPr>
  </w:style>
  <w:style w:type="character" w:customStyle="1" w:styleId="593">
    <w:name w:val="Знак Знак593"/>
    <w:locked/>
    <w:rsid w:val="006C1185"/>
    <w:rPr>
      <w:rFonts w:ascii="Arial" w:hAnsi="Arial"/>
      <w:sz w:val="22"/>
      <w:lang w:val="ru-RU" w:eastAsia="ru-RU"/>
    </w:rPr>
  </w:style>
  <w:style w:type="character" w:customStyle="1" w:styleId="5830">
    <w:name w:val="Знак Знак583"/>
    <w:locked/>
    <w:rsid w:val="006C1185"/>
    <w:rPr>
      <w:rFonts w:ascii="Courier New" w:hAnsi="Courier New"/>
      <w:lang w:val="ru-RU" w:eastAsia="ru-RU"/>
    </w:rPr>
  </w:style>
  <w:style w:type="character" w:customStyle="1" w:styleId="573">
    <w:name w:val="Знак Знак573"/>
    <w:locked/>
    <w:rsid w:val="006C1185"/>
    <w:rPr>
      <w:lang w:val="ru-RU" w:eastAsia="ru-RU"/>
    </w:rPr>
  </w:style>
  <w:style w:type="character" w:customStyle="1" w:styleId="563">
    <w:name w:val="Знак Знак563"/>
    <w:locked/>
    <w:rsid w:val="006C1185"/>
    <w:rPr>
      <w:sz w:val="24"/>
      <w:lang w:val="ru-RU" w:eastAsia="ru-RU"/>
    </w:rPr>
  </w:style>
  <w:style w:type="character" w:customStyle="1" w:styleId="543">
    <w:name w:val="Знак Знак543"/>
    <w:locked/>
    <w:rsid w:val="006C1185"/>
    <w:rPr>
      <w:sz w:val="24"/>
      <w:lang w:val="en-US" w:eastAsia="ru-RU"/>
    </w:rPr>
  </w:style>
  <w:style w:type="paragraph" w:customStyle="1" w:styleId="Heading52">
    <w:name w:val="Heading 52"/>
    <w:basedOn w:val="a3"/>
    <w:next w:val="a3"/>
    <w:rsid w:val="006C118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6C118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6C118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6C1185"/>
    <w:rPr>
      <w:rFonts w:ascii="Arial" w:hAnsi="Arial"/>
      <w:b/>
      <w:sz w:val="26"/>
    </w:rPr>
  </w:style>
  <w:style w:type="character" w:customStyle="1" w:styleId="663">
    <w:name w:val="Знак Знак663"/>
    <w:rsid w:val="006C1185"/>
    <w:rPr>
      <w:b/>
      <w:sz w:val="28"/>
    </w:rPr>
  </w:style>
  <w:style w:type="character" w:customStyle="1" w:styleId="703">
    <w:name w:val="Знак Знак703"/>
    <w:rsid w:val="006C1185"/>
    <w:rPr>
      <w:rFonts w:ascii="Arial" w:hAnsi="Arial"/>
      <w:b/>
      <w:sz w:val="26"/>
    </w:rPr>
  </w:style>
  <w:style w:type="character" w:customStyle="1" w:styleId="693">
    <w:name w:val="Знак Знак693"/>
    <w:rsid w:val="006C1185"/>
    <w:rPr>
      <w:b/>
      <w:sz w:val="28"/>
    </w:rPr>
  </w:style>
  <w:style w:type="character" w:customStyle="1" w:styleId="683">
    <w:name w:val="Знак Знак683"/>
    <w:rsid w:val="006C1185"/>
    <w:rPr>
      <w:b/>
      <w:i/>
      <w:sz w:val="26"/>
    </w:rPr>
  </w:style>
  <w:style w:type="paragraph" w:customStyle="1" w:styleId="HTML40">
    <w:name w:val="Стандартный HTML4"/>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C1185"/>
    <w:pPr>
      <w:keepNext/>
      <w:widowControl/>
    </w:pPr>
    <w:rPr>
      <w:sz w:val="24"/>
    </w:rPr>
  </w:style>
  <w:style w:type="paragraph" w:customStyle="1" w:styleId="Heading221">
    <w:name w:val="Heading 221"/>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6C118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6C118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6C1185"/>
    <w:rPr>
      <w:smallCaps/>
      <w:color w:val="C0504D"/>
      <w:u w:val="single"/>
    </w:rPr>
  </w:style>
  <w:style w:type="character" w:customStyle="1" w:styleId="11f7">
    <w:name w:val="Сильная ссылка11"/>
    <w:rsid w:val="006C1185"/>
    <w:rPr>
      <w:b/>
      <w:smallCaps/>
      <w:color w:val="C0504D"/>
      <w:spacing w:val="5"/>
      <w:u w:val="single"/>
    </w:rPr>
  </w:style>
  <w:style w:type="character" w:customStyle="1" w:styleId="11f8">
    <w:name w:val="Название книги11"/>
    <w:rsid w:val="006C1185"/>
    <w:rPr>
      <w:b/>
      <w:smallCaps/>
      <w:spacing w:val="5"/>
    </w:rPr>
  </w:style>
  <w:style w:type="paragraph" w:customStyle="1" w:styleId="930">
    <w:name w:val="Знак93"/>
    <w:basedOn w:val="a3"/>
    <w:rsid w:val="006C1185"/>
    <w:pPr>
      <w:spacing w:after="160" w:line="240" w:lineRule="exact"/>
    </w:pPr>
    <w:rPr>
      <w:rFonts w:ascii="Verdana" w:hAnsi="Verdana"/>
      <w:lang w:val="en-US" w:eastAsia="en-US"/>
    </w:rPr>
  </w:style>
  <w:style w:type="character" w:customStyle="1" w:styleId="4151">
    <w:name w:val="Знак4 Знак Знак15"/>
    <w:locked/>
    <w:rsid w:val="006C1185"/>
    <w:rPr>
      <w:rFonts w:ascii="Arial" w:hAnsi="Arial"/>
      <w:b/>
      <w:kern w:val="32"/>
      <w:sz w:val="32"/>
      <w:lang w:val="ru-RU" w:eastAsia="ru-RU"/>
    </w:rPr>
  </w:style>
  <w:style w:type="character" w:customStyle="1" w:styleId="2131">
    <w:name w:val="Знак2 Знак Знак13"/>
    <w:locked/>
    <w:rsid w:val="006C1185"/>
    <w:rPr>
      <w:b/>
      <w:sz w:val="27"/>
      <w:lang w:val="ru-RU" w:eastAsia="ru-RU"/>
    </w:rPr>
  </w:style>
  <w:style w:type="character" w:customStyle="1" w:styleId="43a">
    <w:name w:val="Знак4 Знак Знак3"/>
    <w:locked/>
    <w:rsid w:val="006C1185"/>
    <w:rPr>
      <w:rFonts w:ascii="Arial" w:hAnsi="Arial"/>
      <w:b/>
      <w:kern w:val="32"/>
      <w:sz w:val="32"/>
      <w:lang w:val="ru-RU" w:eastAsia="ru-RU"/>
    </w:rPr>
  </w:style>
  <w:style w:type="character" w:customStyle="1" w:styleId="245">
    <w:name w:val="Знак2 Знак Знак4"/>
    <w:semiHidden/>
    <w:locked/>
    <w:rsid w:val="006C1185"/>
    <w:rPr>
      <w:rFonts w:ascii="Arial" w:hAnsi="Arial"/>
      <w:b/>
      <w:sz w:val="26"/>
      <w:lang w:val="ru-RU" w:eastAsia="ru-RU"/>
    </w:rPr>
  </w:style>
  <w:style w:type="character" w:customStyle="1" w:styleId="FontStyle270">
    <w:name w:val="Font Style27"/>
    <w:rsid w:val="006C1185"/>
    <w:rPr>
      <w:rFonts w:ascii="Times New Roman" w:hAnsi="Times New Roman"/>
      <w:sz w:val="26"/>
    </w:rPr>
  </w:style>
  <w:style w:type="character" w:customStyle="1" w:styleId="2100">
    <w:name w:val="Знак Знак210"/>
    <w:locked/>
    <w:rsid w:val="006C1185"/>
    <w:rPr>
      <w:rFonts w:ascii="Arial" w:hAnsi="Arial"/>
      <w:vanish/>
      <w:sz w:val="16"/>
      <w:lang w:eastAsia="ru-RU"/>
    </w:rPr>
  </w:style>
  <w:style w:type="paragraph" w:customStyle="1" w:styleId="11f9">
    <w:name w:val="Стиль11"/>
    <w:basedOn w:val="a3"/>
    <w:next w:val="114"/>
    <w:rsid w:val="006C1185"/>
    <w:pPr>
      <w:jc w:val="center"/>
    </w:pPr>
    <w:rPr>
      <w:lang w:val="en-US"/>
    </w:rPr>
  </w:style>
  <w:style w:type="paragraph" w:customStyle="1" w:styleId="6f2">
    <w:name w:val="Абзац списка6"/>
    <w:basedOn w:val="a3"/>
    <w:rsid w:val="006C1185"/>
    <w:pPr>
      <w:ind w:left="708"/>
    </w:pPr>
    <w:rPr>
      <w:rFonts w:ascii="Calibri" w:hAnsi="Calibri"/>
      <w:sz w:val="22"/>
      <w:szCs w:val="22"/>
      <w:lang w:eastAsia="en-US"/>
    </w:rPr>
  </w:style>
  <w:style w:type="character" w:customStyle="1" w:styleId="5f3">
    <w:name w:val="Слабое выделение5"/>
    <w:rsid w:val="006C1185"/>
    <w:rPr>
      <w:i/>
      <w:color w:val="808080"/>
    </w:rPr>
  </w:style>
  <w:style w:type="paragraph" w:customStyle="1" w:styleId="5f4">
    <w:name w:val="Без интервала5"/>
    <w:rsid w:val="006C1185"/>
    <w:pPr>
      <w:spacing w:after="0" w:line="240" w:lineRule="auto"/>
    </w:pPr>
    <w:rPr>
      <w:rFonts w:ascii="Calibri" w:eastAsia="Times New Roman" w:hAnsi="Calibri" w:cs="Times New Roman"/>
      <w:lang w:val="en-US"/>
    </w:rPr>
  </w:style>
  <w:style w:type="paragraph" w:customStyle="1" w:styleId="246">
    <w:name w:val="Цитата 24"/>
    <w:basedOn w:val="a3"/>
    <w:next w:val="a3"/>
    <w:rsid w:val="006C1185"/>
    <w:rPr>
      <w:rFonts w:ascii="Calibri" w:hAnsi="Calibri"/>
      <w:i/>
      <w:color w:val="000000"/>
      <w:szCs w:val="22"/>
      <w:lang w:eastAsia="en-US"/>
    </w:rPr>
  </w:style>
  <w:style w:type="paragraph" w:customStyle="1" w:styleId="4fa">
    <w:name w:val="Выделенная цитата4"/>
    <w:basedOn w:val="a3"/>
    <w:next w:val="a3"/>
    <w:rsid w:val="006C118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6C118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6C1185"/>
    <w:rPr>
      <w:b/>
      <w:i/>
      <w:color w:val="4F81BD"/>
    </w:rPr>
  </w:style>
  <w:style w:type="character" w:customStyle="1" w:styleId="21fd">
    <w:name w:val="Слабая ссылка21"/>
    <w:rsid w:val="006C1185"/>
    <w:rPr>
      <w:smallCaps/>
      <w:color w:val="C0504D"/>
      <w:u w:val="single"/>
    </w:rPr>
  </w:style>
  <w:style w:type="character" w:customStyle="1" w:styleId="21fe">
    <w:name w:val="Сильная ссылка21"/>
    <w:rsid w:val="006C1185"/>
    <w:rPr>
      <w:b/>
      <w:smallCaps/>
      <w:color w:val="C0504D"/>
      <w:spacing w:val="5"/>
      <w:u w:val="single"/>
    </w:rPr>
  </w:style>
  <w:style w:type="character" w:customStyle="1" w:styleId="21ff">
    <w:name w:val="Название книги21"/>
    <w:rsid w:val="006C1185"/>
    <w:rPr>
      <w:b/>
      <w:smallCaps/>
      <w:spacing w:val="5"/>
    </w:rPr>
  </w:style>
  <w:style w:type="character" w:customStyle="1" w:styleId="4fb">
    <w:name w:val="Замещающий текст4"/>
    <w:rsid w:val="006C1185"/>
    <w:rPr>
      <w:color w:val="808080"/>
    </w:rPr>
  </w:style>
  <w:style w:type="character" w:customStyle="1" w:styleId="FontStyle89">
    <w:name w:val="Font Style89"/>
    <w:rsid w:val="006C1185"/>
    <w:rPr>
      <w:rFonts w:ascii="Times New Roman" w:hAnsi="Times New Roman"/>
      <w:i/>
      <w:sz w:val="14"/>
    </w:rPr>
  </w:style>
  <w:style w:type="paragraph" w:customStyle="1" w:styleId="10b">
    <w:name w:val="Стиль10"/>
    <w:basedOn w:val="a3"/>
    <w:next w:val="aff2"/>
    <w:rsid w:val="006C118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6C1185"/>
    <w:rPr>
      <w:spacing w:val="-20"/>
      <w:sz w:val="28"/>
      <w:u w:val="single"/>
      <w:lang w:val="ru-RU" w:eastAsia="ru-RU"/>
    </w:rPr>
  </w:style>
  <w:style w:type="paragraph" w:customStyle="1" w:styleId="10c">
    <w:name w:val="Обычный10"/>
    <w:rsid w:val="006C118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6C1185"/>
    <w:pPr>
      <w:widowControl w:val="0"/>
    </w:pPr>
    <w:rPr>
      <w:rFonts w:ascii="Courier New" w:hAnsi="Courier New"/>
      <w:sz w:val="20"/>
      <w:szCs w:val="20"/>
    </w:rPr>
  </w:style>
  <w:style w:type="paragraph" w:customStyle="1" w:styleId="7e">
    <w:name w:val="Абзац списка7"/>
    <w:basedOn w:val="a3"/>
    <w:rsid w:val="006C1185"/>
    <w:pPr>
      <w:ind w:left="720"/>
      <w:contextualSpacing/>
    </w:pPr>
  </w:style>
  <w:style w:type="character" w:customStyle="1" w:styleId="7120">
    <w:name w:val="Знак Знак712"/>
    <w:rsid w:val="006C1185"/>
    <w:rPr>
      <w:sz w:val="16"/>
      <w:lang w:val="ru-RU" w:eastAsia="ru-RU"/>
    </w:rPr>
  </w:style>
  <w:style w:type="paragraph" w:customStyle="1" w:styleId="12f1">
    <w:name w:val="Знак Знак Знак Знак Знак Знак Знак Знак Знак Знак Знак Знак Знак12"/>
    <w:basedOn w:val="a3"/>
    <w:rsid w:val="006C1185"/>
    <w:pPr>
      <w:spacing w:after="160" w:line="240" w:lineRule="exact"/>
    </w:pPr>
    <w:rPr>
      <w:rFonts w:ascii="Verdana" w:hAnsi="Verdana"/>
      <w:lang w:val="en-US" w:eastAsia="en-US"/>
    </w:rPr>
  </w:style>
  <w:style w:type="paragraph" w:customStyle="1" w:styleId="7f">
    <w:name w:val="Основной текст7"/>
    <w:basedOn w:val="a3"/>
    <w:rsid w:val="006C1185"/>
    <w:pPr>
      <w:widowControl w:val="0"/>
      <w:snapToGrid w:val="0"/>
      <w:jc w:val="both"/>
    </w:pPr>
    <w:rPr>
      <w:szCs w:val="20"/>
    </w:rPr>
  </w:style>
  <w:style w:type="paragraph" w:customStyle="1" w:styleId="25b">
    <w:name w:val="Основной текст с отступом 25"/>
    <w:basedOn w:val="a3"/>
    <w:rsid w:val="006C118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6C1185"/>
    <w:rPr>
      <w:sz w:val="24"/>
    </w:rPr>
  </w:style>
  <w:style w:type="character" w:customStyle="1" w:styleId="6240">
    <w:name w:val="Знак Знак624"/>
    <w:locked/>
    <w:rsid w:val="006C1185"/>
    <w:rPr>
      <w:b/>
      <w:caps/>
      <w:sz w:val="24"/>
      <w:lang w:val="ru-RU" w:eastAsia="ru-RU"/>
    </w:rPr>
  </w:style>
  <w:style w:type="character" w:customStyle="1" w:styleId="5190">
    <w:name w:val="Знак Знак519"/>
    <w:locked/>
    <w:rsid w:val="006C1185"/>
    <w:rPr>
      <w:b/>
      <w:sz w:val="27"/>
      <w:lang w:val="ru-RU" w:eastAsia="ru-RU"/>
    </w:rPr>
  </w:style>
  <w:style w:type="paragraph" w:customStyle="1" w:styleId="265">
    <w:name w:val="Основной текст 26"/>
    <w:basedOn w:val="a3"/>
    <w:rsid w:val="006C1185"/>
    <w:pPr>
      <w:shd w:val="clear" w:color="auto" w:fill="FFFFFF"/>
      <w:spacing w:before="233" w:line="360" w:lineRule="auto"/>
      <w:ind w:left="1701" w:hanging="567"/>
    </w:pPr>
    <w:rPr>
      <w:b/>
      <w:color w:val="000000"/>
      <w:spacing w:val="-5"/>
      <w:sz w:val="28"/>
      <w:szCs w:val="20"/>
    </w:rPr>
  </w:style>
  <w:style w:type="character" w:customStyle="1" w:styleId="bold1">
    <w:name w:val="bold1"/>
    <w:rsid w:val="006C1185"/>
    <w:rPr>
      <w:rFonts w:ascii="Arial" w:hAnsi="Arial"/>
      <w:b/>
    </w:rPr>
  </w:style>
  <w:style w:type="character" w:customStyle="1" w:styleId="b-serp-itemtextpassage1">
    <w:name w:val="b-serp-item__text_passage1"/>
    <w:rsid w:val="006C1185"/>
    <w:rPr>
      <w:b/>
    </w:rPr>
  </w:style>
  <w:style w:type="character" w:customStyle="1" w:styleId="afffffffffff6">
    <w:name w:val="текст Знак Знак"/>
    <w:rsid w:val="006C1185"/>
    <w:rPr>
      <w:sz w:val="24"/>
      <w:lang w:val="ru-RU" w:eastAsia="ru-RU"/>
    </w:rPr>
  </w:style>
  <w:style w:type="paragraph" w:customStyle="1" w:styleId="1ffffffe">
    <w:name w:val="Стиль Заголовок 1 (тем обзор)"/>
    <w:basedOn w:val="11"/>
    <w:link w:val="1fffffff"/>
    <w:rsid w:val="006C118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6C118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6C1185"/>
    <w:pPr>
      <w:spacing w:line="360" w:lineRule="auto"/>
      <w:ind w:firstLine="709"/>
      <w:jc w:val="both"/>
    </w:pPr>
    <w:rPr>
      <w:sz w:val="28"/>
      <w:szCs w:val="20"/>
    </w:rPr>
  </w:style>
  <w:style w:type="paragraph" w:customStyle="1" w:styleId="47a">
    <w:name w:val="Заголовок 47"/>
    <w:basedOn w:val="10c"/>
    <w:next w:val="10c"/>
    <w:rsid w:val="006C1185"/>
    <w:pPr>
      <w:keepNext/>
      <w:spacing w:line="240" w:lineRule="auto"/>
      <w:ind w:right="0" w:firstLine="0"/>
    </w:pPr>
  </w:style>
  <w:style w:type="paragraph" w:customStyle="1" w:styleId="res-desc1">
    <w:name w:val="res-desc1"/>
    <w:basedOn w:val="a3"/>
    <w:rsid w:val="006C1185"/>
    <w:pPr>
      <w:spacing w:before="72"/>
    </w:pPr>
    <w:rPr>
      <w:rFonts w:ascii="a_Timer" w:hAnsi="a_Timer" w:cs="a_Timer"/>
      <w:color w:val="000000"/>
    </w:rPr>
  </w:style>
  <w:style w:type="paragraph" w:customStyle="1" w:styleId="-3">
    <w:name w:val="А - об"/>
    <w:basedOn w:val="a3"/>
    <w:rsid w:val="006C1185"/>
    <w:pPr>
      <w:spacing w:line="360" w:lineRule="auto"/>
      <w:ind w:firstLine="397"/>
    </w:pPr>
    <w:rPr>
      <w:b/>
      <w:sz w:val="20"/>
      <w:szCs w:val="20"/>
    </w:rPr>
  </w:style>
  <w:style w:type="paragraph" w:customStyle="1" w:styleId="366">
    <w:name w:val="Основной текст 36"/>
    <w:basedOn w:val="10c"/>
    <w:rsid w:val="006C1185"/>
    <w:pPr>
      <w:spacing w:line="240" w:lineRule="auto"/>
      <w:ind w:right="0" w:firstLine="0"/>
      <w:jc w:val="both"/>
    </w:pPr>
    <w:rPr>
      <w:i/>
      <w:sz w:val="26"/>
    </w:rPr>
  </w:style>
  <w:style w:type="character" w:customStyle="1" w:styleId="description1">
    <w:name w:val="description1"/>
    <w:rsid w:val="006C1185"/>
    <w:rPr>
      <w:color w:val="000000"/>
      <w:sz w:val="17"/>
    </w:rPr>
  </w:style>
  <w:style w:type="paragraph" w:customStyle="1" w:styleId="1fffffff0">
    <w:name w:val="1_темы"/>
    <w:basedOn w:val="a3"/>
    <w:rsid w:val="006C1185"/>
    <w:pPr>
      <w:ind w:left="567"/>
      <w:jc w:val="both"/>
    </w:pPr>
    <w:rPr>
      <w:b/>
      <w:lang w:eastAsia="fr-FR"/>
    </w:rPr>
  </w:style>
  <w:style w:type="paragraph" w:customStyle="1" w:styleId="374">
    <w:name w:val="Заголовок 37"/>
    <w:basedOn w:val="a3"/>
    <w:next w:val="a3"/>
    <w:rsid w:val="006C1185"/>
    <w:pPr>
      <w:keepNext/>
      <w:snapToGrid w:val="0"/>
      <w:spacing w:before="240" w:after="60"/>
    </w:pPr>
    <w:rPr>
      <w:rFonts w:ascii="Arial" w:hAnsi="Arial"/>
      <w:szCs w:val="20"/>
    </w:rPr>
  </w:style>
  <w:style w:type="character" w:customStyle="1" w:styleId="940">
    <w:name w:val="Знак Знак94"/>
    <w:rsid w:val="006C1185"/>
    <w:rPr>
      <w:rFonts w:ascii="Times New Roman" w:hAnsi="Times New Roman"/>
      <w:sz w:val="24"/>
    </w:rPr>
  </w:style>
  <w:style w:type="character" w:customStyle="1" w:styleId="1340">
    <w:name w:val="Знак Знак134"/>
    <w:locked/>
    <w:rsid w:val="006C1185"/>
    <w:rPr>
      <w:rFonts w:ascii="Arial" w:hAnsi="Arial"/>
      <w:b/>
      <w:kern w:val="32"/>
      <w:sz w:val="32"/>
      <w:lang w:val="ru-RU" w:eastAsia="ru-RU"/>
    </w:rPr>
  </w:style>
  <w:style w:type="character" w:customStyle="1" w:styleId="bibliocaption1">
    <w:name w:val="bibliocaption1"/>
    <w:rsid w:val="006C1185"/>
    <w:rPr>
      <w:rFonts w:ascii="Verdana" w:hAnsi="Verdana"/>
      <w:b/>
      <w:color w:val="080000"/>
      <w:sz w:val="22"/>
      <w:u w:val="none"/>
    </w:rPr>
  </w:style>
  <w:style w:type="paragraph" w:customStyle="1" w:styleId="afffffffffff7">
    <w:name w:val="ͮ𬠫"/>
    <w:rsid w:val="006C118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C1185"/>
  </w:style>
  <w:style w:type="character" w:customStyle="1" w:styleId="ft1067">
    <w:name w:val="ft1067"/>
    <w:rsid w:val="006C1185"/>
  </w:style>
  <w:style w:type="character" w:customStyle="1" w:styleId="ft1144">
    <w:name w:val="ft1144"/>
    <w:rsid w:val="006C1185"/>
  </w:style>
  <w:style w:type="character" w:customStyle="1" w:styleId="ft1207">
    <w:name w:val="ft1207"/>
    <w:rsid w:val="006C1185"/>
  </w:style>
  <w:style w:type="character" w:customStyle="1" w:styleId="ft1213">
    <w:name w:val="ft1213"/>
    <w:rsid w:val="006C1185"/>
  </w:style>
  <w:style w:type="character" w:customStyle="1" w:styleId="ft1214">
    <w:name w:val="ft1214"/>
    <w:rsid w:val="006C1185"/>
  </w:style>
  <w:style w:type="character" w:customStyle="1" w:styleId="ft1289">
    <w:name w:val="ft1289"/>
    <w:rsid w:val="006C1185"/>
  </w:style>
  <w:style w:type="character" w:customStyle="1" w:styleId="ft1311">
    <w:name w:val="ft1311"/>
    <w:rsid w:val="006C1185"/>
  </w:style>
  <w:style w:type="character" w:customStyle="1" w:styleId="ft3008">
    <w:name w:val="ft3008"/>
    <w:rsid w:val="006C1185"/>
  </w:style>
  <w:style w:type="character" w:customStyle="1" w:styleId="ft3181">
    <w:name w:val="ft3181"/>
    <w:rsid w:val="006C1185"/>
  </w:style>
  <w:style w:type="character" w:customStyle="1" w:styleId="ft722">
    <w:name w:val="ft722"/>
    <w:rsid w:val="006C1185"/>
  </w:style>
  <w:style w:type="character" w:customStyle="1" w:styleId="ft728">
    <w:name w:val="ft728"/>
    <w:rsid w:val="006C1185"/>
  </w:style>
  <w:style w:type="character" w:customStyle="1" w:styleId="ft730">
    <w:name w:val="ft730"/>
    <w:rsid w:val="006C1185"/>
  </w:style>
  <w:style w:type="character" w:customStyle="1" w:styleId="ft72">
    <w:name w:val="ft72"/>
    <w:rsid w:val="006C1185"/>
  </w:style>
  <w:style w:type="character" w:customStyle="1" w:styleId="ft731">
    <w:name w:val="ft731"/>
    <w:rsid w:val="006C1185"/>
  </w:style>
  <w:style w:type="character" w:customStyle="1" w:styleId="ft732">
    <w:name w:val="ft732"/>
    <w:rsid w:val="006C1185"/>
  </w:style>
  <w:style w:type="character" w:customStyle="1" w:styleId="ft735">
    <w:name w:val="ft735"/>
    <w:rsid w:val="006C1185"/>
  </w:style>
  <w:style w:type="character" w:customStyle="1" w:styleId="ft738">
    <w:name w:val="ft738"/>
    <w:rsid w:val="006C1185"/>
  </w:style>
  <w:style w:type="character" w:customStyle="1" w:styleId="ft747">
    <w:name w:val="ft747"/>
    <w:rsid w:val="006C1185"/>
  </w:style>
  <w:style w:type="character" w:customStyle="1" w:styleId="ft758">
    <w:name w:val="ft758"/>
    <w:rsid w:val="006C1185"/>
  </w:style>
  <w:style w:type="paragraph" w:customStyle="1" w:styleId="Picture">
    <w:name w:val="Picture"/>
    <w:basedOn w:val="a3"/>
    <w:next w:val="a3"/>
    <w:rsid w:val="006C118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C1185"/>
    <w:rPr>
      <w:color w:val="auto"/>
      <w:lang w:val="en-US" w:eastAsia="en-US"/>
    </w:rPr>
  </w:style>
  <w:style w:type="paragraph" w:customStyle="1" w:styleId="1fffffff1">
    <w:name w:val="Çàãîëîâîê 1"/>
    <w:basedOn w:val="Default"/>
    <w:next w:val="Default"/>
    <w:rsid w:val="006C1185"/>
    <w:rPr>
      <w:color w:val="auto"/>
      <w:lang w:val="en-US" w:eastAsia="en-US"/>
    </w:rPr>
  </w:style>
  <w:style w:type="character" w:customStyle="1" w:styleId="ft2100">
    <w:name w:val="ft2100"/>
    <w:rsid w:val="006C1185"/>
  </w:style>
  <w:style w:type="character" w:customStyle="1" w:styleId="ft2109">
    <w:name w:val="ft2109"/>
    <w:rsid w:val="006C1185"/>
  </w:style>
  <w:style w:type="character" w:customStyle="1" w:styleId="ft2121">
    <w:name w:val="ft2121"/>
    <w:rsid w:val="006C1185"/>
  </w:style>
  <w:style w:type="character" w:customStyle="1" w:styleId="ft2130">
    <w:name w:val="ft2130"/>
    <w:rsid w:val="006C1185"/>
  </w:style>
  <w:style w:type="character" w:customStyle="1" w:styleId="ft24421">
    <w:name w:val="ft24421"/>
    <w:rsid w:val="006C1185"/>
    <w:rPr>
      <w:rFonts w:ascii="Times" w:hAnsi="Times"/>
      <w:b/>
      <w:color w:val="000000"/>
      <w:spacing w:val="15"/>
      <w:sz w:val="27"/>
    </w:rPr>
  </w:style>
  <w:style w:type="paragraph" w:customStyle="1" w:styleId="afffffffffff8">
    <w:name w:val="Стиль для методичек"/>
    <w:basedOn w:val="a3"/>
    <w:rsid w:val="006C1185"/>
    <w:pPr>
      <w:ind w:left="284" w:firstLine="340"/>
      <w:jc w:val="both"/>
    </w:pPr>
    <w:rPr>
      <w:rFonts w:ascii="Calibri" w:hAnsi="Calibri" w:cs="Calibri"/>
      <w:sz w:val="28"/>
      <w:szCs w:val="28"/>
    </w:rPr>
  </w:style>
  <w:style w:type="paragraph" w:customStyle="1" w:styleId="Preformatted">
    <w:name w:val="Preformatted"/>
    <w:basedOn w:val="a3"/>
    <w:rsid w:val="006C118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6C1185"/>
    <w:rPr>
      <w:rFonts w:ascii="Times New Roman" w:hAnsi="Times New Roman"/>
      <w:i/>
      <w:sz w:val="26"/>
    </w:rPr>
  </w:style>
  <w:style w:type="character" w:customStyle="1" w:styleId="rvts9">
    <w:name w:val="rvts9"/>
    <w:rsid w:val="006C1185"/>
  </w:style>
  <w:style w:type="character" w:customStyle="1" w:styleId="rvts15">
    <w:name w:val="rvts15"/>
    <w:rsid w:val="006C1185"/>
  </w:style>
  <w:style w:type="paragraph" w:customStyle="1" w:styleId="2TimesNewW1">
    <w:name w:val="Стиль Заголовок 2 + Times New (W1)"/>
    <w:basedOn w:val="21"/>
    <w:rsid w:val="006C118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6C1185"/>
    <w:pPr>
      <w:spacing w:before="100" w:beforeAutospacing="1" w:after="100" w:afterAutospacing="1"/>
    </w:pPr>
  </w:style>
  <w:style w:type="paragraph" w:customStyle="1" w:styleId="1125">
    <w:name w:val="Стиль Заголовок 1 + по ширине Первая строка:  125 см"/>
    <w:basedOn w:val="11"/>
    <w:rsid w:val="006C118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6C118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6C118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6C118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6C118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6C118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6C1185"/>
  </w:style>
  <w:style w:type="character" w:customStyle="1" w:styleId="ft404">
    <w:name w:val="ft404"/>
    <w:rsid w:val="006C1185"/>
  </w:style>
  <w:style w:type="character" w:customStyle="1" w:styleId="ft2">
    <w:name w:val="ft2"/>
    <w:rsid w:val="006C1185"/>
  </w:style>
  <w:style w:type="character" w:customStyle="1" w:styleId="ft405">
    <w:name w:val="ft405"/>
    <w:rsid w:val="006C1185"/>
  </w:style>
  <w:style w:type="character" w:customStyle="1" w:styleId="ft407">
    <w:name w:val="ft407"/>
    <w:rsid w:val="006C1185"/>
  </w:style>
  <w:style w:type="character" w:customStyle="1" w:styleId="ft411">
    <w:name w:val="ft411"/>
    <w:rsid w:val="006C1185"/>
  </w:style>
  <w:style w:type="character" w:customStyle="1" w:styleId="ft416">
    <w:name w:val="ft416"/>
    <w:rsid w:val="006C1185"/>
  </w:style>
  <w:style w:type="character" w:customStyle="1" w:styleId="ft438">
    <w:name w:val="ft438"/>
    <w:rsid w:val="006C1185"/>
  </w:style>
  <w:style w:type="character" w:customStyle="1" w:styleId="ft461">
    <w:name w:val="ft461"/>
    <w:rsid w:val="006C1185"/>
  </w:style>
  <w:style w:type="character" w:customStyle="1" w:styleId="ft485">
    <w:name w:val="ft485"/>
    <w:rsid w:val="006C1185"/>
  </w:style>
  <w:style w:type="character" w:customStyle="1" w:styleId="ft507">
    <w:name w:val="ft507"/>
    <w:rsid w:val="006C1185"/>
  </w:style>
  <w:style w:type="character" w:customStyle="1" w:styleId="ft464">
    <w:name w:val="ft464"/>
    <w:rsid w:val="006C1185"/>
  </w:style>
  <w:style w:type="character" w:customStyle="1" w:styleId="ft515">
    <w:name w:val="ft515"/>
    <w:rsid w:val="006C1185"/>
  </w:style>
  <w:style w:type="character" w:customStyle="1" w:styleId="ft518">
    <w:name w:val="ft518"/>
    <w:rsid w:val="006C1185"/>
  </w:style>
  <w:style w:type="character" w:customStyle="1" w:styleId="ft521">
    <w:name w:val="ft521"/>
    <w:rsid w:val="006C1185"/>
  </w:style>
  <w:style w:type="character" w:customStyle="1" w:styleId="ft525">
    <w:name w:val="ft525"/>
    <w:rsid w:val="006C1185"/>
  </w:style>
  <w:style w:type="character" w:customStyle="1" w:styleId="ft549">
    <w:name w:val="ft549"/>
    <w:rsid w:val="006C1185"/>
  </w:style>
  <w:style w:type="character" w:customStyle="1" w:styleId="ft554">
    <w:name w:val="ft554"/>
    <w:rsid w:val="006C1185"/>
  </w:style>
  <w:style w:type="character" w:customStyle="1" w:styleId="ft557">
    <w:name w:val="ft557"/>
    <w:rsid w:val="006C1185"/>
  </w:style>
  <w:style w:type="character" w:customStyle="1" w:styleId="ft561">
    <w:name w:val="ft561"/>
    <w:rsid w:val="006C1185"/>
  </w:style>
  <w:style w:type="character" w:customStyle="1" w:styleId="ft565">
    <w:name w:val="ft565"/>
    <w:rsid w:val="006C1185"/>
  </w:style>
  <w:style w:type="character" w:customStyle="1" w:styleId="ft570">
    <w:name w:val="ft570"/>
    <w:rsid w:val="006C1185"/>
  </w:style>
  <w:style w:type="character" w:customStyle="1" w:styleId="ft594">
    <w:name w:val="ft594"/>
    <w:rsid w:val="006C1185"/>
  </w:style>
  <w:style w:type="character" w:customStyle="1" w:styleId="ft600">
    <w:name w:val="ft600"/>
    <w:rsid w:val="006C1185"/>
  </w:style>
  <w:style w:type="character" w:customStyle="1" w:styleId="ft625">
    <w:name w:val="ft625"/>
    <w:rsid w:val="006C1185"/>
  </w:style>
  <w:style w:type="character" w:customStyle="1" w:styleId="ft646">
    <w:name w:val="ft646"/>
    <w:rsid w:val="006C1185"/>
  </w:style>
  <w:style w:type="character" w:customStyle="1" w:styleId="ft648">
    <w:name w:val="ft648"/>
    <w:rsid w:val="006C1185"/>
  </w:style>
  <w:style w:type="character" w:customStyle="1" w:styleId="ft650">
    <w:name w:val="ft650"/>
    <w:rsid w:val="006C1185"/>
  </w:style>
  <w:style w:type="character" w:customStyle="1" w:styleId="ft651">
    <w:name w:val="ft651"/>
    <w:rsid w:val="006C1185"/>
  </w:style>
  <w:style w:type="character" w:customStyle="1" w:styleId="ft654">
    <w:name w:val="ft654"/>
    <w:rsid w:val="006C1185"/>
  </w:style>
  <w:style w:type="character" w:customStyle="1" w:styleId="ft655">
    <w:name w:val="ft655"/>
    <w:rsid w:val="006C1185"/>
  </w:style>
  <w:style w:type="character" w:customStyle="1" w:styleId="ft674">
    <w:name w:val="ft674"/>
    <w:rsid w:val="006C1185"/>
  </w:style>
  <w:style w:type="character" w:customStyle="1" w:styleId="ft698">
    <w:name w:val="ft698"/>
    <w:rsid w:val="006C1185"/>
  </w:style>
  <w:style w:type="character" w:customStyle="1" w:styleId="ft709">
    <w:name w:val="ft709"/>
    <w:rsid w:val="006C1185"/>
  </w:style>
  <w:style w:type="character" w:customStyle="1" w:styleId="ft723">
    <w:name w:val="ft723"/>
    <w:rsid w:val="006C1185"/>
  </w:style>
  <w:style w:type="character" w:customStyle="1" w:styleId="ft746">
    <w:name w:val="ft746"/>
    <w:rsid w:val="006C1185"/>
  </w:style>
  <w:style w:type="character" w:customStyle="1" w:styleId="ft770">
    <w:name w:val="ft770"/>
    <w:rsid w:val="006C1185"/>
  </w:style>
  <w:style w:type="character" w:customStyle="1" w:styleId="ft772">
    <w:name w:val="ft772"/>
    <w:rsid w:val="006C1185"/>
  </w:style>
  <w:style w:type="character" w:customStyle="1" w:styleId="ft774">
    <w:name w:val="ft774"/>
    <w:rsid w:val="006C1185"/>
  </w:style>
  <w:style w:type="character" w:customStyle="1" w:styleId="ft777">
    <w:name w:val="ft777"/>
    <w:rsid w:val="006C1185"/>
  </w:style>
  <w:style w:type="character" w:customStyle="1" w:styleId="ft778">
    <w:name w:val="ft778"/>
    <w:rsid w:val="006C1185"/>
  </w:style>
  <w:style w:type="character" w:customStyle="1" w:styleId="ft780">
    <w:name w:val="ft780"/>
    <w:rsid w:val="006C1185"/>
  </w:style>
  <w:style w:type="character" w:customStyle="1" w:styleId="ft794">
    <w:name w:val="ft794"/>
    <w:rsid w:val="006C1185"/>
  </w:style>
  <w:style w:type="character" w:customStyle="1" w:styleId="ft813">
    <w:name w:val="ft813"/>
    <w:rsid w:val="006C1185"/>
  </w:style>
  <w:style w:type="character" w:customStyle="1" w:styleId="ft845">
    <w:name w:val="ft845"/>
    <w:rsid w:val="006C1185"/>
  </w:style>
  <w:style w:type="character" w:customStyle="1" w:styleId="ft846">
    <w:name w:val="ft846"/>
    <w:rsid w:val="006C1185"/>
  </w:style>
  <w:style w:type="character" w:customStyle="1" w:styleId="ft869">
    <w:name w:val="ft869"/>
    <w:rsid w:val="006C1185"/>
  </w:style>
  <w:style w:type="character" w:customStyle="1" w:styleId="ft345">
    <w:name w:val="ft345"/>
    <w:rsid w:val="006C1185"/>
  </w:style>
  <w:style w:type="character" w:customStyle="1" w:styleId="ft348">
    <w:name w:val="ft348"/>
    <w:rsid w:val="006C1185"/>
  </w:style>
  <w:style w:type="character" w:customStyle="1" w:styleId="ft350">
    <w:name w:val="ft350"/>
    <w:rsid w:val="006C1185"/>
  </w:style>
  <w:style w:type="character" w:customStyle="1" w:styleId="ft351">
    <w:name w:val="ft351"/>
    <w:rsid w:val="006C1185"/>
  </w:style>
  <w:style w:type="character" w:customStyle="1" w:styleId="ft353">
    <w:name w:val="ft353"/>
    <w:rsid w:val="006C1185"/>
  </w:style>
  <w:style w:type="character" w:customStyle="1" w:styleId="ft355">
    <w:name w:val="ft355"/>
    <w:rsid w:val="006C1185"/>
  </w:style>
  <w:style w:type="character" w:customStyle="1" w:styleId="ft372">
    <w:name w:val="ft372"/>
    <w:rsid w:val="006C1185"/>
  </w:style>
  <w:style w:type="character" w:customStyle="1" w:styleId="ft219">
    <w:name w:val="ft219"/>
    <w:rsid w:val="006C1185"/>
  </w:style>
  <w:style w:type="character" w:customStyle="1" w:styleId="ft255">
    <w:name w:val="ft255"/>
    <w:rsid w:val="006C1185"/>
  </w:style>
  <w:style w:type="character" w:customStyle="1" w:styleId="ft264">
    <w:name w:val="ft264"/>
    <w:rsid w:val="006C1185"/>
  </w:style>
  <w:style w:type="character" w:customStyle="1" w:styleId="ft269">
    <w:name w:val="ft269"/>
    <w:rsid w:val="006C1185"/>
  </w:style>
  <w:style w:type="character" w:customStyle="1" w:styleId="ft292">
    <w:name w:val="ft292"/>
    <w:rsid w:val="006C1185"/>
  </w:style>
  <w:style w:type="character" w:customStyle="1" w:styleId="ft300">
    <w:name w:val="ft300"/>
    <w:rsid w:val="006C1185"/>
  </w:style>
  <w:style w:type="character" w:customStyle="1" w:styleId="ft308">
    <w:name w:val="ft308"/>
    <w:rsid w:val="006C1185"/>
  </w:style>
  <w:style w:type="character" w:customStyle="1" w:styleId="ft334">
    <w:name w:val="ft334"/>
    <w:rsid w:val="006C1185"/>
  </w:style>
  <w:style w:type="character" w:customStyle="1" w:styleId="ft346">
    <w:name w:val="ft346"/>
    <w:rsid w:val="006C1185"/>
  </w:style>
  <w:style w:type="character" w:customStyle="1" w:styleId="ft3">
    <w:name w:val="ft3"/>
    <w:rsid w:val="006C1185"/>
  </w:style>
  <w:style w:type="character" w:customStyle="1" w:styleId="ft381">
    <w:name w:val="ft381"/>
    <w:rsid w:val="006C1185"/>
  </w:style>
  <w:style w:type="character" w:customStyle="1" w:styleId="ft391">
    <w:name w:val="ft391"/>
    <w:rsid w:val="006C1185"/>
  </w:style>
  <w:style w:type="character" w:customStyle="1" w:styleId="ft397">
    <w:name w:val="ft397"/>
    <w:rsid w:val="006C1185"/>
  </w:style>
  <w:style w:type="character" w:customStyle="1" w:styleId="ft176">
    <w:name w:val="ft176"/>
    <w:rsid w:val="006C1185"/>
  </w:style>
  <w:style w:type="character" w:customStyle="1" w:styleId="ft410">
    <w:name w:val="ft410"/>
    <w:rsid w:val="006C1185"/>
  </w:style>
  <w:style w:type="character" w:customStyle="1" w:styleId="ft421">
    <w:name w:val="ft421"/>
    <w:rsid w:val="006C1185"/>
  </w:style>
  <w:style w:type="character" w:customStyle="1" w:styleId="ft467">
    <w:name w:val="ft467"/>
    <w:rsid w:val="006C1185"/>
  </w:style>
  <w:style w:type="character" w:customStyle="1" w:styleId="ft479">
    <w:name w:val="ft479"/>
    <w:rsid w:val="006C1185"/>
  </w:style>
  <w:style w:type="character" w:customStyle="1" w:styleId="ft578">
    <w:name w:val="ft578"/>
    <w:rsid w:val="006C1185"/>
  </w:style>
  <w:style w:type="character" w:customStyle="1" w:styleId="ft624">
    <w:name w:val="ft624"/>
    <w:rsid w:val="006C1185"/>
  </w:style>
  <w:style w:type="character" w:customStyle="1" w:styleId="ft631">
    <w:name w:val="ft631"/>
    <w:rsid w:val="006C1185"/>
  </w:style>
  <w:style w:type="character" w:customStyle="1" w:styleId="ft679">
    <w:name w:val="ft679"/>
    <w:rsid w:val="006C1185"/>
  </w:style>
  <w:style w:type="character" w:customStyle="1" w:styleId="ft725">
    <w:name w:val="ft725"/>
    <w:rsid w:val="006C1185"/>
  </w:style>
  <w:style w:type="character" w:customStyle="1" w:styleId="ft769">
    <w:name w:val="ft769"/>
    <w:rsid w:val="006C1185"/>
  </w:style>
  <w:style w:type="character" w:customStyle="1" w:styleId="ft819">
    <w:name w:val="ft819"/>
    <w:rsid w:val="006C1185"/>
  </w:style>
  <w:style w:type="character" w:customStyle="1" w:styleId="ft877">
    <w:name w:val="ft877"/>
    <w:rsid w:val="006C1185"/>
  </w:style>
  <w:style w:type="character" w:customStyle="1" w:styleId="ft275">
    <w:name w:val="ft275"/>
    <w:rsid w:val="006C1185"/>
  </w:style>
  <w:style w:type="character" w:customStyle="1" w:styleId="ft935">
    <w:name w:val="ft935"/>
    <w:rsid w:val="006C1185"/>
  </w:style>
  <w:style w:type="character" w:customStyle="1" w:styleId="ft969">
    <w:name w:val="ft969"/>
    <w:rsid w:val="006C1185"/>
  </w:style>
  <w:style w:type="character" w:customStyle="1" w:styleId="ft1010">
    <w:name w:val="ft1010"/>
    <w:rsid w:val="006C1185"/>
  </w:style>
  <w:style w:type="character" w:customStyle="1" w:styleId="ft1058">
    <w:name w:val="ft1058"/>
    <w:rsid w:val="006C1185"/>
  </w:style>
  <w:style w:type="character" w:customStyle="1" w:styleId="ft1101">
    <w:name w:val="ft1101"/>
    <w:rsid w:val="006C1185"/>
  </w:style>
  <w:style w:type="character" w:customStyle="1" w:styleId="ft1162">
    <w:name w:val="ft1162"/>
    <w:rsid w:val="006C1185"/>
  </w:style>
  <w:style w:type="character" w:customStyle="1" w:styleId="ft1197">
    <w:name w:val="ft1197"/>
    <w:rsid w:val="006C1185"/>
  </w:style>
  <w:style w:type="character" w:customStyle="1" w:styleId="ft1248">
    <w:name w:val="ft1248"/>
    <w:rsid w:val="006C1185"/>
  </w:style>
  <w:style w:type="character" w:customStyle="1" w:styleId="ft1293">
    <w:name w:val="ft1293"/>
    <w:rsid w:val="006C1185"/>
  </w:style>
  <w:style w:type="character" w:customStyle="1" w:styleId="ft1308">
    <w:name w:val="ft1308"/>
    <w:rsid w:val="006C1185"/>
  </w:style>
  <w:style w:type="character" w:customStyle="1" w:styleId="ft1366">
    <w:name w:val="ft1366"/>
    <w:rsid w:val="006C1185"/>
  </w:style>
  <w:style w:type="character" w:customStyle="1" w:styleId="ft1377">
    <w:name w:val="ft1377"/>
    <w:rsid w:val="006C1185"/>
  </w:style>
  <w:style w:type="character" w:customStyle="1" w:styleId="ft1380">
    <w:name w:val="ft1380"/>
    <w:rsid w:val="006C1185"/>
  </w:style>
  <w:style w:type="character" w:customStyle="1" w:styleId="ft1389">
    <w:name w:val="ft1389"/>
    <w:rsid w:val="006C1185"/>
  </w:style>
  <w:style w:type="character" w:customStyle="1" w:styleId="ft1393">
    <w:name w:val="ft1393"/>
    <w:rsid w:val="006C1185"/>
  </w:style>
  <w:style w:type="character" w:customStyle="1" w:styleId="ft1400">
    <w:name w:val="ft1400"/>
    <w:rsid w:val="006C1185"/>
  </w:style>
  <w:style w:type="character" w:customStyle="1" w:styleId="ft1407">
    <w:name w:val="ft1407"/>
    <w:rsid w:val="006C1185"/>
  </w:style>
  <w:style w:type="character" w:customStyle="1" w:styleId="ft1410">
    <w:name w:val="ft1410"/>
    <w:rsid w:val="006C1185"/>
  </w:style>
  <w:style w:type="character" w:customStyle="1" w:styleId="ft1427">
    <w:name w:val="ft1427"/>
    <w:rsid w:val="006C1185"/>
  </w:style>
  <w:style w:type="character" w:customStyle="1" w:styleId="ft1478">
    <w:name w:val="ft1478"/>
    <w:rsid w:val="006C1185"/>
  </w:style>
  <w:style w:type="character" w:customStyle="1" w:styleId="ft1533">
    <w:name w:val="ft1533"/>
    <w:rsid w:val="006C1185"/>
  </w:style>
  <w:style w:type="character" w:customStyle="1" w:styleId="ft1586">
    <w:name w:val="ft1586"/>
    <w:rsid w:val="006C1185"/>
  </w:style>
  <w:style w:type="character" w:customStyle="1" w:styleId="ft1627">
    <w:name w:val="ft1627"/>
    <w:rsid w:val="006C1185"/>
  </w:style>
  <w:style w:type="character" w:customStyle="1" w:styleId="ft1634">
    <w:name w:val="ft1634"/>
    <w:rsid w:val="006C1185"/>
  </w:style>
  <w:style w:type="character" w:customStyle="1" w:styleId="ft1638">
    <w:name w:val="ft1638"/>
    <w:rsid w:val="006C1185"/>
  </w:style>
  <w:style w:type="character" w:customStyle="1" w:styleId="ft1643">
    <w:name w:val="ft1643"/>
    <w:rsid w:val="006C1185"/>
  </w:style>
  <w:style w:type="character" w:customStyle="1" w:styleId="ft1659">
    <w:name w:val="ft1659"/>
    <w:rsid w:val="006C1185"/>
  </w:style>
  <w:style w:type="character" w:customStyle="1" w:styleId="ft1665">
    <w:name w:val="ft1665"/>
    <w:rsid w:val="006C1185"/>
  </w:style>
  <w:style w:type="character" w:customStyle="1" w:styleId="ft1711">
    <w:name w:val="ft1711"/>
    <w:rsid w:val="006C1185"/>
  </w:style>
  <w:style w:type="character" w:customStyle="1" w:styleId="ft1757">
    <w:name w:val="ft1757"/>
    <w:rsid w:val="006C1185"/>
  </w:style>
  <w:style w:type="character" w:customStyle="1" w:styleId="ft1804">
    <w:name w:val="ft1804"/>
    <w:rsid w:val="006C1185"/>
  </w:style>
  <w:style w:type="character" w:customStyle="1" w:styleId="ft1855">
    <w:name w:val="ft1855"/>
    <w:rsid w:val="006C1185"/>
  </w:style>
  <w:style w:type="character" w:customStyle="1" w:styleId="ft1883">
    <w:name w:val="ft1883"/>
    <w:rsid w:val="006C1185"/>
  </w:style>
  <w:style w:type="character" w:customStyle="1" w:styleId="ft1937">
    <w:name w:val="ft1937"/>
    <w:rsid w:val="006C1185"/>
  </w:style>
  <w:style w:type="character" w:customStyle="1" w:styleId="ft1983">
    <w:name w:val="ft1983"/>
    <w:rsid w:val="006C1185"/>
  </w:style>
  <w:style w:type="character" w:customStyle="1" w:styleId="ft2028">
    <w:name w:val="ft2028"/>
    <w:rsid w:val="006C1185"/>
  </w:style>
  <w:style w:type="character" w:customStyle="1" w:styleId="ft2049">
    <w:name w:val="ft2049"/>
    <w:rsid w:val="006C1185"/>
  </w:style>
  <w:style w:type="character" w:customStyle="1" w:styleId="ft2096">
    <w:name w:val="ft2096"/>
    <w:rsid w:val="006C1185"/>
  </w:style>
  <w:style w:type="character" w:customStyle="1" w:styleId="ft2144">
    <w:name w:val="ft2144"/>
    <w:rsid w:val="006C1185"/>
  </w:style>
  <w:style w:type="character" w:customStyle="1" w:styleId="ft2234">
    <w:name w:val="ft2234"/>
    <w:rsid w:val="006C1185"/>
  </w:style>
  <w:style w:type="character" w:customStyle="1" w:styleId="ft2289">
    <w:name w:val="ft2289"/>
    <w:rsid w:val="006C1185"/>
  </w:style>
  <w:style w:type="character" w:customStyle="1" w:styleId="ft1884">
    <w:name w:val="ft1884"/>
    <w:rsid w:val="006C1185"/>
  </w:style>
  <w:style w:type="character" w:customStyle="1" w:styleId="ft2343">
    <w:name w:val="ft2343"/>
    <w:rsid w:val="006C1185"/>
  </w:style>
  <w:style w:type="character" w:customStyle="1" w:styleId="ft2392">
    <w:name w:val="ft2392"/>
    <w:rsid w:val="006C1185"/>
  </w:style>
  <w:style w:type="character" w:customStyle="1" w:styleId="ft2439">
    <w:name w:val="ft2439"/>
    <w:rsid w:val="006C1185"/>
  </w:style>
  <w:style w:type="character" w:customStyle="1" w:styleId="ft2489">
    <w:name w:val="ft2489"/>
    <w:rsid w:val="006C1185"/>
  </w:style>
  <w:style w:type="character" w:customStyle="1" w:styleId="ft2500">
    <w:name w:val="ft2500"/>
    <w:rsid w:val="006C1185"/>
  </w:style>
  <w:style w:type="character" w:customStyle="1" w:styleId="ft2555">
    <w:name w:val="ft2555"/>
    <w:rsid w:val="006C1185"/>
  </w:style>
  <w:style w:type="character" w:customStyle="1" w:styleId="ft2562">
    <w:name w:val="ft2562"/>
    <w:rsid w:val="006C1185"/>
  </w:style>
  <w:style w:type="character" w:customStyle="1" w:styleId="ft2569">
    <w:name w:val="ft2569"/>
    <w:rsid w:val="006C1185"/>
  </w:style>
  <w:style w:type="character" w:customStyle="1" w:styleId="ft2572">
    <w:name w:val="ft2572"/>
    <w:rsid w:val="006C1185"/>
  </w:style>
  <w:style w:type="character" w:customStyle="1" w:styleId="ft2581">
    <w:name w:val="ft2581"/>
    <w:rsid w:val="006C1185"/>
  </w:style>
  <w:style w:type="character" w:customStyle="1" w:styleId="ft2590">
    <w:name w:val="ft2590"/>
    <w:rsid w:val="006C1185"/>
  </w:style>
  <w:style w:type="character" w:customStyle="1" w:styleId="ft2624">
    <w:name w:val="ft2624"/>
    <w:rsid w:val="006C1185"/>
  </w:style>
  <w:style w:type="character" w:customStyle="1" w:styleId="ft2669">
    <w:name w:val="ft2669"/>
    <w:rsid w:val="006C1185"/>
  </w:style>
  <w:style w:type="character" w:customStyle="1" w:styleId="ft2679">
    <w:name w:val="ft2679"/>
    <w:rsid w:val="006C1185"/>
  </w:style>
  <w:style w:type="character" w:customStyle="1" w:styleId="ft2716">
    <w:name w:val="ft2716"/>
    <w:rsid w:val="006C1185"/>
  </w:style>
  <w:style w:type="character" w:customStyle="1" w:styleId="ft2726">
    <w:name w:val="ft2726"/>
    <w:rsid w:val="006C1185"/>
  </w:style>
  <w:style w:type="character" w:customStyle="1" w:styleId="ft2773">
    <w:name w:val="ft2773"/>
    <w:rsid w:val="006C1185"/>
  </w:style>
  <w:style w:type="character" w:customStyle="1" w:styleId="ft2782">
    <w:name w:val="ft2782"/>
    <w:rsid w:val="006C1185"/>
  </w:style>
  <w:style w:type="character" w:customStyle="1" w:styleId="ft2828">
    <w:name w:val="ft2828"/>
    <w:rsid w:val="006C1185"/>
  </w:style>
  <w:style w:type="character" w:customStyle="1" w:styleId="ft2877">
    <w:name w:val="ft2877"/>
    <w:rsid w:val="006C1185"/>
  </w:style>
  <w:style w:type="character" w:customStyle="1" w:styleId="ft2921">
    <w:name w:val="ft2921"/>
    <w:rsid w:val="006C1185"/>
  </w:style>
  <w:style w:type="character" w:customStyle="1" w:styleId="ft2927">
    <w:name w:val="ft2927"/>
    <w:rsid w:val="006C1185"/>
  </w:style>
  <w:style w:type="character" w:customStyle="1" w:styleId="ft2935">
    <w:name w:val="ft2935"/>
    <w:rsid w:val="006C1185"/>
  </w:style>
  <w:style w:type="character" w:customStyle="1" w:styleId="ft2943">
    <w:name w:val="ft2943"/>
    <w:rsid w:val="006C1185"/>
  </w:style>
  <w:style w:type="character" w:customStyle="1" w:styleId="ft2952">
    <w:name w:val="ft2952"/>
    <w:rsid w:val="006C1185"/>
  </w:style>
  <w:style w:type="character" w:customStyle="1" w:styleId="ft2954">
    <w:name w:val="ft2954"/>
    <w:rsid w:val="006C1185"/>
  </w:style>
  <w:style w:type="character" w:customStyle="1" w:styleId="ft2955">
    <w:name w:val="ft2955"/>
    <w:rsid w:val="006C1185"/>
  </w:style>
  <w:style w:type="character" w:customStyle="1" w:styleId="ft2962">
    <w:name w:val="ft2962"/>
    <w:rsid w:val="006C1185"/>
  </w:style>
  <w:style w:type="character" w:customStyle="1" w:styleId="ft2968">
    <w:name w:val="ft2968"/>
    <w:rsid w:val="006C1185"/>
  </w:style>
  <w:style w:type="character" w:customStyle="1" w:styleId="ft2973">
    <w:name w:val="ft2973"/>
    <w:rsid w:val="006C1185"/>
  </w:style>
  <w:style w:type="character" w:customStyle="1" w:styleId="ft2974">
    <w:name w:val="ft2974"/>
    <w:rsid w:val="006C1185"/>
  </w:style>
  <w:style w:type="character" w:customStyle="1" w:styleId="ft2976">
    <w:name w:val="ft2976"/>
    <w:rsid w:val="006C1185"/>
  </w:style>
  <w:style w:type="character" w:customStyle="1" w:styleId="ft2985">
    <w:name w:val="ft2985"/>
    <w:rsid w:val="006C1185"/>
  </w:style>
  <w:style w:type="character" w:customStyle="1" w:styleId="ft3002">
    <w:name w:val="ft3002"/>
    <w:rsid w:val="006C1185"/>
  </w:style>
  <w:style w:type="character" w:customStyle="1" w:styleId="ft3037">
    <w:name w:val="ft3037"/>
    <w:rsid w:val="006C1185"/>
  </w:style>
  <w:style w:type="character" w:customStyle="1" w:styleId="ft3084">
    <w:name w:val="ft3084"/>
    <w:rsid w:val="006C1185"/>
  </w:style>
  <w:style w:type="character" w:customStyle="1" w:styleId="ft3127">
    <w:name w:val="ft3127"/>
    <w:rsid w:val="006C1185"/>
  </w:style>
  <w:style w:type="character" w:customStyle="1" w:styleId="ft3156">
    <w:name w:val="ft3156"/>
    <w:rsid w:val="006C1185"/>
  </w:style>
  <w:style w:type="character" w:customStyle="1" w:styleId="ft3206">
    <w:name w:val="ft3206"/>
    <w:rsid w:val="006C1185"/>
  </w:style>
  <w:style w:type="character" w:customStyle="1" w:styleId="ft3264">
    <w:name w:val="ft3264"/>
    <w:rsid w:val="006C1185"/>
  </w:style>
  <w:style w:type="character" w:customStyle="1" w:styleId="ft3315">
    <w:name w:val="ft3315"/>
    <w:rsid w:val="006C1185"/>
  </w:style>
  <w:style w:type="character" w:customStyle="1" w:styleId="ft3373">
    <w:name w:val="ft3373"/>
    <w:rsid w:val="006C1185"/>
  </w:style>
  <w:style w:type="character" w:customStyle="1" w:styleId="ft3432">
    <w:name w:val="ft3432"/>
    <w:rsid w:val="006C1185"/>
  </w:style>
  <w:style w:type="character" w:customStyle="1" w:styleId="ft3489">
    <w:name w:val="ft3489"/>
    <w:rsid w:val="006C1185"/>
  </w:style>
  <w:style w:type="character" w:customStyle="1" w:styleId="ft3546">
    <w:name w:val="ft3546"/>
    <w:rsid w:val="006C1185"/>
  </w:style>
  <w:style w:type="character" w:customStyle="1" w:styleId="ft3608">
    <w:name w:val="ft3608"/>
    <w:rsid w:val="006C1185"/>
  </w:style>
  <w:style w:type="character" w:customStyle="1" w:styleId="ft3651">
    <w:name w:val="ft3651"/>
    <w:rsid w:val="006C1185"/>
  </w:style>
  <w:style w:type="paragraph" w:customStyle="1" w:styleId="c4c8c7c24">
    <w:name w:val="c4 c8 c7 c24"/>
    <w:basedOn w:val="a3"/>
    <w:rsid w:val="006C1185"/>
    <w:pPr>
      <w:spacing w:before="90" w:after="90"/>
    </w:pPr>
  </w:style>
  <w:style w:type="character" w:customStyle="1" w:styleId="c5">
    <w:name w:val="c5"/>
    <w:rsid w:val="006C1185"/>
  </w:style>
  <w:style w:type="character" w:customStyle="1" w:styleId="1143">
    <w:name w:val="Знак Знак114"/>
    <w:locked/>
    <w:rsid w:val="006C1185"/>
    <w:rPr>
      <w:rFonts w:ascii="Arial" w:hAnsi="Arial"/>
      <w:b/>
      <w:color w:val="000000"/>
      <w:sz w:val="26"/>
      <w:lang w:val="ru-RU" w:eastAsia="ru-RU"/>
    </w:rPr>
  </w:style>
  <w:style w:type="paragraph" w:customStyle="1" w:styleId="1123">
    <w:name w:val="Стиль Заголовок 1 + 12 пт"/>
    <w:basedOn w:val="11"/>
    <w:rsid w:val="006C118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6C1185"/>
  </w:style>
  <w:style w:type="character" w:customStyle="1" w:styleId="ft9274">
    <w:name w:val="ft9274"/>
    <w:rsid w:val="006C1185"/>
  </w:style>
  <w:style w:type="character" w:customStyle="1" w:styleId="ft9282">
    <w:name w:val="ft9282"/>
    <w:rsid w:val="006C1185"/>
  </w:style>
  <w:style w:type="character" w:customStyle="1" w:styleId="ft9284">
    <w:name w:val="ft9284"/>
    <w:rsid w:val="006C1185"/>
  </w:style>
  <w:style w:type="character" w:customStyle="1" w:styleId="ft9287">
    <w:name w:val="ft9287"/>
    <w:rsid w:val="006C1185"/>
  </w:style>
  <w:style w:type="character" w:customStyle="1" w:styleId="ft9293">
    <w:name w:val="ft9293"/>
    <w:rsid w:val="006C1185"/>
  </w:style>
  <w:style w:type="character" w:customStyle="1" w:styleId="ft9299">
    <w:name w:val="ft9299"/>
    <w:rsid w:val="006C1185"/>
  </w:style>
  <w:style w:type="character" w:customStyle="1" w:styleId="ft9306">
    <w:name w:val="ft9306"/>
    <w:rsid w:val="006C1185"/>
  </w:style>
  <w:style w:type="character" w:customStyle="1" w:styleId="ft8849">
    <w:name w:val="ft8849"/>
    <w:rsid w:val="006C1185"/>
  </w:style>
  <w:style w:type="character" w:customStyle="1" w:styleId="ft9312">
    <w:name w:val="ft9312"/>
    <w:rsid w:val="006C1185"/>
  </w:style>
  <w:style w:type="character" w:customStyle="1" w:styleId="ft9316">
    <w:name w:val="ft9316"/>
    <w:rsid w:val="006C1185"/>
  </w:style>
  <w:style w:type="character" w:customStyle="1" w:styleId="ft9324">
    <w:name w:val="ft9324"/>
    <w:rsid w:val="006C1185"/>
  </w:style>
  <w:style w:type="character" w:customStyle="1" w:styleId="ft9330">
    <w:name w:val="ft9330"/>
    <w:rsid w:val="006C1185"/>
  </w:style>
  <w:style w:type="character" w:customStyle="1" w:styleId="1810">
    <w:name w:val="Знак Знак1810"/>
    <w:rsid w:val="006C1185"/>
    <w:rPr>
      <w:rFonts w:eastAsia="SimSun"/>
      <w:b/>
      <w:caps/>
      <w:sz w:val="24"/>
      <w:lang w:val="ru-RU" w:eastAsia="ru-RU"/>
    </w:rPr>
  </w:style>
  <w:style w:type="character" w:customStyle="1" w:styleId="WW8Num36z0">
    <w:name w:val="WW8Num36z0"/>
    <w:rsid w:val="006C1185"/>
    <w:rPr>
      <w:rFonts w:ascii="Wingdings" w:hAnsi="Wingdings"/>
    </w:rPr>
  </w:style>
  <w:style w:type="character" w:customStyle="1" w:styleId="WW8Num39z0">
    <w:name w:val="WW8Num39z0"/>
    <w:rsid w:val="006C1185"/>
    <w:rPr>
      <w:rFonts w:ascii="Wingdings" w:hAnsi="Wingdings"/>
    </w:rPr>
  </w:style>
  <w:style w:type="character" w:customStyle="1" w:styleId="WW8Num42z0">
    <w:name w:val="WW8Num42z0"/>
    <w:rsid w:val="006C1185"/>
    <w:rPr>
      <w:rFonts w:ascii="Wingdings" w:hAnsi="Wingdings"/>
    </w:rPr>
  </w:style>
  <w:style w:type="character" w:customStyle="1" w:styleId="WW8Num44z0">
    <w:name w:val="WW8Num44z0"/>
    <w:rsid w:val="006C1185"/>
    <w:rPr>
      <w:rFonts w:ascii="Wingdings" w:hAnsi="Wingdings"/>
    </w:rPr>
  </w:style>
  <w:style w:type="character" w:customStyle="1" w:styleId="WW8Num44z1">
    <w:name w:val="WW8Num44z1"/>
    <w:rsid w:val="006C1185"/>
    <w:rPr>
      <w:rFonts w:ascii="Courier New" w:hAnsi="Courier New"/>
    </w:rPr>
  </w:style>
  <w:style w:type="character" w:customStyle="1" w:styleId="WW8Num44z3">
    <w:name w:val="WW8Num44z3"/>
    <w:rsid w:val="006C1185"/>
    <w:rPr>
      <w:rFonts w:ascii="Symbol" w:hAnsi="Symbol"/>
    </w:rPr>
  </w:style>
  <w:style w:type="character" w:customStyle="1" w:styleId="WW8Num47z0">
    <w:name w:val="WW8Num47z0"/>
    <w:rsid w:val="006C1185"/>
    <w:rPr>
      <w:rFonts w:ascii="Wingdings" w:hAnsi="Wingdings"/>
    </w:rPr>
  </w:style>
  <w:style w:type="character" w:customStyle="1" w:styleId="WW8Num47z1">
    <w:name w:val="WW8Num47z1"/>
    <w:rsid w:val="006C1185"/>
    <w:rPr>
      <w:rFonts w:ascii="Courier New" w:hAnsi="Courier New"/>
    </w:rPr>
  </w:style>
  <w:style w:type="character" w:customStyle="1" w:styleId="WW8Num47z3">
    <w:name w:val="WW8Num47z3"/>
    <w:rsid w:val="006C1185"/>
    <w:rPr>
      <w:rFonts w:ascii="Symbol" w:hAnsi="Symbol"/>
    </w:rPr>
  </w:style>
  <w:style w:type="character" w:customStyle="1" w:styleId="WW8Num50z0">
    <w:name w:val="WW8Num50z0"/>
    <w:rsid w:val="006C1185"/>
    <w:rPr>
      <w:rFonts w:ascii="Wingdings" w:hAnsi="Wingdings"/>
    </w:rPr>
  </w:style>
  <w:style w:type="character" w:customStyle="1" w:styleId="WW8Num51z0">
    <w:name w:val="WW8Num51z0"/>
    <w:rsid w:val="006C1185"/>
    <w:rPr>
      <w:rFonts w:ascii="Wingdings" w:hAnsi="Wingdings"/>
    </w:rPr>
  </w:style>
  <w:style w:type="character" w:customStyle="1" w:styleId="WW8Num52z0">
    <w:name w:val="WW8Num52z0"/>
    <w:rsid w:val="006C1185"/>
    <w:rPr>
      <w:rFonts w:ascii="Symbol" w:hAnsi="Symbol"/>
    </w:rPr>
  </w:style>
  <w:style w:type="character" w:customStyle="1" w:styleId="WW8Num53z0">
    <w:name w:val="WW8Num53z0"/>
    <w:rsid w:val="006C1185"/>
    <w:rPr>
      <w:rFonts w:ascii="Wingdings" w:hAnsi="Wingdings"/>
    </w:rPr>
  </w:style>
  <w:style w:type="character" w:customStyle="1" w:styleId="WW8Num53z1">
    <w:name w:val="WW8Num53z1"/>
    <w:rsid w:val="006C1185"/>
    <w:rPr>
      <w:rFonts w:ascii="Courier New" w:hAnsi="Courier New"/>
    </w:rPr>
  </w:style>
  <w:style w:type="character" w:customStyle="1" w:styleId="WW8Num53z3">
    <w:name w:val="WW8Num53z3"/>
    <w:rsid w:val="006C1185"/>
    <w:rPr>
      <w:rFonts w:ascii="Symbol" w:hAnsi="Symbol"/>
    </w:rPr>
  </w:style>
  <w:style w:type="character" w:customStyle="1" w:styleId="WW8Num55z0">
    <w:name w:val="WW8Num55z0"/>
    <w:rsid w:val="006C1185"/>
    <w:rPr>
      <w:rFonts w:ascii="Symbol" w:hAnsi="Symbol"/>
    </w:rPr>
  </w:style>
  <w:style w:type="character" w:customStyle="1" w:styleId="WW8Num56z0">
    <w:name w:val="WW8Num56z0"/>
    <w:rsid w:val="006C1185"/>
    <w:rPr>
      <w:rFonts w:ascii="Symbol" w:hAnsi="Symbol"/>
    </w:rPr>
  </w:style>
  <w:style w:type="character" w:customStyle="1" w:styleId="WW8Num59z0">
    <w:name w:val="WW8Num59z0"/>
    <w:rsid w:val="006C1185"/>
    <w:rPr>
      <w:rFonts w:ascii="Symbol" w:hAnsi="Symbol"/>
    </w:rPr>
  </w:style>
  <w:style w:type="character" w:customStyle="1" w:styleId="WW8Num63z0">
    <w:name w:val="WW8Num63z0"/>
    <w:rsid w:val="006C1185"/>
    <w:rPr>
      <w:rFonts w:ascii="Symbol" w:hAnsi="Symbol"/>
    </w:rPr>
  </w:style>
  <w:style w:type="character" w:customStyle="1" w:styleId="WW8Num66z0">
    <w:name w:val="WW8Num66z0"/>
    <w:rsid w:val="006C1185"/>
    <w:rPr>
      <w:rFonts w:ascii="Symbol" w:hAnsi="Symbol"/>
    </w:rPr>
  </w:style>
  <w:style w:type="character" w:customStyle="1" w:styleId="WW8Num69z1">
    <w:name w:val="WW8Num69z1"/>
    <w:rsid w:val="006C1185"/>
    <w:rPr>
      <w:rFonts w:ascii="Wingdings" w:hAnsi="Wingdings"/>
    </w:rPr>
  </w:style>
  <w:style w:type="character" w:customStyle="1" w:styleId="WW8Num72z0">
    <w:name w:val="WW8Num72z0"/>
    <w:rsid w:val="006C1185"/>
    <w:rPr>
      <w:rFonts w:ascii="Symbol" w:hAnsi="Symbol"/>
    </w:rPr>
  </w:style>
  <w:style w:type="character" w:customStyle="1" w:styleId="WW8Num72z1">
    <w:name w:val="WW8Num72z1"/>
    <w:rsid w:val="006C1185"/>
    <w:rPr>
      <w:rFonts w:ascii="Courier New" w:hAnsi="Courier New"/>
    </w:rPr>
  </w:style>
  <w:style w:type="character" w:customStyle="1" w:styleId="WW8Num72z2">
    <w:name w:val="WW8Num72z2"/>
    <w:rsid w:val="006C1185"/>
    <w:rPr>
      <w:rFonts w:ascii="Wingdings" w:hAnsi="Wingdings"/>
    </w:rPr>
  </w:style>
  <w:style w:type="character" w:customStyle="1" w:styleId="WW8Num74z0">
    <w:name w:val="WW8Num74z0"/>
    <w:rsid w:val="006C1185"/>
    <w:rPr>
      <w:rFonts w:ascii="Symbol" w:hAnsi="Symbol"/>
    </w:rPr>
  </w:style>
  <w:style w:type="character" w:customStyle="1" w:styleId="WW8Num75z0">
    <w:name w:val="WW8Num75z0"/>
    <w:rsid w:val="006C1185"/>
    <w:rPr>
      <w:rFonts w:ascii="Wingdings" w:hAnsi="Wingdings"/>
    </w:rPr>
  </w:style>
  <w:style w:type="character" w:customStyle="1" w:styleId="WW8Num75z1">
    <w:name w:val="WW8Num75z1"/>
    <w:rsid w:val="006C1185"/>
    <w:rPr>
      <w:rFonts w:ascii="Courier New" w:hAnsi="Courier New"/>
    </w:rPr>
  </w:style>
  <w:style w:type="character" w:customStyle="1" w:styleId="WW8Num75z3">
    <w:name w:val="WW8Num75z3"/>
    <w:rsid w:val="006C1185"/>
    <w:rPr>
      <w:rFonts w:ascii="Symbol" w:hAnsi="Symbol"/>
    </w:rPr>
  </w:style>
  <w:style w:type="character" w:customStyle="1" w:styleId="WW8Num77z0">
    <w:name w:val="WW8Num77z0"/>
    <w:rsid w:val="006C1185"/>
    <w:rPr>
      <w:rFonts w:ascii="Symbol" w:hAnsi="Symbol"/>
    </w:rPr>
  </w:style>
  <w:style w:type="character" w:customStyle="1" w:styleId="WW8Num78z0">
    <w:name w:val="WW8Num78z0"/>
    <w:rsid w:val="006C1185"/>
    <w:rPr>
      <w:rFonts w:ascii="Wingdings" w:hAnsi="Wingdings"/>
    </w:rPr>
  </w:style>
  <w:style w:type="character" w:customStyle="1" w:styleId="WW8Num78z1">
    <w:name w:val="WW8Num78z1"/>
    <w:rsid w:val="006C1185"/>
    <w:rPr>
      <w:rFonts w:ascii="Courier New" w:hAnsi="Courier New"/>
    </w:rPr>
  </w:style>
  <w:style w:type="character" w:customStyle="1" w:styleId="WW8Num78z3">
    <w:name w:val="WW8Num78z3"/>
    <w:rsid w:val="006C1185"/>
    <w:rPr>
      <w:rFonts w:ascii="Symbol" w:hAnsi="Symbol"/>
    </w:rPr>
  </w:style>
  <w:style w:type="character" w:customStyle="1" w:styleId="WW8Num79z0">
    <w:name w:val="WW8Num79z0"/>
    <w:rsid w:val="006C1185"/>
    <w:rPr>
      <w:rFonts w:ascii="Symbol" w:hAnsi="Symbol"/>
    </w:rPr>
  </w:style>
  <w:style w:type="character" w:customStyle="1" w:styleId="WW8Num86z0">
    <w:name w:val="WW8Num86z0"/>
    <w:rsid w:val="006C1185"/>
    <w:rPr>
      <w:rFonts w:ascii="Wingdings" w:hAnsi="Wingdings"/>
    </w:rPr>
  </w:style>
  <w:style w:type="character" w:customStyle="1" w:styleId="WW8Num86z1">
    <w:name w:val="WW8Num86z1"/>
    <w:rsid w:val="006C1185"/>
    <w:rPr>
      <w:rFonts w:ascii="Courier New" w:hAnsi="Courier New"/>
    </w:rPr>
  </w:style>
  <w:style w:type="character" w:customStyle="1" w:styleId="WW8Num86z3">
    <w:name w:val="WW8Num86z3"/>
    <w:rsid w:val="006C1185"/>
    <w:rPr>
      <w:rFonts w:ascii="Symbol" w:hAnsi="Symbol"/>
    </w:rPr>
  </w:style>
  <w:style w:type="character" w:customStyle="1" w:styleId="WW8Num87z0">
    <w:name w:val="WW8Num87z0"/>
    <w:rsid w:val="006C1185"/>
    <w:rPr>
      <w:rFonts w:ascii="Symbol" w:hAnsi="Symbol"/>
    </w:rPr>
  </w:style>
  <w:style w:type="character" w:customStyle="1" w:styleId="WW8Num89z0">
    <w:name w:val="WW8Num89z0"/>
    <w:rsid w:val="006C1185"/>
    <w:rPr>
      <w:rFonts w:ascii="Symbol" w:hAnsi="Symbol"/>
    </w:rPr>
  </w:style>
  <w:style w:type="character" w:customStyle="1" w:styleId="WW8Num90z0">
    <w:name w:val="WW8Num90z0"/>
    <w:rsid w:val="006C1185"/>
    <w:rPr>
      <w:rFonts w:ascii="Symbol" w:hAnsi="Symbol"/>
    </w:rPr>
  </w:style>
  <w:style w:type="character" w:customStyle="1" w:styleId="WW8Num92z0">
    <w:name w:val="WW8Num92z0"/>
    <w:rsid w:val="006C1185"/>
    <w:rPr>
      <w:rFonts w:ascii="Symbol" w:hAnsi="Symbol"/>
    </w:rPr>
  </w:style>
  <w:style w:type="character" w:customStyle="1" w:styleId="WW8Num93z0">
    <w:name w:val="WW8Num93z0"/>
    <w:rsid w:val="006C1185"/>
    <w:rPr>
      <w:rFonts w:ascii="Wingdings" w:hAnsi="Wingdings"/>
    </w:rPr>
  </w:style>
  <w:style w:type="character" w:customStyle="1" w:styleId="WW8Num93z1">
    <w:name w:val="WW8Num93z1"/>
    <w:rsid w:val="006C1185"/>
    <w:rPr>
      <w:rFonts w:ascii="Courier New" w:hAnsi="Courier New"/>
    </w:rPr>
  </w:style>
  <w:style w:type="character" w:customStyle="1" w:styleId="WW8Num93z3">
    <w:name w:val="WW8Num93z3"/>
    <w:rsid w:val="006C1185"/>
    <w:rPr>
      <w:rFonts w:ascii="Symbol" w:hAnsi="Symbol"/>
    </w:rPr>
  </w:style>
  <w:style w:type="character" w:customStyle="1" w:styleId="WW8Num94z0">
    <w:name w:val="WW8Num94z0"/>
    <w:rsid w:val="006C1185"/>
    <w:rPr>
      <w:rFonts w:ascii="Symbol" w:hAnsi="Symbol"/>
    </w:rPr>
  </w:style>
  <w:style w:type="character" w:customStyle="1" w:styleId="WW8Num97z0">
    <w:name w:val="WW8Num97z0"/>
    <w:rsid w:val="006C1185"/>
    <w:rPr>
      <w:rFonts w:ascii="Symbol" w:hAnsi="Symbol"/>
    </w:rPr>
  </w:style>
  <w:style w:type="character" w:customStyle="1" w:styleId="WW8Num99z0">
    <w:name w:val="WW8Num99z0"/>
    <w:rsid w:val="006C1185"/>
    <w:rPr>
      <w:rFonts w:ascii="Symbol" w:hAnsi="Symbol"/>
    </w:rPr>
  </w:style>
  <w:style w:type="character" w:customStyle="1" w:styleId="WW8Num101z0">
    <w:name w:val="WW8Num101z0"/>
    <w:rsid w:val="006C1185"/>
    <w:rPr>
      <w:rFonts w:ascii="Symbol" w:hAnsi="Symbol"/>
    </w:rPr>
  </w:style>
  <w:style w:type="character" w:customStyle="1" w:styleId="WW8Num104z0">
    <w:name w:val="WW8Num104z0"/>
    <w:rsid w:val="006C1185"/>
    <w:rPr>
      <w:rFonts w:ascii="Symbol" w:hAnsi="Symbol"/>
    </w:rPr>
  </w:style>
  <w:style w:type="character" w:customStyle="1" w:styleId="WW8Num107z0">
    <w:name w:val="WW8Num107z0"/>
    <w:rsid w:val="006C1185"/>
    <w:rPr>
      <w:rFonts w:ascii="Symbol" w:hAnsi="Symbol"/>
    </w:rPr>
  </w:style>
  <w:style w:type="character" w:customStyle="1" w:styleId="WW8Num109z0">
    <w:name w:val="WW8Num109z0"/>
    <w:rsid w:val="006C1185"/>
    <w:rPr>
      <w:rFonts w:ascii="Symbol" w:hAnsi="Symbol"/>
    </w:rPr>
  </w:style>
  <w:style w:type="character" w:customStyle="1" w:styleId="WW8Num112z1">
    <w:name w:val="WW8Num112z1"/>
    <w:rsid w:val="006C1185"/>
    <w:rPr>
      <w:color w:val="000000"/>
    </w:rPr>
  </w:style>
  <w:style w:type="character" w:customStyle="1" w:styleId="WW8Num114z0">
    <w:name w:val="WW8Num114z0"/>
    <w:rsid w:val="006C1185"/>
    <w:rPr>
      <w:rFonts w:ascii="Symbol" w:hAnsi="Symbol"/>
    </w:rPr>
  </w:style>
  <w:style w:type="character" w:customStyle="1" w:styleId="WW8Num117z0">
    <w:name w:val="WW8Num117z0"/>
    <w:rsid w:val="006C1185"/>
    <w:rPr>
      <w:rFonts w:ascii="Symbol" w:hAnsi="Symbol"/>
    </w:rPr>
  </w:style>
  <w:style w:type="character" w:customStyle="1" w:styleId="WW8Num118z0">
    <w:name w:val="WW8Num118z0"/>
    <w:rsid w:val="006C1185"/>
    <w:rPr>
      <w:rFonts w:ascii="Wingdings" w:hAnsi="Wingdings"/>
    </w:rPr>
  </w:style>
  <w:style w:type="character" w:customStyle="1" w:styleId="WW8Num118z1">
    <w:name w:val="WW8Num118z1"/>
    <w:rsid w:val="006C1185"/>
    <w:rPr>
      <w:rFonts w:ascii="Courier New" w:hAnsi="Courier New"/>
    </w:rPr>
  </w:style>
  <w:style w:type="character" w:customStyle="1" w:styleId="WW8Num118z3">
    <w:name w:val="WW8Num118z3"/>
    <w:rsid w:val="006C1185"/>
    <w:rPr>
      <w:rFonts w:ascii="Symbol" w:hAnsi="Symbol"/>
    </w:rPr>
  </w:style>
  <w:style w:type="character" w:customStyle="1" w:styleId="WW8Num120z0">
    <w:name w:val="WW8Num120z0"/>
    <w:rsid w:val="006C1185"/>
    <w:rPr>
      <w:rFonts w:ascii="Symbol" w:hAnsi="Symbol"/>
    </w:rPr>
  </w:style>
  <w:style w:type="character" w:customStyle="1" w:styleId="WW8Num121z0">
    <w:name w:val="WW8Num121z0"/>
    <w:rsid w:val="006C1185"/>
    <w:rPr>
      <w:rFonts w:ascii="Symbol" w:hAnsi="Symbol"/>
    </w:rPr>
  </w:style>
  <w:style w:type="character" w:customStyle="1" w:styleId="WW8Num124z0">
    <w:name w:val="WW8Num124z0"/>
    <w:rsid w:val="006C1185"/>
    <w:rPr>
      <w:rFonts w:ascii="Symbol" w:hAnsi="Symbol"/>
    </w:rPr>
  </w:style>
  <w:style w:type="character" w:customStyle="1" w:styleId="WW8Num125z0">
    <w:name w:val="WW8Num125z0"/>
    <w:rsid w:val="006C1185"/>
    <w:rPr>
      <w:rFonts w:ascii="Wingdings" w:hAnsi="Wingdings"/>
    </w:rPr>
  </w:style>
  <w:style w:type="character" w:customStyle="1" w:styleId="WW8Num125z1">
    <w:name w:val="WW8Num125z1"/>
    <w:rsid w:val="006C1185"/>
    <w:rPr>
      <w:rFonts w:ascii="Courier New" w:hAnsi="Courier New"/>
    </w:rPr>
  </w:style>
  <w:style w:type="character" w:customStyle="1" w:styleId="WW8Num125z3">
    <w:name w:val="WW8Num125z3"/>
    <w:rsid w:val="006C1185"/>
    <w:rPr>
      <w:rFonts w:ascii="Symbol" w:hAnsi="Symbol"/>
    </w:rPr>
  </w:style>
  <w:style w:type="character" w:customStyle="1" w:styleId="WW8Num126z0">
    <w:name w:val="WW8Num126z0"/>
    <w:rsid w:val="006C1185"/>
    <w:rPr>
      <w:rFonts w:ascii="Symbol" w:hAnsi="Symbol"/>
    </w:rPr>
  </w:style>
  <w:style w:type="character" w:customStyle="1" w:styleId="WW8Num127z0">
    <w:name w:val="WW8Num127z0"/>
    <w:rsid w:val="006C1185"/>
    <w:rPr>
      <w:rFonts w:ascii="Symbol" w:hAnsi="Symbol"/>
    </w:rPr>
  </w:style>
  <w:style w:type="character" w:customStyle="1" w:styleId="WW8Num130z0">
    <w:name w:val="WW8Num130z0"/>
    <w:rsid w:val="006C1185"/>
    <w:rPr>
      <w:rFonts w:ascii="Symbol" w:hAnsi="Symbol"/>
    </w:rPr>
  </w:style>
  <w:style w:type="character" w:customStyle="1" w:styleId="WW8Num131z0">
    <w:name w:val="WW8Num131z0"/>
    <w:rsid w:val="006C1185"/>
    <w:rPr>
      <w:rFonts w:ascii="Symbol" w:hAnsi="Symbol"/>
    </w:rPr>
  </w:style>
  <w:style w:type="character" w:customStyle="1" w:styleId="WW8Num132z0">
    <w:name w:val="WW8Num132z0"/>
    <w:rsid w:val="006C1185"/>
    <w:rPr>
      <w:rFonts w:ascii="Symbol" w:hAnsi="Symbol"/>
    </w:rPr>
  </w:style>
  <w:style w:type="character" w:customStyle="1" w:styleId="WW8Num134z0">
    <w:name w:val="WW8Num134z0"/>
    <w:rsid w:val="006C1185"/>
    <w:rPr>
      <w:rFonts w:ascii="Wingdings" w:hAnsi="Wingdings"/>
    </w:rPr>
  </w:style>
  <w:style w:type="character" w:customStyle="1" w:styleId="WW8Num136z0">
    <w:name w:val="WW8Num136z0"/>
    <w:rsid w:val="006C1185"/>
    <w:rPr>
      <w:rFonts w:ascii="Symbol" w:hAnsi="Symbol"/>
    </w:rPr>
  </w:style>
  <w:style w:type="character" w:customStyle="1" w:styleId="WW8Num139z0">
    <w:name w:val="WW8Num139z0"/>
    <w:rsid w:val="006C1185"/>
    <w:rPr>
      <w:rFonts w:ascii="Symbol" w:hAnsi="Symbol"/>
    </w:rPr>
  </w:style>
  <w:style w:type="character" w:customStyle="1" w:styleId="WW8Num143z0">
    <w:name w:val="WW8Num143z0"/>
    <w:rsid w:val="006C1185"/>
    <w:rPr>
      <w:rFonts w:ascii="Symbol" w:hAnsi="Symbol"/>
    </w:rPr>
  </w:style>
  <w:style w:type="character" w:customStyle="1" w:styleId="WW8Num144z0">
    <w:name w:val="WW8Num144z0"/>
    <w:rsid w:val="006C1185"/>
    <w:rPr>
      <w:rFonts w:ascii="Symbol" w:hAnsi="Symbol"/>
    </w:rPr>
  </w:style>
  <w:style w:type="character" w:customStyle="1" w:styleId="WW8Num145z0">
    <w:name w:val="WW8Num145z0"/>
    <w:rsid w:val="006C1185"/>
    <w:rPr>
      <w:rFonts w:ascii="Symbol" w:hAnsi="Symbol"/>
    </w:rPr>
  </w:style>
  <w:style w:type="character" w:customStyle="1" w:styleId="WW8Num146z0">
    <w:name w:val="WW8Num146z0"/>
    <w:rsid w:val="006C1185"/>
    <w:rPr>
      <w:rFonts w:ascii="Symbol" w:hAnsi="Symbol"/>
    </w:rPr>
  </w:style>
  <w:style w:type="character" w:customStyle="1" w:styleId="WW8Num147z0">
    <w:name w:val="WW8Num147z0"/>
    <w:rsid w:val="006C1185"/>
    <w:rPr>
      <w:rFonts w:ascii="Wingdings" w:hAnsi="Wingdings"/>
    </w:rPr>
  </w:style>
  <w:style w:type="character" w:customStyle="1" w:styleId="WW8Num147z1">
    <w:name w:val="WW8Num147z1"/>
    <w:rsid w:val="006C1185"/>
    <w:rPr>
      <w:rFonts w:ascii="Courier New" w:hAnsi="Courier New"/>
    </w:rPr>
  </w:style>
  <w:style w:type="character" w:customStyle="1" w:styleId="WW8Num147z3">
    <w:name w:val="WW8Num147z3"/>
    <w:rsid w:val="006C1185"/>
    <w:rPr>
      <w:rFonts w:ascii="Symbol" w:hAnsi="Symbol"/>
    </w:rPr>
  </w:style>
  <w:style w:type="character" w:customStyle="1" w:styleId="WW8Num150z0">
    <w:name w:val="WW8Num150z0"/>
    <w:rsid w:val="006C1185"/>
    <w:rPr>
      <w:rFonts w:ascii="Symbol" w:hAnsi="Symbol"/>
    </w:rPr>
  </w:style>
  <w:style w:type="character" w:customStyle="1" w:styleId="WW8Num157z0">
    <w:name w:val="WW8Num157z0"/>
    <w:rsid w:val="006C1185"/>
    <w:rPr>
      <w:rFonts w:ascii="Symbol" w:hAnsi="Symbol"/>
    </w:rPr>
  </w:style>
  <w:style w:type="character" w:customStyle="1" w:styleId="WW8Num159z0">
    <w:name w:val="WW8Num159z0"/>
    <w:rsid w:val="006C1185"/>
    <w:rPr>
      <w:rFonts w:ascii="Symbol" w:hAnsi="Symbol"/>
    </w:rPr>
  </w:style>
  <w:style w:type="character" w:customStyle="1" w:styleId="WW8Num160z0">
    <w:name w:val="WW8Num160z0"/>
    <w:rsid w:val="006C1185"/>
    <w:rPr>
      <w:rFonts w:ascii="Symbol" w:hAnsi="Symbol"/>
    </w:rPr>
  </w:style>
  <w:style w:type="character" w:customStyle="1" w:styleId="WW8Num162z0">
    <w:name w:val="WW8Num162z0"/>
    <w:rsid w:val="006C1185"/>
    <w:rPr>
      <w:rFonts w:ascii="Symbol" w:hAnsi="Symbol"/>
    </w:rPr>
  </w:style>
  <w:style w:type="character" w:customStyle="1" w:styleId="WW8Num163z0">
    <w:name w:val="WW8Num163z0"/>
    <w:rsid w:val="006C1185"/>
    <w:rPr>
      <w:rFonts w:ascii="Symbol" w:hAnsi="Symbol"/>
    </w:rPr>
  </w:style>
  <w:style w:type="character" w:customStyle="1" w:styleId="WW8Num164z0">
    <w:name w:val="WW8Num164z0"/>
    <w:rsid w:val="006C1185"/>
    <w:rPr>
      <w:rFonts w:ascii="Wingdings" w:hAnsi="Wingdings"/>
    </w:rPr>
  </w:style>
  <w:style w:type="character" w:customStyle="1" w:styleId="WW8Num164z1">
    <w:name w:val="WW8Num164z1"/>
    <w:rsid w:val="006C1185"/>
    <w:rPr>
      <w:rFonts w:ascii="Courier New" w:hAnsi="Courier New"/>
    </w:rPr>
  </w:style>
  <w:style w:type="character" w:customStyle="1" w:styleId="WW8Num164z3">
    <w:name w:val="WW8Num164z3"/>
    <w:rsid w:val="006C1185"/>
    <w:rPr>
      <w:rFonts w:ascii="Symbol" w:hAnsi="Symbol"/>
    </w:rPr>
  </w:style>
  <w:style w:type="character" w:customStyle="1" w:styleId="WW8Num168z0">
    <w:name w:val="WW8Num168z0"/>
    <w:rsid w:val="006C1185"/>
    <w:rPr>
      <w:rFonts w:ascii="Symbol" w:hAnsi="Symbol"/>
    </w:rPr>
  </w:style>
  <w:style w:type="character" w:customStyle="1" w:styleId="WW8Num169z0">
    <w:name w:val="WW8Num169z0"/>
    <w:rsid w:val="006C1185"/>
    <w:rPr>
      <w:rFonts w:ascii="Symbol" w:hAnsi="Symbol"/>
    </w:rPr>
  </w:style>
  <w:style w:type="character" w:customStyle="1" w:styleId="WW8Num170z0">
    <w:name w:val="WW8Num170z0"/>
    <w:rsid w:val="006C1185"/>
    <w:rPr>
      <w:rFonts w:ascii="Symbol" w:hAnsi="Symbol"/>
    </w:rPr>
  </w:style>
  <w:style w:type="character" w:customStyle="1" w:styleId="WW8Num174z0">
    <w:name w:val="WW8Num174z0"/>
    <w:rsid w:val="006C1185"/>
    <w:rPr>
      <w:rFonts w:ascii="Symbol" w:hAnsi="Symbol"/>
    </w:rPr>
  </w:style>
  <w:style w:type="character" w:customStyle="1" w:styleId="WW8Num177z0">
    <w:name w:val="WW8Num177z0"/>
    <w:rsid w:val="006C1185"/>
    <w:rPr>
      <w:rFonts w:ascii="Symbol" w:hAnsi="Symbol"/>
    </w:rPr>
  </w:style>
  <w:style w:type="character" w:customStyle="1" w:styleId="WW8Num178z0">
    <w:name w:val="WW8Num178z0"/>
    <w:rsid w:val="006C1185"/>
    <w:rPr>
      <w:rFonts w:ascii="Symbol" w:hAnsi="Symbol"/>
    </w:rPr>
  </w:style>
  <w:style w:type="character" w:customStyle="1" w:styleId="WW8Num182z0">
    <w:name w:val="WW8Num182z0"/>
    <w:rsid w:val="006C1185"/>
    <w:rPr>
      <w:rFonts w:ascii="Symbol" w:hAnsi="Symbol"/>
    </w:rPr>
  </w:style>
  <w:style w:type="character" w:customStyle="1" w:styleId="WW8Num37z0">
    <w:name w:val="WW8Num37z0"/>
    <w:rsid w:val="006C1185"/>
    <w:rPr>
      <w:rFonts w:ascii="Wingdings" w:hAnsi="Wingdings"/>
    </w:rPr>
  </w:style>
  <w:style w:type="character" w:customStyle="1" w:styleId="WW8Num38z0">
    <w:name w:val="WW8Num38z0"/>
    <w:rsid w:val="006C1185"/>
    <w:rPr>
      <w:rFonts w:ascii="Wingdings" w:hAnsi="Wingdings"/>
    </w:rPr>
  </w:style>
  <w:style w:type="character" w:customStyle="1" w:styleId="WW8Num40z0">
    <w:name w:val="WW8Num40z0"/>
    <w:rsid w:val="006C1185"/>
    <w:rPr>
      <w:rFonts w:ascii="Wingdings" w:hAnsi="Wingdings"/>
    </w:rPr>
  </w:style>
  <w:style w:type="character" w:customStyle="1" w:styleId="WW8Num41z0">
    <w:name w:val="WW8Num41z0"/>
    <w:rsid w:val="006C1185"/>
    <w:rPr>
      <w:rFonts w:ascii="Wingdings" w:hAnsi="Wingdings"/>
    </w:rPr>
  </w:style>
  <w:style w:type="character" w:customStyle="1" w:styleId="WW8Num43z0">
    <w:name w:val="WW8Num43z0"/>
    <w:rsid w:val="006C1185"/>
    <w:rPr>
      <w:rFonts w:ascii="Wingdings" w:hAnsi="Wingdings"/>
    </w:rPr>
  </w:style>
  <w:style w:type="character" w:customStyle="1" w:styleId="WW8Num20z1">
    <w:name w:val="WW8Num20z1"/>
    <w:rsid w:val="006C1185"/>
    <w:rPr>
      <w:rFonts w:ascii="Courier New" w:hAnsi="Courier New"/>
    </w:rPr>
  </w:style>
  <w:style w:type="character" w:customStyle="1" w:styleId="WW8Num20z3">
    <w:name w:val="WW8Num20z3"/>
    <w:rsid w:val="006C1185"/>
    <w:rPr>
      <w:rFonts w:ascii="Symbol" w:hAnsi="Symbol"/>
    </w:rPr>
  </w:style>
  <w:style w:type="character" w:customStyle="1" w:styleId="WW8Num26z3">
    <w:name w:val="WW8Num26z3"/>
    <w:rsid w:val="006C1185"/>
    <w:rPr>
      <w:rFonts w:ascii="Symbol" w:hAnsi="Symbol"/>
    </w:rPr>
  </w:style>
  <w:style w:type="character" w:customStyle="1" w:styleId="WW8Num33z0">
    <w:name w:val="WW8Num33z0"/>
    <w:rsid w:val="006C1185"/>
    <w:rPr>
      <w:rFonts w:ascii="Wingdings" w:hAnsi="Wingdings"/>
    </w:rPr>
  </w:style>
  <w:style w:type="character" w:customStyle="1" w:styleId="WW8Num33z3">
    <w:name w:val="WW8Num33z3"/>
    <w:rsid w:val="006C1185"/>
    <w:rPr>
      <w:rFonts w:ascii="Symbol" w:hAnsi="Symbol"/>
    </w:rPr>
  </w:style>
  <w:style w:type="character" w:customStyle="1" w:styleId="WW8Num33z4">
    <w:name w:val="WW8Num33z4"/>
    <w:rsid w:val="006C1185"/>
    <w:rPr>
      <w:rFonts w:ascii="Courier New" w:hAnsi="Courier New"/>
    </w:rPr>
  </w:style>
  <w:style w:type="character" w:customStyle="1" w:styleId="WW8Num34z0">
    <w:name w:val="WW8Num34z0"/>
    <w:rsid w:val="006C1185"/>
    <w:rPr>
      <w:rFonts w:ascii="Wingdings" w:hAnsi="Wingdings"/>
    </w:rPr>
  </w:style>
  <w:style w:type="character" w:customStyle="1" w:styleId="WW8Num34z1">
    <w:name w:val="WW8Num34z1"/>
    <w:rsid w:val="006C1185"/>
    <w:rPr>
      <w:rFonts w:ascii="Courier New" w:hAnsi="Courier New"/>
    </w:rPr>
  </w:style>
  <w:style w:type="character" w:customStyle="1" w:styleId="WW8Num34z3">
    <w:name w:val="WW8Num34z3"/>
    <w:rsid w:val="006C1185"/>
    <w:rPr>
      <w:rFonts w:ascii="Symbol" w:hAnsi="Symbol"/>
    </w:rPr>
  </w:style>
  <w:style w:type="character" w:customStyle="1" w:styleId="WW8Num35z0">
    <w:name w:val="WW8Num35z0"/>
    <w:rsid w:val="006C1185"/>
    <w:rPr>
      <w:rFonts w:ascii="Wingdings" w:hAnsi="Wingdings"/>
    </w:rPr>
  </w:style>
  <w:style w:type="character" w:customStyle="1" w:styleId="WW8Num35z1">
    <w:name w:val="WW8Num35z1"/>
    <w:rsid w:val="006C1185"/>
    <w:rPr>
      <w:rFonts w:ascii="Courier New" w:hAnsi="Courier New"/>
    </w:rPr>
  </w:style>
  <w:style w:type="character" w:customStyle="1" w:styleId="WW8Num35z3">
    <w:name w:val="WW8Num35z3"/>
    <w:rsid w:val="006C1185"/>
    <w:rPr>
      <w:rFonts w:ascii="Symbol" w:hAnsi="Symbol"/>
    </w:rPr>
  </w:style>
  <w:style w:type="character" w:customStyle="1" w:styleId="WW8Num36z1">
    <w:name w:val="WW8Num36z1"/>
    <w:rsid w:val="006C1185"/>
    <w:rPr>
      <w:rFonts w:ascii="Courier New" w:hAnsi="Courier New"/>
    </w:rPr>
  </w:style>
  <w:style w:type="character" w:customStyle="1" w:styleId="WW8Num36z3">
    <w:name w:val="WW8Num36z3"/>
    <w:rsid w:val="006C1185"/>
    <w:rPr>
      <w:rFonts w:ascii="Symbol" w:hAnsi="Symbol"/>
    </w:rPr>
  </w:style>
  <w:style w:type="character" w:customStyle="1" w:styleId="WW8Num37z1">
    <w:name w:val="WW8Num37z1"/>
    <w:rsid w:val="006C1185"/>
    <w:rPr>
      <w:rFonts w:ascii="Courier New" w:hAnsi="Courier New"/>
    </w:rPr>
  </w:style>
  <w:style w:type="character" w:customStyle="1" w:styleId="WW8Num37z3">
    <w:name w:val="WW8Num37z3"/>
    <w:rsid w:val="006C1185"/>
    <w:rPr>
      <w:rFonts w:ascii="Symbol" w:hAnsi="Symbol"/>
    </w:rPr>
  </w:style>
  <w:style w:type="character" w:customStyle="1" w:styleId="WW8Num39z1">
    <w:name w:val="WW8Num39z1"/>
    <w:rsid w:val="006C1185"/>
    <w:rPr>
      <w:rFonts w:ascii="Times New Roman" w:hAnsi="Times New Roman"/>
    </w:rPr>
  </w:style>
  <w:style w:type="character" w:customStyle="1" w:styleId="WW8Num39z3">
    <w:name w:val="WW8Num39z3"/>
    <w:rsid w:val="006C1185"/>
    <w:rPr>
      <w:rFonts w:ascii="Symbol" w:hAnsi="Symbol"/>
    </w:rPr>
  </w:style>
  <w:style w:type="character" w:customStyle="1" w:styleId="WW8Num39z4">
    <w:name w:val="WW8Num39z4"/>
    <w:rsid w:val="006C1185"/>
    <w:rPr>
      <w:rFonts w:ascii="Courier New" w:hAnsi="Courier New"/>
    </w:rPr>
  </w:style>
  <w:style w:type="character" w:customStyle="1" w:styleId="WW8Num42z1">
    <w:name w:val="WW8Num42z1"/>
    <w:rsid w:val="006C1185"/>
    <w:rPr>
      <w:rFonts w:ascii="Courier New" w:hAnsi="Courier New"/>
    </w:rPr>
  </w:style>
  <w:style w:type="character" w:customStyle="1" w:styleId="WW8Num42z3">
    <w:name w:val="WW8Num42z3"/>
    <w:rsid w:val="006C1185"/>
    <w:rPr>
      <w:rFonts w:ascii="Symbol" w:hAnsi="Symbol"/>
    </w:rPr>
  </w:style>
  <w:style w:type="character" w:customStyle="1" w:styleId="WW8Num45z0">
    <w:name w:val="WW8Num45z0"/>
    <w:rsid w:val="006C1185"/>
    <w:rPr>
      <w:rFonts w:ascii="Wingdings" w:hAnsi="Wingdings"/>
    </w:rPr>
  </w:style>
  <w:style w:type="character" w:customStyle="1" w:styleId="WW8Num45z1">
    <w:name w:val="WW8Num45z1"/>
    <w:rsid w:val="006C1185"/>
    <w:rPr>
      <w:rFonts w:ascii="Courier New" w:hAnsi="Courier New"/>
    </w:rPr>
  </w:style>
  <w:style w:type="character" w:customStyle="1" w:styleId="WW8Num45z3">
    <w:name w:val="WW8Num45z3"/>
    <w:rsid w:val="006C1185"/>
    <w:rPr>
      <w:rFonts w:ascii="Symbol" w:hAnsi="Symbol"/>
    </w:rPr>
  </w:style>
  <w:style w:type="character" w:customStyle="1" w:styleId="WW8Num46z0">
    <w:name w:val="WW8Num46z0"/>
    <w:rsid w:val="006C1185"/>
    <w:rPr>
      <w:rFonts w:ascii="Wingdings" w:hAnsi="Wingdings"/>
    </w:rPr>
  </w:style>
  <w:style w:type="character" w:customStyle="1" w:styleId="WW8Num46z1">
    <w:name w:val="WW8Num46z1"/>
    <w:rsid w:val="006C1185"/>
    <w:rPr>
      <w:rFonts w:ascii="Courier New" w:hAnsi="Courier New"/>
    </w:rPr>
  </w:style>
  <w:style w:type="character" w:customStyle="1" w:styleId="WW8Num46z3">
    <w:name w:val="WW8Num46z3"/>
    <w:rsid w:val="006C1185"/>
    <w:rPr>
      <w:rFonts w:ascii="Symbol" w:hAnsi="Symbol"/>
    </w:rPr>
  </w:style>
  <w:style w:type="character" w:customStyle="1" w:styleId="WW8Num48z0">
    <w:name w:val="WW8Num48z0"/>
    <w:rsid w:val="006C1185"/>
    <w:rPr>
      <w:rFonts w:ascii="Wingdings" w:hAnsi="Wingdings"/>
    </w:rPr>
  </w:style>
  <w:style w:type="character" w:customStyle="1" w:styleId="WW8Num48z1">
    <w:name w:val="WW8Num48z1"/>
    <w:rsid w:val="006C1185"/>
    <w:rPr>
      <w:rFonts w:ascii="Courier New" w:hAnsi="Courier New"/>
    </w:rPr>
  </w:style>
  <w:style w:type="character" w:customStyle="1" w:styleId="WW8Num48z3">
    <w:name w:val="WW8Num48z3"/>
    <w:rsid w:val="006C1185"/>
    <w:rPr>
      <w:rFonts w:ascii="Symbol" w:hAnsi="Symbol"/>
    </w:rPr>
  </w:style>
  <w:style w:type="character" w:customStyle="1" w:styleId="WW8Num49z0">
    <w:name w:val="WW8Num49z0"/>
    <w:rsid w:val="006C1185"/>
    <w:rPr>
      <w:rFonts w:ascii="Wingdings" w:hAnsi="Wingdings"/>
    </w:rPr>
  </w:style>
  <w:style w:type="character" w:customStyle="1" w:styleId="WW8Num49z1">
    <w:name w:val="WW8Num49z1"/>
    <w:rsid w:val="006C1185"/>
    <w:rPr>
      <w:rFonts w:ascii="Courier New" w:hAnsi="Courier New"/>
    </w:rPr>
  </w:style>
  <w:style w:type="character" w:customStyle="1" w:styleId="WW8Num49z3">
    <w:name w:val="WW8Num49z3"/>
    <w:rsid w:val="006C1185"/>
    <w:rPr>
      <w:rFonts w:ascii="Symbol" w:hAnsi="Symbol"/>
    </w:rPr>
  </w:style>
  <w:style w:type="character" w:customStyle="1" w:styleId="WW8Num50z1">
    <w:name w:val="WW8Num50z1"/>
    <w:rsid w:val="006C1185"/>
    <w:rPr>
      <w:rFonts w:ascii="Courier New" w:hAnsi="Courier New"/>
    </w:rPr>
  </w:style>
  <w:style w:type="character" w:customStyle="1" w:styleId="WW8Num50z3">
    <w:name w:val="WW8Num50z3"/>
    <w:rsid w:val="006C1185"/>
    <w:rPr>
      <w:rFonts w:ascii="Symbol" w:hAnsi="Symbol"/>
    </w:rPr>
  </w:style>
  <w:style w:type="character" w:customStyle="1" w:styleId="WW8Num51z1">
    <w:name w:val="WW8Num51z1"/>
    <w:rsid w:val="006C1185"/>
    <w:rPr>
      <w:rFonts w:ascii="Courier New" w:hAnsi="Courier New"/>
    </w:rPr>
  </w:style>
  <w:style w:type="character" w:customStyle="1" w:styleId="WW8Num51z3">
    <w:name w:val="WW8Num51z3"/>
    <w:rsid w:val="006C1185"/>
    <w:rPr>
      <w:rFonts w:ascii="Symbol" w:hAnsi="Symbol"/>
    </w:rPr>
  </w:style>
  <w:style w:type="character" w:customStyle="1" w:styleId="WW-">
    <w:name w:val="WW-Основной шрифт абзаца"/>
    <w:rsid w:val="006C1185"/>
  </w:style>
  <w:style w:type="character" w:customStyle="1" w:styleId="FontStyle1600">
    <w:name w:val="Font Style160"/>
    <w:rsid w:val="006C1185"/>
    <w:rPr>
      <w:rFonts w:ascii="Bookman Old Style" w:hAnsi="Bookman Old Style"/>
      <w:sz w:val="18"/>
    </w:rPr>
  </w:style>
  <w:style w:type="character" w:customStyle="1" w:styleId="FontStyle116">
    <w:name w:val="Font Style116"/>
    <w:rsid w:val="006C1185"/>
    <w:rPr>
      <w:rFonts w:ascii="Bookman Old Style" w:hAnsi="Bookman Old Style"/>
      <w:sz w:val="18"/>
    </w:rPr>
  </w:style>
  <w:style w:type="character" w:customStyle="1" w:styleId="FontStyle131">
    <w:name w:val="Font Style131"/>
    <w:rsid w:val="006C1185"/>
    <w:rPr>
      <w:rFonts w:ascii="Arial" w:hAnsi="Arial"/>
      <w:b/>
      <w:sz w:val="16"/>
    </w:rPr>
  </w:style>
  <w:style w:type="character" w:customStyle="1" w:styleId="FontStyle221">
    <w:name w:val="Font Style221"/>
    <w:rsid w:val="006C1185"/>
    <w:rPr>
      <w:rFonts w:ascii="Times New Roman" w:hAnsi="Times New Roman"/>
      <w:sz w:val="20"/>
    </w:rPr>
  </w:style>
  <w:style w:type="paragraph" w:customStyle="1" w:styleId="3ffc">
    <w:name w:val="Заголовок оглавления3"/>
    <w:basedOn w:val="11"/>
    <w:next w:val="a3"/>
    <w:rsid w:val="006C118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6C118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6C118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6C1185"/>
    <w:pPr>
      <w:spacing w:before="100" w:beforeAutospacing="1" w:after="100" w:afterAutospacing="1"/>
    </w:pPr>
  </w:style>
  <w:style w:type="character" w:customStyle="1" w:styleId="31f">
    <w:name w:val="Основной текст + Полужирный31"/>
    <w:rsid w:val="006C1185"/>
    <w:rPr>
      <w:rFonts w:ascii="Microsoft Sans Serif" w:hAnsi="Microsoft Sans Serif"/>
      <w:b/>
      <w:spacing w:val="10"/>
      <w:sz w:val="26"/>
    </w:rPr>
  </w:style>
  <w:style w:type="character" w:customStyle="1" w:styleId="303">
    <w:name w:val="Основной текст + Полужирный30"/>
    <w:rsid w:val="006C1185"/>
    <w:rPr>
      <w:rFonts w:ascii="Microsoft Sans Serif" w:hAnsi="Microsoft Sans Serif"/>
      <w:b/>
      <w:spacing w:val="10"/>
      <w:sz w:val="26"/>
    </w:rPr>
  </w:style>
  <w:style w:type="character" w:customStyle="1" w:styleId="294">
    <w:name w:val="Основной текст + Полужирный29"/>
    <w:rsid w:val="006C1185"/>
    <w:rPr>
      <w:rFonts w:ascii="Microsoft Sans Serif" w:hAnsi="Microsoft Sans Serif"/>
      <w:b/>
      <w:spacing w:val="10"/>
      <w:sz w:val="26"/>
    </w:rPr>
  </w:style>
  <w:style w:type="character" w:customStyle="1" w:styleId="282">
    <w:name w:val="Основной текст + Полужирный28"/>
    <w:rsid w:val="006C1185"/>
    <w:rPr>
      <w:rFonts w:ascii="Microsoft Sans Serif" w:hAnsi="Microsoft Sans Serif"/>
      <w:b/>
      <w:spacing w:val="10"/>
      <w:sz w:val="26"/>
    </w:rPr>
  </w:style>
  <w:style w:type="character" w:customStyle="1" w:styleId="274">
    <w:name w:val="Основной текст + Полужирный27"/>
    <w:rsid w:val="006C1185"/>
    <w:rPr>
      <w:rFonts w:ascii="Microsoft Sans Serif" w:hAnsi="Microsoft Sans Serif"/>
      <w:b/>
      <w:spacing w:val="10"/>
      <w:sz w:val="26"/>
    </w:rPr>
  </w:style>
  <w:style w:type="character" w:customStyle="1" w:styleId="12pt21">
    <w:name w:val="Основной текст + 12 pt21"/>
    <w:aliases w:val="Курсив31,Интервал 1 pt37"/>
    <w:rsid w:val="006C1185"/>
    <w:rPr>
      <w:rFonts w:ascii="Microsoft Sans Serif" w:hAnsi="Microsoft Sans Serif"/>
      <w:i/>
      <w:spacing w:val="30"/>
      <w:sz w:val="24"/>
    </w:rPr>
  </w:style>
  <w:style w:type="character" w:customStyle="1" w:styleId="12pt20">
    <w:name w:val="Основной текст + 12 pt20"/>
    <w:aliases w:val="Курсив30,Интервал 1 pt36"/>
    <w:rsid w:val="006C1185"/>
    <w:rPr>
      <w:rFonts w:ascii="Microsoft Sans Serif" w:hAnsi="Microsoft Sans Serif"/>
      <w:i/>
      <w:spacing w:val="30"/>
      <w:sz w:val="24"/>
    </w:rPr>
  </w:style>
  <w:style w:type="character" w:customStyle="1" w:styleId="12pt19">
    <w:name w:val="Основной текст + 12 pt19"/>
    <w:aliases w:val="Курсив29,Интервал 1 pt35"/>
    <w:rsid w:val="006C1185"/>
    <w:rPr>
      <w:rFonts w:ascii="Microsoft Sans Serif" w:hAnsi="Microsoft Sans Serif"/>
      <w:i/>
      <w:spacing w:val="30"/>
      <w:sz w:val="24"/>
    </w:rPr>
  </w:style>
  <w:style w:type="character" w:customStyle="1" w:styleId="6f4">
    <w:name w:val="Заголовок №6_"/>
    <w:link w:val="6f5"/>
    <w:locked/>
    <w:rsid w:val="006C1185"/>
    <w:rPr>
      <w:rFonts w:ascii="Microsoft Sans Serif" w:hAnsi="Microsoft Sans Serif"/>
      <w:b/>
      <w:spacing w:val="10"/>
      <w:sz w:val="26"/>
      <w:shd w:val="clear" w:color="auto" w:fill="FFFFFF"/>
    </w:rPr>
  </w:style>
  <w:style w:type="paragraph" w:customStyle="1" w:styleId="6f5">
    <w:name w:val="Заголовок №6"/>
    <w:basedOn w:val="a3"/>
    <w:link w:val="6f4"/>
    <w:rsid w:val="006C118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6C118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C1185"/>
    <w:rPr>
      <w:rFonts w:ascii="Microsoft Sans Serif" w:hAnsi="Microsoft Sans Serif"/>
      <w:i/>
      <w:spacing w:val="30"/>
      <w:sz w:val="24"/>
    </w:rPr>
  </w:style>
  <w:style w:type="character" w:customStyle="1" w:styleId="12pt17">
    <w:name w:val="Основной текст + 12 pt17"/>
    <w:aliases w:val="Курсив27,Интервал 1 pt33"/>
    <w:rsid w:val="006C1185"/>
    <w:rPr>
      <w:rFonts w:ascii="Microsoft Sans Serif" w:hAnsi="Microsoft Sans Serif"/>
      <w:i/>
      <w:spacing w:val="30"/>
      <w:sz w:val="24"/>
    </w:rPr>
  </w:style>
  <w:style w:type="character" w:customStyle="1" w:styleId="266">
    <w:name w:val="Основной текст + Полужирный26"/>
    <w:rsid w:val="006C1185"/>
    <w:rPr>
      <w:rFonts w:ascii="Microsoft Sans Serif" w:hAnsi="Microsoft Sans Serif"/>
      <w:b/>
      <w:spacing w:val="10"/>
      <w:sz w:val="26"/>
    </w:rPr>
  </w:style>
  <w:style w:type="character" w:customStyle="1" w:styleId="25c">
    <w:name w:val="Основной текст + Полужирный25"/>
    <w:rsid w:val="006C1185"/>
    <w:rPr>
      <w:rFonts w:ascii="Microsoft Sans Serif" w:hAnsi="Microsoft Sans Serif"/>
      <w:b/>
      <w:spacing w:val="10"/>
      <w:sz w:val="26"/>
    </w:rPr>
  </w:style>
  <w:style w:type="character" w:customStyle="1" w:styleId="247">
    <w:name w:val="Основной текст + Полужирный24"/>
    <w:rsid w:val="006C1185"/>
    <w:rPr>
      <w:rFonts w:ascii="Microsoft Sans Serif" w:hAnsi="Microsoft Sans Serif"/>
      <w:b/>
      <w:spacing w:val="10"/>
      <w:sz w:val="26"/>
    </w:rPr>
  </w:style>
  <w:style w:type="character" w:customStyle="1" w:styleId="12pt16">
    <w:name w:val="Основной текст + 12 pt16"/>
    <w:aliases w:val="Курсив26,Интервал 1 pt32"/>
    <w:rsid w:val="006C1185"/>
    <w:rPr>
      <w:rFonts w:ascii="Microsoft Sans Serif" w:hAnsi="Microsoft Sans Serif"/>
      <w:i/>
      <w:spacing w:val="30"/>
      <w:sz w:val="24"/>
    </w:rPr>
  </w:style>
  <w:style w:type="character" w:customStyle="1" w:styleId="23c">
    <w:name w:val="Основной текст + Полужирный23"/>
    <w:rsid w:val="006C1185"/>
    <w:rPr>
      <w:rFonts w:ascii="Microsoft Sans Serif" w:hAnsi="Microsoft Sans Serif"/>
      <w:b/>
      <w:spacing w:val="10"/>
      <w:sz w:val="26"/>
    </w:rPr>
  </w:style>
  <w:style w:type="character" w:customStyle="1" w:styleId="22f0">
    <w:name w:val="Основной текст + Полужирный22"/>
    <w:rsid w:val="006C1185"/>
    <w:rPr>
      <w:rFonts w:ascii="Microsoft Sans Serif" w:hAnsi="Microsoft Sans Serif"/>
      <w:b/>
      <w:spacing w:val="10"/>
      <w:sz w:val="26"/>
    </w:rPr>
  </w:style>
  <w:style w:type="character" w:customStyle="1" w:styleId="21ff0">
    <w:name w:val="Основной текст + Полужирный21"/>
    <w:rsid w:val="006C1185"/>
    <w:rPr>
      <w:rFonts w:ascii="Microsoft Sans Serif" w:hAnsi="Microsoft Sans Serif"/>
      <w:b/>
      <w:spacing w:val="10"/>
      <w:sz w:val="26"/>
    </w:rPr>
  </w:style>
  <w:style w:type="character" w:customStyle="1" w:styleId="20a">
    <w:name w:val="Основной текст + Полужирный20"/>
    <w:rsid w:val="006C1185"/>
    <w:rPr>
      <w:rFonts w:ascii="Microsoft Sans Serif" w:hAnsi="Microsoft Sans Serif"/>
      <w:b/>
      <w:spacing w:val="10"/>
      <w:sz w:val="26"/>
    </w:rPr>
  </w:style>
  <w:style w:type="character" w:customStyle="1" w:styleId="4pt">
    <w:name w:val="Основной текст + Интервал 4 pt"/>
    <w:rsid w:val="006C1185"/>
    <w:rPr>
      <w:rFonts w:ascii="Microsoft Sans Serif" w:hAnsi="Microsoft Sans Serif"/>
      <w:spacing w:val="80"/>
      <w:sz w:val="26"/>
    </w:rPr>
  </w:style>
  <w:style w:type="character" w:customStyle="1" w:styleId="19a">
    <w:name w:val="Основной текст + Полужирный19"/>
    <w:rsid w:val="006C1185"/>
    <w:rPr>
      <w:rFonts w:ascii="Microsoft Sans Serif" w:hAnsi="Microsoft Sans Serif"/>
      <w:b/>
      <w:spacing w:val="10"/>
      <w:sz w:val="26"/>
    </w:rPr>
  </w:style>
  <w:style w:type="character" w:customStyle="1" w:styleId="189">
    <w:name w:val="Основной текст + Полужирный18"/>
    <w:rsid w:val="006C1185"/>
    <w:rPr>
      <w:rFonts w:ascii="Microsoft Sans Serif" w:hAnsi="Microsoft Sans Serif"/>
      <w:b/>
      <w:spacing w:val="10"/>
      <w:sz w:val="26"/>
    </w:rPr>
  </w:style>
  <w:style w:type="character" w:customStyle="1" w:styleId="17a">
    <w:name w:val="Основной текст + Полужирный17"/>
    <w:rsid w:val="006C1185"/>
    <w:rPr>
      <w:rFonts w:ascii="Microsoft Sans Serif" w:hAnsi="Microsoft Sans Serif"/>
      <w:b/>
      <w:spacing w:val="10"/>
      <w:sz w:val="26"/>
    </w:rPr>
  </w:style>
  <w:style w:type="character" w:customStyle="1" w:styleId="12pt14">
    <w:name w:val="Основной текст + 12 pt14"/>
    <w:aliases w:val="Курсив24,Интервал 1 pt30"/>
    <w:rsid w:val="006C1185"/>
    <w:rPr>
      <w:rFonts w:ascii="Microsoft Sans Serif" w:hAnsi="Microsoft Sans Serif"/>
      <w:i/>
      <w:spacing w:val="30"/>
      <w:sz w:val="24"/>
    </w:rPr>
  </w:style>
  <w:style w:type="character" w:customStyle="1" w:styleId="16a">
    <w:name w:val="Основной текст + Полужирный16"/>
    <w:rsid w:val="006C1185"/>
    <w:rPr>
      <w:rFonts w:ascii="Microsoft Sans Serif" w:hAnsi="Microsoft Sans Serif"/>
      <w:b/>
      <w:spacing w:val="10"/>
      <w:sz w:val="26"/>
    </w:rPr>
  </w:style>
  <w:style w:type="character" w:customStyle="1" w:styleId="17b">
    <w:name w:val="Основной текст (17)_"/>
    <w:link w:val="17c"/>
    <w:locked/>
    <w:rsid w:val="006C1185"/>
    <w:rPr>
      <w:i/>
      <w:spacing w:val="20"/>
      <w:sz w:val="26"/>
      <w:shd w:val="clear" w:color="auto" w:fill="FFFFFF"/>
      <w:lang w:val="en-US"/>
    </w:rPr>
  </w:style>
  <w:style w:type="paragraph" w:customStyle="1" w:styleId="17c">
    <w:name w:val="Основной текст (17)"/>
    <w:basedOn w:val="a3"/>
    <w:link w:val="17b"/>
    <w:rsid w:val="006C118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C118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6C118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C1185"/>
    <w:rPr>
      <w:rFonts w:ascii="Microsoft Sans Serif" w:hAnsi="Microsoft Sans Serif"/>
      <w:i/>
      <w:spacing w:val="30"/>
      <w:sz w:val="24"/>
    </w:rPr>
  </w:style>
  <w:style w:type="character" w:customStyle="1" w:styleId="12pt12">
    <w:name w:val="Основной текст + 12 pt12"/>
    <w:aliases w:val="Курсив21,Интервал 1 pt27"/>
    <w:rsid w:val="006C1185"/>
    <w:rPr>
      <w:rFonts w:ascii="Microsoft Sans Serif" w:hAnsi="Microsoft Sans Serif"/>
      <w:i/>
      <w:spacing w:val="30"/>
      <w:sz w:val="24"/>
    </w:rPr>
  </w:style>
  <w:style w:type="character" w:customStyle="1" w:styleId="15a">
    <w:name w:val="Основной текст + Полужирный15"/>
    <w:rsid w:val="006C1185"/>
    <w:rPr>
      <w:rFonts w:ascii="Microsoft Sans Serif" w:hAnsi="Microsoft Sans Serif"/>
      <w:b/>
      <w:spacing w:val="10"/>
      <w:sz w:val="26"/>
    </w:rPr>
  </w:style>
  <w:style w:type="character" w:customStyle="1" w:styleId="2ffffa">
    <w:name w:val="Основной текст + Полужирный2"/>
    <w:rsid w:val="006C1185"/>
    <w:rPr>
      <w:rFonts w:ascii="Microsoft Sans Serif" w:hAnsi="Microsoft Sans Serif"/>
      <w:b/>
      <w:spacing w:val="10"/>
      <w:sz w:val="26"/>
    </w:rPr>
  </w:style>
  <w:style w:type="character" w:customStyle="1" w:styleId="12pt5">
    <w:name w:val="Основной текст + 12 pt5"/>
    <w:aliases w:val="Курсив5,Интервал 1 pt5"/>
    <w:rsid w:val="006C1185"/>
    <w:rPr>
      <w:rFonts w:ascii="Microsoft Sans Serif" w:hAnsi="Microsoft Sans Serif"/>
      <w:i/>
      <w:spacing w:val="30"/>
      <w:sz w:val="24"/>
    </w:rPr>
  </w:style>
  <w:style w:type="character" w:customStyle="1" w:styleId="afffffffffffa">
    <w:name w:val="Подпись к картинке_"/>
    <w:link w:val="afffffffffffb"/>
    <w:locked/>
    <w:rsid w:val="006C118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6C118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6C1185"/>
    <w:rPr>
      <w:rFonts w:ascii="Microsoft Sans Serif" w:hAnsi="Microsoft Sans Serif"/>
      <w:i/>
      <w:spacing w:val="30"/>
      <w:sz w:val="24"/>
    </w:rPr>
  </w:style>
  <w:style w:type="character" w:customStyle="1" w:styleId="afffffffffffc">
    <w:name w:val="Колонтитул_"/>
    <w:link w:val="afffffffffffd"/>
    <w:locked/>
    <w:rsid w:val="006C1185"/>
    <w:rPr>
      <w:shd w:val="clear" w:color="auto" w:fill="FFFFFF"/>
    </w:rPr>
  </w:style>
  <w:style w:type="paragraph" w:customStyle="1" w:styleId="afffffffffffd">
    <w:name w:val="Колонтитул"/>
    <w:basedOn w:val="a3"/>
    <w:link w:val="afffffffffffc"/>
    <w:rsid w:val="006C118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C118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6C1185"/>
    <w:rPr>
      <w:rFonts w:ascii="Microsoft Sans Serif" w:hAnsi="Microsoft Sans Serif"/>
      <w:i/>
      <w:spacing w:val="30"/>
      <w:sz w:val="24"/>
    </w:rPr>
  </w:style>
  <w:style w:type="character" w:customStyle="1" w:styleId="12pt1">
    <w:name w:val="Основной текст + 12 pt1"/>
    <w:aliases w:val="Курсив1,Интервал 1 pt1"/>
    <w:rsid w:val="006C1185"/>
    <w:rPr>
      <w:rFonts w:ascii="Microsoft Sans Serif" w:hAnsi="Microsoft Sans Serif"/>
      <w:i/>
      <w:spacing w:val="30"/>
      <w:sz w:val="24"/>
    </w:rPr>
  </w:style>
  <w:style w:type="paragraph" w:customStyle="1" w:styleId="msonospacing0">
    <w:name w:val="msonospacing"/>
    <w:basedOn w:val="a3"/>
    <w:rsid w:val="006C1185"/>
    <w:pPr>
      <w:spacing w:before="100" w:beforeAutospacing="1" w:after="100" w:afterAutospacing="1"/>
    </w:pPr>
  </w:style>
  <w:style w:type="paragraph" w:customStyle="1" w:styleId="afffffffffffe">
    <w:name w:val="Стиль Обычный (веб)"/>
    <w:basedOn w:val="afff3"/>
    <w:rsid w:val="006C1185"/>
    <w:pPr>
      <w:spacing w:before="0" w:after="0" w:line="233" w:lineRule="auto"/>
      <w:jc w:val="both"/>
    </w:pPr>
    <w:rPr>
      <w:sz w:val="20"/>
      <w:szCs w:val="20"/>
      <w:lang w:bidi="ar-SA"/>
    </w:rPr>
  </w:style>
  <w:style w:type="character" w:customStyle="1" w:styleId="2ffffb">
    <w:name w:val="Основной текст (2) + Полужирный"/>
    <w:rsid w:val="006C1185"/>
    <w:rPr>
      <w:rFonts w:ascii="Times New Roman" w:hAnsi="Times New Roman"/>
      <w:b/>
      <w:sz w:val="19"/>
      <w:shd w:val="clear" w:color="auto" w:fill="FFFFFF"/>
    </w:rPr>
  </w:style>
  <w:style w:type="paragraph" w:customStyle="1" w:styleId="pic">
    <w:name w:val="pic"/>
    <w:basedOn w:val="a3"/>
    <w:rsid w:val="006C1185"/>
    <w:pPr>
      <w:ind w:firstLine="480"/>
    </w:pPr>
  </w:style>
  <w:style w:type="paragraph" w:customStyle="1" w:styleId="wysiwyg-text-align-center">
    <w:name w:val="wysiwyg-text-align-center"/>
    <w:basedOn w:val="a3"/>
    <w:rsid w:val="006C1185"/>
    <w:pPr>
      <w:spacing w:before="100" w:beforeAutospacing="1" w:after="100" w:afterAutospacing="1"/>
    </w:pPr>
  </w:style>
  <w:style w:type="paragraph" w:customStyle="1" w:styleId="wysiwyg-text-align-right">
    <w:name w:val="wysiwyg-text-align-right"/>
    <w:basedOn w:val="a3"/>
    <w:rsid w:val="006C1185"/>
    <w:pPr>
      <w:spacing w:before="100" w:beforeAutospacing="1" w:after="100" w:afterAutospacing="1"/>
    </w:pPr>
  </w:style>
  <w:style w:type="character" w:customStyle="1" w:styleId="keyword2">
    <w:name w:val="keyword2"/>
    <w:rsid w:val="006C1185"/>
  </w:style>
  <w:style w:type="character" w:customStyle="1" w:styleId="c8">
    <w:name w:val="c8"/>
    <w:rsid w:val="006C1185"/>
  </w:style>
  <w:style w:type="character" w:customStyle="1" w:styleId="FontStyle805">
    <w:name w:val="Font Style805"/>
    <w:rsid w:val="006C1185"/>
    <w:rPr>
      <w:rFonts w:ascii="Arial Narrow" w:hAnsi="Arial Narrow"/>
      <w:i/>
      <w:sz w:val="12"/>
    </w:rPr>
  </w:style>
  <w:style w:type="character" w:customStyle="1" w:styleId="FontStyle97">
    <w:name w:val="Font Style97"/>
    <w:rsid w:val="006C1185"/>
    <w:rPr>
      <w:rFonts w:ascii="Times New Roman" w:hAnsi="Times New Roman"/>
      <w:sz w:val="24"/>
    </w:rPr>
  </w:style>
  <w:style w:type="character" w:customStyle="1" w:styleId="FontStyle764">
    <w:name w:val="Font Style764"/>
    <w:rsid w:val="006C1185"/>
    <w:rPr>
      <w:rFonts w:ascii="Times New Roman" w:hAnsi="Times New Roman"/>
      <w:b/>
      <w:i/>
      <w:sz w:val="20"/>
    </w:rPr>
  </w:style>
  <w:style w:type="paragraph" w:customStyle="1" w:styleId="11fa">
    <w:name w:val="Загол11"/>
    <w:basedOn w:val="10e"/>
    <w:rsid w:val="006C1185"/>
    <w:rPr>
      <w:sz w:val="22"/>
      <w:szCs w:val="22"/>
    </w:rPr>
  </w:style>
  <w:style w:type="paragraph" w:customStyle="1" w:styleId="10e">
    <w:name w:val="Загол10"/>
    <w:basedOn w:val="9a"/>
    <w:rsid w:val="006C1185"/>
    <w:rPr>
      <w:caps/>
      <w:color w:val="auto"/>
      <w:sz w:val="20"/>
      <w:szCs w:val="20"/>
    </w:rPr>
  </w:style>
  <w:style w:type="paragraph" w:customStyle="1" w:styleId="9a">
    <w:name w:val="Загол9"/>
    <w:rsid w:val="006C118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6C118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6C118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6C1185"/>
    <w:pPr>
      <w:keepNext/>
      <w:widowControl w:val="0"/>
      <w:jc w:val="center"/>
    </w:pPr>
    <w:rPr>
      <w:b/>
      <w:sz w:val="26"/>
      <w:szCs w:val="20"/>
    </w:rPr>
  </w:style>
  <w:style w:type="paragraph" w:customStyle="1" w:styleId="22f1">
    <w:name w:val="Текст22"/>
    <w:basedOn w:val="a3"/>
    <w:rsid w:val="006C1185"/>
    <w:rPr>
      <w:rFonts w:ascii="Courier New" w:hAnsi="Courier New"/>
      <w:sz w:val="20"/>
      <w:szCs w:val="20"/>
    </w:rPr>
  </w:style>
  <w:style w:type="paragraph" w:customStyle="1" w:styleId="11fb">
    <w:name w:val="Верхний колонтитул11"/>
    <w:basedOn w:val="a3"/>
    <w:rsid w:val="006C1185"/>
    <w:pPr>
      <w:tabs>
        <w:tab w:val="center" w:pos="4153"/>
        <w:tab w:val="right" w:pos="8306"/>
      </w:tabs>
    </w:pPr>
    <w:rPr>
      <w:rFonts w:ascii="Arial" w:hAnsi="Arial"/>
      <w:szCs w:val="20"/>
    </w:rPr>
  </w:style>
  <w:style w:type="paragraph" w:customStyle="1" w:styleId="3115">
    <w:name w:val="Заголовок 311"/>
    <w:basedOn w:val="13b"/>
    <w:next w:val="13b"/>
    <w:rsid w:val="006C118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6C1185"/>
    <w:pPr>
      <w:keepNext/>
      <w:widowControl/>
      <w:spacing w:line="240" w:lineRule="auto"/>
      <w:ind w:firstLine="0"/>
      <w:jc w:val="left"/>
    </w:pPr>
    <w:rPr>
      <w:sz w:val="24"/>
    </w:rPr>
  </w:style>
  <w:style w:type="paragraph" w:customStyle="1" w:styleId="11fc">
    <w:name w:val="Без интервала11"/>
    <w:rsid w:val="006C118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6C118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6C1185"/>
    <w:pPr>
      <w:widowControl/>
      <w:spacing w:line="240" w:lineRule="auto"/>
      <w:ind w:firstLine="0"/>
    </w:pPr>
    <w:rPr>
      <w:i/>
      <w:sz w:val="26"/>
    </w:rPr>
  </w:style>
  <w:style w:type="paragraph" w:customStyle="1" w:styleId="21ff1">
    <w:name w:val="Цитата21"/>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6C1185"/>
  </w:style>
  <w:style w:type="character" w:customStyle="1" w:styleId="11fe">
    <w:name w:val="Слабое выделение11"/>
    <w:rsid w:val="006C1185"/>
    <w:rPr>
      <w:i/>
      <w:color w:val="808080"/>
    </w:rPr>
  </w:style>
  <w:style w:type="character" w:customStyle="1" w:styleId="11ff">
    <w:name w:val="Сильное выделение11"/>
    <w:rsid w:val="006C1185"/>
    <w:rPr>
      <w:b/>
    </w:rPr>
  </w:style>
  <w:style w:type="character" w:customStyle="1" w:styleId="3520">
    <w:name w:val="Знак Знак352"/>
    <w:locked/>
    <w:rsid w:val="006C1185"/>
    <w:rPr>
      <w:sz w:val="24"/>
      <w:lang w:val="ru-RU" w:eastAsia="ru-RU"/>
    </w:rPr>
  </w:style>
  <w:style w:type="character" w:customStyle="1" w:styleId="1320">
    <w:name w:val="Знак Знак132"/>
    <w:locked/>
    <w:rsid w:val="006C1185"/>
    <w:rPr>
      <w:lang w:val="ru-RU" w:eastAsia="ar-SA" w:bidi="ar-SA"/>
    </w:rPr>
  </w:style>
  <w:style w:type="character" w:customStyle="1" w:styleId="1221">
    <w:name w:val="Знак Знак122"/>
    <w:locked/>
    <w:rsid w:val="006C1185"/>
    <w:rPr>
      <w:sz w:val="28"/>
      <w:lang w:val="ru-RU" w:eastAsia="ru-RU"/>
    </w:rPr>
  </w:style>
  <w:style w:type="character" w:customStyle="1" w:styleId="1124">
    <w:name w:val="Знак Знак112"/>
    <w:locked/>
    <w:rsid w:val="006C1185"/>
    <w:rPr>
      <w:sz w:val="28"/>
      <w:lang w:val="ru-RU" w:eastAsia="ru-RU"/>
    </w:rPr>
  </w:style>
  <w:style w:type="character" w:customStyle="1" w:styleId="922">
    <w:name w:val="Знак Знак92"/>
    <w:locked/>
    <w:rsid w:val="006C1185"/>
    <w:rPr>
      <w:rFonts w:ascii="Tahoma" w:hAnsi="Tahoma"/>
      <w:lang w:val="ru-RU" w:eastAsia="ru-RU"/>
    </w:rPr>
  </w:style>
  <w:style w:type="character" w:customStyle="1" w:styleId="4020">
    <w:name w:val="Знак Знак402"/>
    <w:locked/>
    <w:rsid w:val="006C1185"/>
    <w:rPr>
      <w:rFonts w:ascii="Arial" w:hAnsi="Arial"/>
      <w:b/>
      <w:i/>
      <w:sz w:val="28"/>
      <w:lang w:val="ru-RU" w:eastAsia="zh-CN"/>
    </w:rPr>
  </w:style>
  <w:style w:type="character" w:customStyle="1" w:styleId="3920">
    <w:name w:val="Знак Знак392"/>
    <w:locked/>
    <w:rsid w:val="006C1185"/>
    <w:rPr>
      <w:b/>
      <w:sz w:val="27"/>
      <w:lang w:val="ru-RU" w:eastAsia="zh-CN"/>
    </w:rPr>
  </w:style>
  <w:style w:type="character" w:customStyle="1" w:styleId="3820">
    <w:name w:val="Знак Знак382"/>
    <w:locked/>
    <w:rsid w:val="006C1185"/>
    <w:rPr>
      <w:b/>
      <w:sz w:val="28"/>
      <w:lang w:val="ru-RU" w:eastAsia="ru-RU"/>
    </w:rPr>
  </w:style>
  <w:style w:type="character" w:customStyle="1" w:styleId="3720">
    <w:name w:val="Знак Знак372"/>
    <w:locked/>
    <w:rsid w:val="006C1185"/>
    <w:rPr>
      <w:b/>
      <w:i/>
      <w:sz w:val="26"/>
      <w:lang w:val="ru-RU" w:eastAsia="zh-CN"/>
    </w:rPr>
  </w:style>
  <w:style w:type="character" w:customStyle="1" w:styleId="3620">
    <w:name w:val="Знак Знак362"/>
    <w:locked/>
    <w:rsid w:val="006C1185"/>
    <w:rPr>
      <w:sz w:val="24"/>
      <w:lang w:val="ru-RU" w:eastAsia="ru-RU"/>
    </w:rPr>
  </w:style>
  <w:style w:type="character" w:customStyle="1" w:styleId="3121">
    <w:name w:val="Знак Знак312"/>
    <w:locked/>
    <w:rsid w:val="006C1185"/>
    <w:rPr>
      <w:rFonts w:ascii="Courier New" w:hAnsi="Courier New"/>
      <w:lang w:val="ru-RU" w:eastAsia="ru-RU"/>
    </w:rPr>
  </w:style>
  <w:style w:type="character" w:customStyle="1" w:styleId="3420">
    <w:name w:val="Знак Знак342"/>
    <w:locked/>
    <w:rsid w:val="006C1185"/>
    <w:rPr>
      <w:rFonts w:ascii="Calibri" w:hAnsi="Calibri"/>
      <w:i/>
      <w:sz w:val="24"/>
      <w:lang w:val="ru-RU" w:eastAsia="zh-CN"/>
    </w:rPr>
  </w:style>
  <w:style w:type="character" w:customStyle="1" w:styleId="3220">
    <w:name w:val="Знак Знак322"/>
    <w:locked/>
    <w:rsid w:val="006C1185"/>
    <w:rPr>
      <w:rFonts w:ascii="Arial" w:hAnsi="Arial"/>
      <w:sz w:val="22"/>
      <w:lang w:val="ru-RU" w:eastAsia="ru-RU"/>
    </w:rPr>
  </w:style>
  <w:style w:type="character" w:customStyle="1" w:styleId="2920">
    <w:name w:val="Знак Знак292"/>
    <w:locked/>
    <w:rsid w:val="006C1185"/>
    <w:rPr>
      <w:sz w:val="24"/>
      <w:lang w:val="ru-RU" w:eastAsia="zh-CN"/>
    </w:rPr>
  </w:style>
  <w:style w:type="character" w:customStyle="1" w:styleId="2820">
    <w:name w:val="Знак Знак282"/>
    <w:locked/>
    <w:rsid w:val="006C1185"/>
    <w:rPr>
      <w:sz w:val="24"/>
      <w:lang w:val="ru-RU" w:eastAsia="ru-RU"/>
    </w:rPr>
  </w:style>
  <w:style w:type="character" w:customStyle="1" w:styleId="2720">
    <w:name w:val="Знак Знак272"/>
    <w:locked/>
    <w:rsid w:val="006C1185"/>
    <w:rPr>
      <w:sz w:val="16"/>
      <w:lang w:val="ru-RU" w:eastAsia="ru-RU"/>
    </w:rPr>
  </w:style>
  <w:style w:type="character" w:customStyle="1" w:styleId="2126">
    <w:name w:val="Знак Знак212"/>
    <w:locked/>
    <w:rsid w:val="006C1185"/>
    <w:rPr>
      <w:rFonts w:ascii="Tahoma" w:hAnsi="Tahoma"/>
      <w:lang w:val="ru-RU" w:eastAsia="ru-RU"/>
    </w:rPr>
  </w:style>
  <w:style w:type="character" w:customStyle="1" w:styleId="2620">
    <w:name w:val="Знак Знак262"/>
    <w:rsid w:val="006C1185"/>
    <w:rPr>
      <w:rFonts w:ascii="Cambria" w:hAnsi="Cambria"/>
      <w:b/>
      <w:sz w:val="26"/>
    </w:rPr>
  </w:style>
  <w:style w:type="character" w:customStyle="1" w:styleId="2420">
    <w:name w:val="Знак Знак242"/>
    <w:rsid w:val="006C1185"/>
    <w:rPr>
      <w:rFonts w:ascii="Times New Roman" w:hAnsi="Times New Roman"/>
      <w:b/>
      <w:i/>
      <w:sz w:val="26"/>
    </w:rPr>
  </w:style>
  <w:style w:type="character" w:customStyle="1" w:styleId="2320">
    <w:name w:val="Знак Знак232"/>
    <w:rsid w:val="006C1185"/>
    <w:rPr>
      <w:rFonts w:ascii="Times New Roman" w:hAnsi="Times New Roman"/>
      <w:b/>
      <w:sz w:val="22"/>
    </w:rPr>
  </w:style>
  <w:style w:type="character" w:customStyle="1" w:styleId="3130">
    <w:name w:val="Знак Знак313"/>
    <w:locked/>
    <w:rsid w:val="006C1185"/>
    <w:rPr>
      <w:rFonts w:ascii="PragmaticaCTT" w:hAnsi="PragmaticaCTT"/>
      <w:b/>
      <w:sz w:val="24"/>
      <w:lang w:val="ru-RU" w:eastAsia="ru-RU"/>
    </w:rPr>
  </w:style>
  <w:style w:type="character" w:customStyle="1" w:styleId="2015">
    <w:name w:val="Знак Знак2015"/>
    <w:rsid w:val="006C1185"/>
    <w:rPr>
      <w:rFonts w:ascii="Arial" w:hAnsi="Arial"/>
      <w:sz w:val="22"/>
    </w:rPr>
  </w:style>
  <w:style w:type="character" w:customStyle="1" w:styleId="font55">
    <w:name w:val="font55"/>
    <w:rsid w:val="006C1185"/>
  </w:style>
  <w:style w:type="character" w:customStyle="1" w:styleId="WW8Num24z4">
    <w:name w:val="WW8Num24z4"/>
    <w:rsid w:val="006C1185"/>
  </w:style>
  <w:style w:type="character" w:customStyle="1" w:styleId="WW8Num24z5">
    <w:name w:val="WW8Num24z5"/>
    <w:rsid w:val="006C1185"/>
  </w:style>
  <w:style w:type="character" w:customStyle="1" w:styleId="WW8Num24z6">
    <w:name w:val="WW8Num24z6"/>
    <w:rsid w:val="006C1185"/>
  </w:style>
  <w:style w:type="character" w:customStyle="1" w:styleId="WW8Num24z7">
    <w:name w:val="WW8Num24z7"/>
    <w:rsid w:val="006C1185"/>
  </w:style>
  <w:style w:type="character" w:customStyle="1" w:styleId="WW8Num24z8">
    <w:name w:val="WW8Num24z8"/>
    <w:rsid w:val="006C1185"/>
  </w:style>
  <w:style w:type="character" w:customStyle="1" w:styleId="WW8Num25z4">
    <w:name w:val="WW8Num25z4"/>
    <w:rsid w:val="006C1185"/>
  </w:style>
  <w:style w:type="character" w:customStyle="1" w:styleId="WW8Num25z5">
    <w:name w:val="WW8Num25z5"/>
    <w:rsid w:val="006C1185"/>
  </w:style>
  <w:style w:type="character" w:customStyle="1" w:styleId="WW8Num25z6">
    <w:name w:val="WW8Num25z6"/>
    <w:rsid w:val="006C1185"/>
  </w:style>
  <w:style w:type="character" w:customStyle="1" w:styleId="WW8Num25z7">
    <w:name w:val="WW8Num25z7"/>
    <w:rsid w:val="006C1185"/>
  </w:style>
  <w:style w:type="character" w:customStyle="1" w:styleId="WW8Num25z8">
    <w:name w:val="WW8Num25z8"/>
    <w:rsid w:val="006C1185"/>
  </w:style>
  <w:style w:type="character" w:customStyle="1" w:styleId="WW8Num30z2">
    <w:name w:val="WW8Num30z2"/>
    <w:rsid w:val="006C1185"/>
  </w:style>
  <w:style w:type="character" w:customStyle="1" w:styleId="WW8Num30z4">
    <w:name w:val="WW8Num30z4"/>
    <w:rsid w:val="006C1185"/>
  </w:style>
  <w:style w:type="character" w:customStyle="1" w:styleId="WW8Num30z5">
    <w:name w:val="WW8Num30z5"/>
    <w:rsid w:val="006C1185"/>
  </w:style>
  <w:style w:type="character" w:customStyle="1" w:styleId="WW8Num30z6">
    <w:name w:val="WW8Num30z6"/>
    <w:rsid w:val="006C1185"/>
  </w:style>
  <w:style w:type="character" w:customStyle="1" w:styleId="WW8Num30z7">
    <w:name w:val="WW8Num30z7"/>
    <w:rsid w:val="006C1185"/>
  </w:style>
  <w:style w:type="character" w:customStyle="1" w:styleId="WW8Num30z8">
    <w:name w:val="WW8Num30z8"/>
    <w:rsid w:val="006C1185"/>
  </w:style>
  <w:style w:type="character" w:customStyle="1" w:styleId="WW8Num32z4">
    <w:name w:val="WW8Num32z4"/>
    <w:rsid w:val="006C1185"/>
  </w:style>
  <w:style w:type="character" w:customStyle="1" w:styleId="WW8Num32z5">
    <w:name w:val="WW8Num32z5"/>
    <w:rsid w:val="006C1185"/>
  </w:style>
  <w:style w:type="character" w:customStyle="1" w:styleId="WW8Num32z6">
    <w:name w:val="WW8Num32z6"/>
    <w:rsid w:val="006C1185"/>
  </w:style>
  <w:style w:type="character" w:customStyle="1" w:styleId="WW8Num32z7">
    <w:name w:val="WW8Num32z7"/>
    <w:rsid w:val="006C1185"/>
  </w:style>
  <w:style w:type="character" w:customStyle="1" w:styleId="WW8Num32z8">
    <w:name w:val="WW8Num32z8"/>
    <w:rsid w:val="006C1185"/>
  </w:style>
  <w:style w:type="character" w:customStyle="1" w:styleId="WW8Num33z1">
    <w:name w:val="WW8Num33z1"/>
    <w:rsid w:val="006C1185"/>
  </w:style>
  <w:style w:type="character" w:customStyle="1" w:styleId="WW8Num33z2">
    <w:name w:val="WW8Num33z2"/>
    <w:rsid w:val="006C1185"/>
  </w:style>
  <w:style w:type="character" w:customStyle="1" w:styleId="WW8Num33z5">
    <w:name w:val="WW8Num33z5"/>
    <w:rsid w:val="006C1185"/>
  </w:style>
  <w:style w:type="character" w:customStyle="1" w:styleId="WW8Num33z6">
    <w:name w:val="WW8Num33z6"/>
    <w:rsid w:val="006C1185"/>
  </w:style>
  <w:style w:type="character" w:customStyle="1" w:styleId="WW8Num33z7">
    <w:name w:val="WW8Num33z7"/>
    <w:rsid w:val="006C1185"/>
  </w:style>
  <w:style w:type="character" w:customStyle="1" w:styleId="WW8Num33z8">
    <w:name w:val="WW8Num33z8"/>
    <w:rsid w:val="006C1185"/>
  </w:style>
  <w:style w:type="character" w:customStyle="1" w:styleId="WW8Num35z2">
    <w:name w:val="WW8Num35z2"/>
    <w:rsid w:val="006C1185"/>
  </w:style>
  <w:style w:type="character" w:customStyle="1" w:styleId="WW8Num35z4">
    <w:name w:val="WW8Num35z4"/>
    <w:rsid w:val="006C1185"/>
  </w:style>
  <w:style w:type="character" w:customStyle="1" w:styleId="WW8Num35z5">
    <w:name w:val="WW8Num35z5"/>
    <w:rsid w:val="006C1185"/>
  </w:style>
  <w:style w:type="character" w:customStyle="1" w:styleId="WW8Num35z6">
    <w:name w:val="WW8Num35z6"/>
    <w:rsid w:val="006C1185"/>
  </w:style>
  <w:style w:type="character" w:customStyle="1" w:styleId="WW8Num35z7">
    <w:name w:val="WW8Num35z7"/>
    <w:rsid w:val="006C1185"/>
  </w:style>
  <w:style w:type="character" w:customStyle="1" w:styleId="WW8Num35z8">
    <w:name w:val="WW8Num35z8"/>
    <w:rsid w:val="006C1185"/>
  </w:style>
  <w:style w:type="character" w:customStyle="1" w:styleId="WW8Num37z2">
    <w:name w:val="WW8Num37z2"/>
    <w:rsid w:val="006C1185"/>
  </w:style>
  <w:style w:type="character" w:customStyle="1" w:styleId="WW8Num37z4">
    <w:name w:val="WW8Num37z4"/>
    <w:rsid w:val="006C1185"/>
  </w:style>
  <w:style w:type="character" w:customStyle="1" w:styleId="WW8Num37z5">
    <w:name w:val="WW8Num37z5"/>
    <w:rsid w:val="006C1185"/>
  </w:style>
  <w:style w:type="character" w:customStyle="1" w:styleId="WW8Num37z6">
    <w:name w:val="WW8Num37z6"/>
    <w:rsid w:val="006C1185"/>
  </w:style>
  <w:style w:type="character" w:customStyle="1" w:styleId="WW8Num37z7">
    <w:name w:val="WW8Num37z7"/>
    <w:rsid w:val="006C1185"/>
  </w:style>
  <w:style w:type="character" w:customStyle="1" w:styleId="WW8Num37z8">
    <w:name w:val="WW8Num37z8"/>
    <w:rsid w:val="006C1185"/>
  </w:style>
  <w:style w:type="character" w:customStyle="1" w:styleId="WW8Num38z1">
    <w:name w:val="WW8Num38z1"/>
    <w:rsid w:val="006C1185"/>
  </w:style>
  <w:style w:type="character" w:customStyle="1" w:styleId="WW8Num38z2">
    <w:name w:val="WW8Num38z2"/>
    <w:rsid w:val="006C1185"/>
  </w:style>
  <w:style w:type="character" w:customStyle="1" w:styleId="WW8Num38z3">
    <w:name w:val="WW8Num38z3"/>
    <w:rsid w:val="006C1185"/>
  </w:style>
  <w:style w:type="character" w:customStyle="1" w:styleId="WW8Num38z4">
    <w:name w:val="WW8Num38z4"/>
    <w:rsid w:val="006C1185"/>
  </w:style>
  <w:style w:type="character" w:customStyle="1" w:styleId="WW8Num38z5">
    <w:name w:val="WW8Num38z5"/>
    <w:rsid w:val="006C1185"/>
  </w:style>
  <w:style w:type="character" w:customStyle="1" w:styleId="WW8Num38z6">
    <w:name w:val="WW8Num38z6"/>
    <w:rsid w:val="006C1185"/>
  </w:style>
  <w:style w:type="character" w:customStyle="1" w:styleId="WW8Num38z7">
    <w:name w:val="WW8Num38z7"/>
    <w:rsid w:val="006C1185"/>
  </w:style>
  <w:style w:type="character" w:customStyle="1" w:styleId="WW8Num38z8">
    <w:name w:val="WW8Num38z8"/>
    <w:rsid w:val="006C1185"/>
  </w:style>
  <w:style w:type="character" w:customStyle="1" w:styleId="WW8Num40z1">
    <w:name w:val="WW8Num40z1"/>
    <w:rsid w:val="006C1185"/>
    <w:rPr>
      <w:rFonts w:ascii="Courier New" w:hAnsi="Courier New"/>
    </w:rPr>
  </w:style>
  <w:style w:type="character" w:customStyle="1" w:styleId="WW8Num40z2">
    <w:name w:val="WW8Num40z2"/>
    <w:rsid w:val="006C1185"/>
    <w:rPr>
      <w:rFonts w:ascii="Wingdings" w:hAnsi="Wingdings"/>
    </w:rPr>
  </w:style>
  <w:style w:type="character" w:customStyle="1" w:styleId="WW8Num41z1">
    <w:name w:val="WW8Num41z1"/>
    <w:rsid w:val="006C1185"/>
  </w:style>
  <w:style w:type="character" w:customStyle="1" w:styleId="WW8Num41z2">
    <w:name w:val="WW8Num41z2"/>
    <w:rsid w:val="006C1185"/>
  </w:style>
  <w:style w:type="character" w:customStyle="1" w:styleId="WW8Num41z3">
    <w:name w:val="WW8Num41z3"/>
    <w:rsid w:val="006C1185"/>
  </w:style>
  <w:style w:type="character" w:customStyle="1" w:styleId="WW8Num41z4">
    <w:name w:val="WW8Num41z4"/>
    <w:rsid w:val="006C1185"/>
  </w:style>
  <w:style w:type="character" w:customStyle="1" w:styleId="WW8Num41z5">
    <w:name w:val="WW8Num41z5"/>
    <w:rsid w:val="006C1185"/>
  </w:style>
  <w:style w:type="character" w:customStyle="1" w:styleId="WW8Num41z6">
    <w:name w:val="WW8Num41z6"/>
    <w:rsid w:val="006C1185"/>
  </w:style>
  <w:style w:type="character" w:customStyle="1" w:styleId="WW8Num41z7">
    <w:name w:val="WW8Num41z7"/>
    <w:rsid w:val="006C1185"/>
  </w:style>
  <w:style w:type="character" w:customStyle="1" w:styleId="WW8Num41z8">
    <w:name w:val="WW8Num41z8"/>
    <w:rsid w:val="006C1185"/>
  </w:style>
  <w:style w:type="character" w:customStyle="1" w:styleId="WW8Num43z1">
    <w:name w:val="WW8Num43z1"/>
    <w:rsid w:val="006C1185"/>
  </w:style>
  <w:style w:type="character" w:customStyle="1" w:styleId="WW8Num43z2">
    <w:name w:val="WW8Num43z2"/>
    <w:rsid w:val="006C1185"/>
  </w:style>
  <w:style w:type="character" w:customStyle="1" w:styleId="WW8Num43z3">
    <w:name w:val="WW8Num43z3"/>
    <w:rsid w:val="006C1185"/>
  </w:style>
  <w:style w:type="character" w:customStyle="1" w:styleId="WW8Num43z4">
    <w:name w:val="WW8Num43z4"/>
    <w:rsid w:val="006C1185"/>
  </w:style>
  <w:style w:type="character" w:customStyle="1" w:styleId="WW8Num43z5">
    <w:name w:val="WW8Num43z5"/>
    <w:rsid w:val="006C1185"/>
  </w:style>
  <w:style w:type="character" w:customStyle="1" w:styleId="WW8Num43z6">
    <w:name w:val="WW8Num43z6"/>
    <w:rsid w:val="006C1185"/>
  </w:style>
  <w:style w:type="character" w:customStyle="1" w:styleId="WW8Num43z7">
    <w:name w:val="WW8Num43z7"/>
    <w:rsid w:val="006C1185"/>
  </w:style>
  <w:style w:type="character" w:customStyle="1" w:styleId="WW8Num43z8">
    <w:name w:val="WW8Num43z8"/>
    <w:rsid w:val="006C1185"/>
  </w:style>
  <w:style w:type="character" w:customStyle="1" w:styleId="WW8Num44z2">
    <w:name w:val="WW8Num44z2"/>
    <w:rsid w:val="006C1185"/>
    <w:rPr>
      <w:rFonts w:ascii="Wingdings" w:hAnsi="Wingdings"/>
    </w:rPr>
  </w:style>
  <w:style w:type="character" w:customStyle="1" w:styleId="WW8Num46z2">
    <w:name w:val="WW8Num46z2"/>
    <w:rsid w:val="006C1185"/>
    <w:rPr>
      <w:rFonts w:ascii="Wingdings" w:hAnsi="Wingdings"/>
    </w:rPr>
  </w:style>
  <w:style w:type="character" w:customStyle="1" w:styleId="WW8Num47z2">
    <w:name w:val="WW8Num47z2"/>
    <w:rsid w:val="006C1185"/>
    <w:rPr>
      <w:rFonts w:ascii="Wingdings" w:hAnsi="Wingdings"/>
    </w:rPr>
  </w:style>
  <w:style w:type="character" w:customStyle="1" w:styleId="WW8NumSt31z0">
    <w:name w:val="WW8NumSt31z0"/>
    <w:rsid w:val="006C1185"/>
    <w:rPr>
      <w:rFonts w:ascii="Times New Roman" w:hAnsi="Times New Roman"/>
      <w:sz w:val="20"/>
    </w:rPr>
  </w:style>
  <w:style w:type="character" w:customStyle="1" w:styleId="FootnoteCharacters">
    <w:name w:val="Footnote Characters"/>
    <w:rsid w:val="006C1185"/>
    <w:rPr>
      <w:vertAlign w:val="superscript"/>
    </w:rPr>
  </w:style>
  <w:style w:type="character" w:customStyle="1" w:styleId="1fffffff6">
    <w:name w:val="Знак примечания1"/>
    <w:rsid w:val="006C1185"/>
    <w:rPr>
      <w:sz w:val="16"/>
    </w:rPr>
  </w:style>
  <w:style w:type="character" w:customStyle="1" w:styleId="EndnoteCharacters">
    <w:name w:val="Endnote Characters"/>
    <w:rsid w:val="006C1185"/>
    <w:rPr>
      <w:vertAlign w:val="superscript"/>
    </w:rPr>
  </w:style>
  <w:style w:type="paragraph" w:customStyle="1" w:styleId="LO-Normal1">
    <w:name w:val="LO-Normal1"/>
    <w:rsid w:val="006C118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6C1185"/>
    <w:pPr>
      <w:shd w:val="clear" w:color="auto" w:fill="000080"/>
      <w:suppressAutoHyphens/>
    </w:pPr>
    <w:rPr>
      <w:rFonts w:ascii="Tahoma" w:hAnsi="Tahoma" w:cs="Tahoma"/>
      <w:lang w:eastAsia="zh-CN"/>
    </w:rPr>
  </w:style>
  <w:style w:type="paragraph" w:customStyle="1" w:styleId="22f2">
    <w:name w:val="Список 22"/>
    <w:basedOn w:val="a3"/>
    <w:rsid w:val="006C1185"/>
    <w:pPr>
      <w:suppressAutoHyphens/>
      <w:ind w:left="566" w:hanging="283"/>
    </w:pPr>
    <w:rPr>
      <w:lang w:eastAsia="zh-CN"/>
    </w:rPr>
  </w:style>
  <w:style w:type="paragraph" w:customStyle="1" w:styleId="31f0">
    <w:name w:val="Список 31"/>
    <w:basedOn w:val="a3"/>
    <w:rsid w:val="006C1185"/>
    <w:pPr>
      <w:suppressAutoHyphens/>
      <w:ind w:left="849" w:hanging="283"/>
    </w:pPr>
    <w:rPr>
      <w:lang w:eastAsia="zh-CN"/>
    </w:rPr>
  </w:style>
  <w:style w:type="paragraph" w:customStyle="1" w:styleId="1fffffff7">
    <w:name w:val="Обычный отступ1"/>
    <w:basedOn w:val="a3"/>
    <w:rsid w:val="006C1185"/>
    <w:pPr>
      <w:suppressAutoHyphens/>
      <w:ind w:firstLine="720"/>
      <w:jc w:val="both"/>
    </w:pPr>
    <w:rPr>
      <w:sz w:val="28"/>
      <w:szCs w:val="20"/>
      <w:lang w:eastAsia="zh-CN"/>
    </w:rPr>
  </w:style>
  <w:style w:type="paragraph" w:customStyle="1" w:styleId="2ffffd">
    <w:name w:val="Нумерованный список2"/>
    <w:basedOn w:val="a3"/>
    <w:rsid w:val="006C118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6C1185"/>
    <w:pPr>
      <w:suppressAutoHyphens/>
      <w:ind w:firstLine="210"/>
    </w:pPr>
    <w:rPr>
      <w:sz w:val="20"/>
      <w:lang w:eastAsia="zh-CN"/>
    </w:rPr>
  </w:style>
  <w:style w:type="paragraph" w:customStyle="1" w:styleId="21ff2">
    <w:name w:val="Нумерованный список 21"/>
    <w:basedOn w:val="a3"/>
    <w:rsid w:val="006C1185"/>
    <w:pPr>
      <w:tabs>
        <w:tab w:val="left" w:pos="720"/>
      </w:tabs>
      <w:suppressAutoHyphens/>
      <w:ind w:left="720" w:hanging="360"/>
    </w:pPr>
    <w:rPr>
      <w:lang w:eastAsia="zh-CN"/>
    </w:rPr>
  </w:style>
  <w:style w:type="paragraph" w:customStyle="1" w:styleId="42a">
    <w:name w:val="Список 42"/>
    <w:basedOn w:val="a3"/>
    <w:rsid w:val="006C1185"/>
    <w:pPr>
      <w:suppressAutoHyphens/>
      <w:ind w:left="1132" w:hanging="283"/>
    </w:pPr>
    <w:rPr>
      <w:lang w:eastAsia="zh-CN"/>
    </w:rPr>
  </w:style>
  <w:style w:type="paragraph" w:customStyle="1" w:styleId="22f3">
    <w:name w:val="Маркированный список 22"/>
    <w:basedOn w:val="a3"/>
    <w:rsid w:val="006C118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6C1185"/>
    <w:pPr>
      <w:tabs>
        <w:tab w:val="left" w:pos="708"/>
      </w:tabs>
      <w:suppressAutoHyphens/>
      <w:jc w:val="both"/>
    </w:pPr>
    <w:rPr>
      <w:bCs/>
      <w:iCs/>
      <w:sz w:val="28"/>
      <w:szCs w:val="28"/>
      <w:lang w:eastAsia="zh-CN"/>
    </w:rPr>
  </w:style>
  <w:style w:type="paragraph" w:customStyle="1" w:styleId="2ffffe">
    <w:name w:val="Текст примечания2"/>
    <w:basedOn w:val="a3"/>
    <w:rsid w:val="006C1185"/>
    <w:pPr>
      <w:suppressAutoHyphens/>
    </w:pPr>
    <w:rPr>
      <w:sz w:val="20"/>
      <w:szCs w:val="20"/>
      <w:lang w:eastAsia="zh-CN"/>
    </w:rPr>
  </w:style>
  <w:style w:type="paragraph" w:customStyle="1" w:styleId="2fffff">
    <w:name w:val="Название объекта2"/>
    <w:basedOn w:val="a3"/>
    <w:next w:val="a3"/>
    <w:rsid w:val="006C118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6C118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6C1185"/>
    <w:pPr>
      <w:suppressAutoHyphens/>
      <w:ind w:firstLine="210"/>
    </w:pPr>
    <w:rPr>
      <w:rFonts w:cs="PragmaticaCTT"/>
      <w:sz w:val="20"/>
      <w:lang w:eastAsia="zh-CN"/>
    </w:rPr>
  </w:style>
  <w:style w:type="paragraph" w:customStyle="1" w:styleId="WW-Heading">
    <w:name w:val="WW-Heading"/>
    <w:rsid w:val="006C118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6C1185"/>
    <w:pPr>
      <w:suppressAutoHyphens/>
      <w:spacing w:before="280" w:after="280"/>
    </w:pPr>
    <w:rPr>
      <w:lang w:eastAsia="zh-CN"/>
    </w:rPr>
  </w:style>
  <w:style w:type="paragraph" w:customStyle="1" w:styleId="1fffffffa">
    <w:name w:val="Текст макроса1"/>
    <w:rsid w:val="006C118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6C1185"/>
    <w:pPr>
      <w:suppressAutoHyphens/>
      <w:ind w:left="720" w:hanging="360"/>
    </w:pPr>
    <w:rPr>
      <w:lang w:eastAsia="zh-CN"/>
    </w:rPr>
  </w:style>
  <w:style w:type="paragraph" w:customStyle="1" w:styleId="WW-TextBody">
    <w:name w:val="WW-Text Body"/>
    <w:basedOn w:val="a3"/>
    <w:rsid w:val="006C1185"/>
    <w:pPr>
      <w:suppressAutoHyphens/>
      <w:spacing w:after="120"/>
    </w:pPr>
    <w:rPr>
      <w:lang w:val="en-US" w:eastAsia="zh-CN"/>
    </w:rPr>
  </w:style>
  <w:style w:type="paragraph" w:customStyle="1" w:styleId="WW-Heading4">
    <w:name w:val="WW-Heading 4"/>
    <w:basedOn w:val="a3"/>
    <w:next w:val="a3"/>
    <w:rsid w:val="006C118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6C118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6C1185"/>
    <w:pPr>
      <w:suppressAutoHyphens/>
      <w:spacing w:after="120"/>
      <w:ind w:left="566"/>
    </w:pPr>
    <w:rPr>
      <w:sz w:val="20"/>
      <w:szCs w:val="20"/>
      <w:lang w:eastAsia="zh-CN"/>
    </w:rPr>
  </w:style>
  <w:style w:type="paragraph" w:customStyle="1" w:styleId="31f2">
    <w:name w:val="Нумерованный список 31"/>
    <w:basedOn w:val="a3"/>
    <w:rsid w:val="006C1185"/>
    <w:pPr>
      <w:tabs>
        <w:tab w:val="left" w:pos="360"/>
      </w:tabs>
      <w:suppressAutoHyphens/>
      <w:ind w:left="360" w:hanging="360"/>
    </w:pPr>
    <w:rPr>
      <w:lang w:eastAsia="zh-CN"/>
    </w:rPr>
  </w:style>
  <w:style w:type="paragraph" w:customStyle="1" w:styleId="TableContents">
    <w:name w:val="Table Contents"/>
    <w:basedOn w:val="a3"/>
    <w:rsid w:val="006C1185"/>
    <w:pPr>
      <w:suppressLineNumbers/>
      <w:suppressAutoHyphens/>
    </w:pPr>
    <w:rPr>
      <w:lang w:eastAsia="zh-CN"/>
    </w:rPr>
  </w:style>
  <w:style w:type="paragraph" w:customStyle="1" w:styleId="TableHeading">
    <w:name w:val="Table Heading"/>
    <w:basedOn w:val="TableContents"/>
    <w:rsid w:val="006C1185"/>
    <w:pPr>
      <w:jc w:val="center"/>
    </w:pPr>
    <w:rPr>
      <w:b/>
      <w:bCs/>
    </w:rPr>
  </w:style>
  <w:style w:type="character" w:customStyle="1" w:styleId="InternetLink">
    <w:name w:val="Internet Link"/>
    <w:rsid w:val="006C1185"/>
    <w:rPr>
      <w:color w:val="0000FF"/>
      <w:u w:val="single"/>
    </w:rPr>
  </w:style>
  <w:style w:type="character" w:customStyle="1" w:styleId="23d">
    <w:name w:val="Основной текст с отступом 2 Знак3"/>
    <w:rsid w:val="006C1185"/>
    <w:rPr>
      <w:rFonts w:ascii="Microsoft Sans Serif" w:hAnsi="Microsoft Sans Serif"/>
      <w:b/>
      <w:spacing w:val="10"/>
      <w:sz w:val="26"/>
    </w:rPr>
  </w:style>
  <w:style w:type="character" w:customStyle="1" w:styleId="34b">
    <w:name w:val="Основной текст с отступом 3 Знак4"/>
    <w:locked/>
    <w:rsid w:val="006C1185"/>
    <w:rPr>
      <w:rFonts w:ascii="Times New Roman" w:hAnsi="Times New Roman"/>
      <w:sz w:val="24"/>
      <w:lang w:val="en-US"/>
    </w:rPr>
  </w:style>
  <w:style w:type="character" w:customStyle="1" w:styleId="ListLabel7">
    <w:name w:val="ListLabel 7"/>
    <w:rsid w:val="006C1185"/>
  </w:style>
  <w:style w:type="character" w:customStyle="1" w:styleId="ListLabel8">
    <w:name w:val="ListLabel 8"/>
    <w:rsid w:val="006C1185"/>
  </w:style>
  <w:style w:type="character" w:customStyle="1" w:styleId="ListLabel9">
    <w:name w:val="ListLabel 9"/>
    <w:rsid w:val="006C1185"/>
  </w:style>
  <w:style w:type="character" w:customStyle="1" w:styleId="ListLabel10">
    <w:name w:val="ListLabel 10"/>
    <w:rsid w:val="006C1185"/>
  </w:style>
  <w:style w:type="character" w:customStyle="1" w:styleId="ListLabel11">
    <w:name w:val="ListLabel 11"/>
    <w:rsid w:val="006C1185"/>
  </w:style>
  <w:style w:type="character" w:customStyle="1" w:styleId="ListLabel12">
    <w:name w:val="ListLabel 12"/>
    <w:rsid w:val="006C1185"/>
  </w:style>
  <w:style w:type="character" w:customStyle="1" w:styleId="ListLabel13">
    <w:name w:val="ListLabel 13"/>
    <w:rsid w:val="006C1185"/>
  </w:style>
  <w:style w:type="character" w:customStyle="1" w:styleId="ListLabel14">
    <w:name w:val="ListLabel 14"/>
    <w:rsid w:val="006C1185"/>
  </w:style>
  <w:style w:type="character" w:customStyle="1" w:styleId="ListLabel15">
    <w:name w:val="ListLabel 15"/>
    <w:rsid w:val="006C1185"/>
  </w:style>
  <w:style w:type="character" w:customStyle="1" w:styleId="ListLabel16">
    <w:name w:val="ListLabel 16"/>
    <w:rsid w:val="006C1185"/>
  </w:style>
  <w:style w:type="character" w:customStyle="1" w:styleId="ListLabel17">
    <w:name w:val="ListLabel 17"/>
    <w:rsid w:val="006C1185"/>
  </w:style>
  <w:style w:type="character" w:customStyle="1" w:styleId="ListLabel18">
    <w:name w:val="ListLabel 18"/>
    <w:rsid w:val="006C1185"/>
  </w:style>
  <w:style w:type="character" w:customStyle="1" w:styleId="ListLabel19">
    <w:name w:val="ListLabel 19"/>
    <w:rsid w:val="006C1185"/>
  </w:style>
  <w:style w:type="character" w:customStyle="1" w:styleId="ListLabel20">
    <w:name w:val="ListLabel 20"/>
    <w:rsid w:val="006C1185"/>
  </w:style>
  <w:style w:type="character" w:customStyle="1" w:styleId="ListLabel21">
    <w:name w:val="ListLabel 21"/>
    <w:rsid w:val="006C1185"/>
  </w:style>
  <w:style w:type="character" w:customStyle="1" w:styleId="ListLabel22">
    <w:name w:val="ListLabel 22"/>
    <w:rsid w:val="006C1185"/>
  </w:style>
  <w:style w:type="character" w:customStyle="1" w:styleId="ListLabel23">
    <w:name w:val="ListLabel 23"/>
    <w:rsid w:val="006C1185"/>
  </w:style>
  <w:style w:type="character" w:customStyle="1" w:styleId="ListLabel24">
    <w:name w:val="ListLabel 24"/>
    <w:rsid w:val="006C1185"/>
  </w:style>
  <w:style w:type="character" w:customStyle="1" w:styleId="ListLabel25">
    <w:name w:val="ListLabel 25"/>
    <w:rsid w:val="006C1185"/>
  </w:style>
  <w:style w:type="character" w:customStyle="1" w:styleId="ListLabel26">
    <w:name w:val="ListLabel 26"/>
    <w:rsid w:val="006C1185"/>
  </w:style>
  <w:style w:type="character" w:customStyle="1" w:styleId="ListLabel27">
    <w:name w:val="ListLabel 27"/>
    <w:rsid w:val="006C1185"/>
  </w:style>
  <w:style w:type="character" w:customStyle="1" w:styleId="ListLabel28">
    <w:name w:val="ListLabel 28"/>
    <w:rsid w:val="006C1185"/>
  </w:style>
  <w:style w:type="character" w:customStyle="1" w:styleId="ListLabel29">
    <w:name w:val="ListLabel 29"/>
    <w:rsid w:val="006C1185"/>
  </w:style>
  <w:style w:type="character" w:customStyle="1" w:styleId="ListLabel30">
    <w:name w:val="ListLabel 30"/>
    <w:rsid w:val="006C1185"/>
  </w:style>
  <w:style w:type="character" w:customStyle="1" w:styleId="ListLabel31">
    <w:name w:val="ListLabel 31"/>
    <w:rsid w:val="006C1185"/>
  </w:style>
  <w:style w:type="character" w:customStyle="1" w:styleId="ListLabel32">
    <w:name w:val="ListLabel 32"/>
    <w:rsid w:val="006C1185"/>
  </w:style>
  <w:style w:type="character" w:customStyle="1" w:styleId="ListLabel33">
    <w:name w:val="ListLabel 33"/>
    <w:rsid w:val="006C1185"/>
  </w:style>
  <w:style w:type="character" w:customStyle="1" w:styleId="ListLabel34">
    <w:name w:val="ListLabel 34"/>
    <w:rsid w:val="006C1185"/>
    <w:rPr>
      <w:color w:val="00000A"/>
    </w:rPr>
  </w:style>
  <w:style w:type="character" w:customStyle="1" w:styleId="ListLabel35">
    <w:name w:val="ListLabel 35"/>
    <w:rsid w:val="006C1185"/>
  </w:style>
  <w:style w:type="character" w:customStyle="1" w:styleId="ListLabel36">
    <w:name w:val="ListLabel 36"/>
    <w:rsid w:val="006C1185"/>
  </w:style>
  <w:style w:type="character" w:customStyle="1" w:styleId="ListLabel37">
    <w:name w:val="ListLabel 37"/>
    <w:rsid w:val="006C1185"/>
  </w:style>
  <w:style w:type="character" w:customStyle="1" w:styleId="ListLabel38">
    <w:name w:val="ListLabel 38"/>
    <w:rsid w:val="006C1185"/>
  </w:style>
  <w:style w:type="character" w:customStyle="1" w:styleId="ListLabel39">
    <w:name w:val="ListLabel 39"/>
    <w:rsid w:val="006C1185"/>
  </w:style>
  <w:style w:type="character" w:customStyle="1" w:styleId="ListLabel40">
    <w:name w:val="ListLabel 40"/>
    <w:rsid w:val="006C1185"/>
  </w:style>
  <w:style w:type="character" w:customStyle="1" w:styleId="ListLabel41">
    <w:name w:val="ListLabel 41"/>
    <w:rsid w:val="006C1185"/>
  </w:style>
  <w:style w:type="character" w:customStyle="1" w:styleId="ListLabel42">
    <w:name w:val="ListLabel 42"/>
    <w:rsid w:val="006C1185"/>
  </w:style>
  <w:style w:type="character" w:customStyle="1" w:styleId="ListLabel43">
    <w:name w:val="ListLabel 43"/>
    <w:rsid w:val="006C1185"/>
  </w:style>
  <w:style w:type="character" w:customStyle="1" w:styleId="ListLabel44">
    <w:name w:val="ListLabel 44"/>
    <w:rsid w:val="006C1185"/>
  </w:style>
  <w:style w:type="character" w:customStyle="1" w:styleId="ListLabel45">
    <w:name w:val="ListLabel 45"/>
    <w:rsid w:val="006C1185"/>
  </w:style>
  <w:style w:type="character" w:customStyle="1" w:styleId="ListLabel46">
    <w:name w:val="ListLabel 46"/>
    <w:rsid w:val="006C1185"/>
  </w:style>
  <w:style w:type="character" w:customStyle="1" w:styleId="ListLabel47">
    <w:name w:val="ListLabel 47"/>
    <w:rsid w:val="006C1185"/>
  </w:style>
  <w:style w:type="character" w:customStyle="1" w:styleId="ListLabel48">
    <w:name w:val="ListLabel 48"/>
    <w:rsid w:val="006C1185"/>
  </w:style>
  <w:style w:type="character" w:customStyle="1" w:styleId="ListLabel49">
    <w:name w:val="ListLabel 49"/>
    <w:rsid w:val="006C1185"/>
  </w:style>
  <w:style w:type="character" w:customStyle="1" w:styleId="ListLabel50">
    <w:name w:val="ListLabel 50"/>
    <w:rsid w:val="006C1185"/>
  </w:style>
  <w:style w:type="character" w:customStyle="1" w:styleId="ListLabel51">
    <w:name w:val="ListLabel 51"/>
    <w:rsid w:val="006C1185"/>
  </w:style>
  <w:style w:type="character" w:customStyle="1" w:styleId="ListLabel52">
    <w:name w:val="ListLabel 52"/>
    <w:rsid w:val="006C1185"/>
  </w:style>
  <w:style w:type="character" w:customStyle="1" w:styleId="ListLabel53">
    <w:name w:val="ListLabel 53"/>
    <w:rsid w:val="006C1185"/>
    <w:rPr>
      <w:color w:val="00000A"/>
      <w:position w:val="0"/>
      <w:sz w:val="24"/>
      <w:u w:val="none"/>
      <w:vertAlign w:val="baseline"/>
    </w:rPr>
  </w:style>
  <w:style w:type="character" w:customStyle="1" w:styleId="ListLabel54">
    <w:name w:val="ListLabel 54"/>
    <w:rsid w:val="006C1185"/>
    <w:rPr>
      <w:position w:val="0"/>
      <w:sz w:val="20"/>
      <w:u w:val="none"/>
      <w:vertAlign w:val="baseline"/>
    </w:rPr>
  </w:style>
  <w:style w:type="character" w:customStyle="1" w:styleId="ListLabel55">
    <w:name w:val="ListLabel 55"/>
    <w:rsid w:val="006C1185"/>
    <w:rPr>
      <w:position w:val="0"/>
      <w:sz w:val="20"/>
      <w:u w:val="none"/>
      <w:vertAlign w:val="baseline"/>
    </w:rPr>
  </w:style>
  <w:style w:type="character" w:customStyle="1" w:styleId="ListLabel56">
    <w:name w:val="ListLabel 56"/>
    <w:rsid w:val="006C1185"/>
  </w:style>
  <w:style w:type="character" w:customStyle="1" w:styleId="ListLabel57">
    <w:name w:val="ListLabel 57"/>
    <w:rsid w:val="006C1185"/>
  </w:style>
  <w:style w:type="character" w:customStyle="1" w:styleId="ListLabel58">
    <w:name w:val="ListLabel 58"/>
    <w:rsid w:val="006C1185"/>
  </w:style>
  <w:style w:type="character" w:customStyle="1" w:styleId="ListLabel59">
    <w:name w:val="ListLabel 59"/>
    <w:rsid w:val="006C1185"/>
  </w:style>
  <w:style w:type="character" w:customStyle="1" w:styleId="ListLabel60">
    <w:name w:val="ListLabel 60"/>
    <w:rsid w:val="006C1185"/>
  </w:style>
  <w:style w:type="character" w:customStyle="1" w:styleId="ListLabel61">
    <w:name w:val="ListLabel 61"/>
    <w:rsid w:val="006C1185"/>
  </w:style>
  <w:style w:type="character" w:customStyle="1" w:styleId="ListLabel62">
    <w:name w:val="ListLabel 62"/>
    <w:rsid w:val="006C1185"/>
  </w:style>
  <w:style w:type="character" w:customStyle="1" w:styleId="ListLabel63">
    <w:name w:val="ListLabel 63"/>
    <w:rsid w:val="006C1185"/>
    <w:rPr>
      <w:sz w:val="24"/>
    </w:rPr>
  </w:style>
  <w:style w:type="character" w:customStyle="1" w:styleId="ListLabel64">
    <w:name w:val="ListLabel 64"/>
    <w:rsid w:val="006C1185"/>
  </w:style>
  <w:style w:type="character" w:customStyle="1" w:styleId="ListLabel65">
    <w:name w:val="ListLabel 65"/>
    <w:rsid w:val="006C1185"/>
  </w:style>
  <w:style w:type="character" w:customStyle="1" w:styleId="ListLabel66">
    <w:name w:val="ListLabel 66"/>
    <w:rsid w:val="006C1185"/>
  </w:style>
  <w:style w:type="character" w:customStyle="1" w:styleId="ListLabel67">
    <w:name w:val="ListLabel 67"/>
    <w:rsid w:val="006C1185"/>
  </w:style>
  <w:style w:type="character" w:customStyle="1" w:styleId="ListLabel68">
    <w:name w:val="ListLabel 68"/>
    <w:rsid w:val="006C1185"/>
  </w:style>
  <w:style w:type="character" w:customStyle="1" w:styleId="ListLabel69">
    <w:name w:val="ListLabel 69"/>
    <w:rsid w:val="006C1185"/>
  </w:style>
  <w:style w:type="character" w:customStyle="1" w:styleId="ListLabel70">
    <w:name w:val="ListLabel 70"/>
    <w:rsid w:val="006C1185"/>
  </w:style>
  <w:style w:type="character" w:customStyle="1" w:styleId="ListLabel71">
    <w:name w:val="ListLabel 71"/>
    <w:rsid w:val="006C1185"/>
  </w:style>
  <w:style w:type="character" w:customStyle="1" w:styleId="ListLabel72">
    <w:name w:val="ListLabel 72"/>
    <w:rsid w:val="006C1185"/>
  </w:style>
  <w:style w:type="character" w:customStyle="1" w:styleId="ListLabel73">
    <w:name w:val="ListLabel 73"/>
    <w:rsid w:val="006C1185"/>
  </w:style>
  <w:style w:type="character" w:customStyle="1" w:styleId="ListLabel74">
    <w:name w:val="ListLabel 74"/>
    <w:rsid w:val="006C1185"/>
  </w:style>
  <w:style w:type="character" w:customStyle="1" w:styleId="ListLabel75">
    <w:name w:val="ListLabel 75"/>
    <w:rsid w:val="006C1185"/>
  </w:style>
  <w:style w:type="character" w:customStyle="1" w:styleId="ListLabel76">
    <w:name w:val="ListLabel 76"/>
    <w:rsid w:val="006C1185"/>
  </w:style>
  <w:style w:type="character" w:customStyle="1" w:styleId="ListLabel77">
    <w:name w:val="ListLabel 77"/>
    <w:rsid w:val="006C1185"/>
  </w:style>
  <w:style w:type="character" w:customStyle="1" w:styleId="ListLabel78">
    <w:name w:val="ListLabel 78"/>
    <w:rsid w:val="006C1185"/>
    <w:rPr>
      <w:sz w:val="24"/>
    </w:rPr>
  </w:style>
  <w:style w:type="character" w:customStyle="1" w:styleId="ListLabel79">
    <w:name w:val="ListLabel 79"/>
    <w:rsid w:val="006C1185"/>
  </w:style>
  <w:style w:type="character" w:customStyle="1" w:styleId="ListLabel80">
    <w:name w:val="ListLabel 80"/>
    <w:rsid w:val="006C1185"/>
  </w:style>
  <w:style w:type="character" w:customStyle="1" w:styleId="ListLabel81">
    <w:name w:val="ListLabel 81"/>
    <w:rsid w:val="006C1185"/>
  </w:style>
  <w:style w:type="character" w:customStyle="1" w:styleId="ListLabel82">
    <w:name w:val="ListLabel 82"/>
    <w:rsid w:val="006C1185"/>
  </w:style>
  <w:style w:type="character" w:customStyle="1" w:styleId="ListLabel83">
    <w:name w:val="ListLabel 83"/>
    <w:rsid w:val="006C1185"/>
  </w:style>
  <w:style w:type="character" w:customStyle="1" w:styleId="ListLabel84">
    <w:name w:val="ListLabel 84"/>
    <w:rsid w:val="006C1185"/>
  </w:style>
  <w:style w:type="character" w:customStyle="1" w:styleId="ListLabel85">
    <w:name w:val="ListLabel 85"/>
    <w:rsid w:val="006C1185"/>
  </w:style>
  <w:style w:type="character" w:customStyle="1" w:styleId="ListLabel86">
    <w:name w:val="ListLabel 86"/>
    <w:rsid w:val="006C1185"/>
  </w:style>
  <w:style w:type="character" w:customStyle="1" w:styleId="ListLabel87">
    <w:name w:val="ListLabel 87"/>
    <w:rsid w:val="006C1185"/>
  </w:style>
  <w:style w:type="character" w:customStyle="1" w:styleId="ListLabel88">
    <w:name w:val="ListLabel 88"/>
    <w:rsid w:val="006C1185"/>
  </w:style>
  <w:style w:type="character" w:customStyle="1" w:styleId="ListLabel89">
    <w:name w:val="ListLabel 89"/>
    <w:rsid w:val="006C1185"/>
  </w:style>
  <w:style w:type="character" w:customStyle="1" w:styleId="ListLabel90">
    <w:name w:val="ListLabel 90"/>
    <w:rsid w:val="006C1185"/>
  </w:style>
  <w:style w:type="character" w:customStyle="1" w:styleId="ListLabel91">
    <w:name w:val="ListLabel 91"/>
    <w:rsid w:val="006C1185"/>
  </w:style>
  <w:style w:type="character" w:customStyle="1" w:styleId="ListLabel92">
    <w:name w:val="ListLabel 92"/>
    <w:rsid w:val="006C1185"/>
  </w:style>
  <w:style w:type="character" w:customStyle="1" w:styleId="ListLabel93">
    <w:name w:val="ListLabel 93"/>
    <w:rsid w:val="006C1185"/>
  </w:style>
  <w:style w:type="character" w:customStyle="1" w:styleId="ListLabel94">
    <w:name w:val="ListLabel 94"/>
    <w:rsid w:val="006C1185"/>
  </w:style>
  <w:style w:type="character" w:customStyle="1" w:styleId="ListLabel95">
    <w:name w:val="ListLabel 95"/>
    <w:rsid w:val="006C1185"/>
  </w:style>
  <w:style w:type="character" w:customStyle="1" w:styleId="ListLabel96">
    <w:name w:val="ListLabel 96"/>
    <w:rsid w:val="006C1185"/>
    <w:rPr>
      <w:sz w:val="24"/>
    </w:rPr>
  </w:style>
  <w:style w:type="character" w:customStyle="1" w:styleId="ListLabel97">
    <w:name w:val="ListLabel 97"/>
    <w:rsid w:val="006C1185"/>
  </w:style>
  <w:style w:type="character" w:customStyle="1" w:styleId="ListLabel98">
    <w:name w:val="ListLabel 98"/>
    <w:rsid w:val="006C1185"/>
  </w:style>
  <w:style w:type="character" w:customStyle="1" w:styleId="ListLabel99">
    <w:name w:val="ListLabel 99"/>
    <w:rsid w:val="006C1185"/>
  </w:style>
  <w:style w:type="character" w:customStyle="1" w:styleId="ListLabel100">
    <w:name w:val="ListLabel 100"/>
    <w:rsid w:val="006C1185"/>
  </w:style>
  <w:style w:type="character" w:customStyle="1" w:styleId="ListLabel101">
    <w:name w:val="ListLabel 101"/>
    <w:rsid w:val="006C1185"/>
  </w:style>
  <w:style w:type="character" w:customStyle="1" w:styleId="ListLabel102">
    <w:name w:val="ListLabel 102"/>
    <w:rsid w:val="006C1185"/>
  </w:style>
  <w:style w:type="character" w:customStyle="1" w:styleId="ListLabel103">
    <w:name w:val="ListLabel 103"/>
    <w:rsid w:val="006C1185"/>
  </w:style>
  <w:style w:type="character" w:customStyle="1" w:styleId="ListLabel104">
    <w:name w:val="ListLabel 104"/>
    <w:rsid w:val="006C1185"/>
  </w:style>
  <w:style w:type="character" w:customStyle="1" w:styleId="ListLabel105">
    <w:name w:val="ListLabel 105"/>
    <w:rsid w:val="006C1185"/>
  </w:style>
  <w:style w:type="character" w:customStyle="1" w:styleId="ListLabel106">
    <w:name w:val="ListLabel 106"/>
    <w:rsid w:val="006C1185"/>
  </w:style>
  <w:style w:type="character" w:customStyle="1" w:styleId="ListLabel107">
    <w:name w:val="ListLabel 107"/>
    <w:rsid w:val="006C1185"/>
  </w:style>
  <w:style w:type="character" w:customStyle="1" w:styleId="ListLabel108">
    <w:name w:val="ListLabel 108"/>
    <w:rsid w:val="006C1185"/>
  </w:style>
  <w:style w:type="character" w:customStyle="1" w:styleId="ListLabel109">
    <w:name w:val="ListLabel 109"/>
    <w:rsid w:val="006C1185"/>
  </w:style>
  <w:style w:type="character" w:customStyle="1" w:styleId="ListLabel110">
    <w:name w:val="ListLabel 110"/>
    <w:rsid w:val="006C1185"/>
  </w:style>
  <w:style w:type="character" w:customStyle="1" w:styleId="ListLabel111">
    <w:name w:val="ListLabel 111"/>
    <w:rsid w:val="006C1185"/>
  </w:style>
  <w:style w:type="character" w:customStyle="1" w:styleId="ListLabel112">
    <w:name w:val="ListLabel 112"/>
    <w:rsid w:val="006C1185"/>
  </w:style>
  <w:style w:type="character" w:customStyle="1" w:styleId="ListLabel113">
    <w:name w:val="ListLabel 113"/>
    <w:rsid w:val="006C1185"/>
  </w:style>
  <w:style w:type="character" w:customStyle="1" w:styleId="ListLabel114">
    <w:name w:val="ListLabel 114"/>
    <w:rsid w:val="006C1185"/>
    <w:rPr>
      <w:sz w:val="24"/>
    </w:rPr>
  </w:style>
  <w:style w:type="character" w:customStyle="1" w:styleId="ListLabel115">
    <w:name w:val="ListLabel 115"/>
    <w:rsid w:val="006C1185"/>
  </w:style>
  <w:style w:type="character" w:customStyle="1" w:styleId="ListLabel116">
    <w:name w:val="ListLabel 116"/>
    <w:rsid w:val="006C1185"/>
  </w:style>
  <w:style w:type="character" w:customStyle="1" w:styleId="ListLabel117">
    <w:name w:val="ListLabel 117"/>
    <w:rsid w:val="006C1185"/>
  </w:style>
  <w:style w:type="character" w:customStyle="1" w:styleId="ListLabel118">
    <w:name w:val="ListLabel 118"/>
    <w:rsid w:val="006C1185"/>
  </w:style>
  <w:style w:type="character" w:customStyle="1" w:styleId="ListLabel119">
    <w:name w:val="ListLabel 119"/>
    <w:rsid w:val="006C1185"/>
  </w:style>
  <w:style w:type="character" w:customStyle="1" w:styleId="ListLabel120">
    <w:name w:val="ListLabel 120"/>
    <w:rsid w:val="006C1185"/>
  </w:style>
  <w:style w:type="character" w:customStyle="1" w:styleId="ListLabel121">
    <w:name w:val="ListLabel 121"/>
    <w:rsid w:val="006C1185"/>
  </w:style>
  <w:style w:type="character" w:customStyle="1" w:styleId="ListLabel122">
    <w:name w:val="ListLabel 122"/>
    <w:rsid w:val="006C1185"/>
  </w:style>
  <w:style w:type="character" w:customStyle="1" w:styleId="ListLabel123">
    <w:name w:val="ListLabel 123"/>
    <w:rsid w:val="006C1185"/>
  </w:style>
  <w:style w:type="character" w:customStyle="1" w:styleId="ListLabel124">
    <w:name w:val="ListLabel 124"/>
    <w:rsid w:val="006C1185"/>
  </w:style>
  <w:style w:type="character" w:customStyle="1" w:styleId="ListLabel125">
    <w:name w:val="ListLabel 125"/>
    <w:rsid w:val="006C1185"/>
  </w:style>
  <w:style w:type="character" w:customStyle="1" w:styleId="ListLabel126">
    <w:name w:val="ListLabel 126"/>
    <w:rsid w:val="006C1185"/>
  </w:style>
  <w:style w:type="character" w:customStyle="1" w:styleId="ListLabel127">
    <w:name w:val="ListLabel 127"/>
    <w:rsid w:val="006C1185"/>
  </w:style>
  <w:style w:type="character" w:customStyle="1" w:styleId="ListLabel128">
    <w:name w:val="ListLabel 128"/>
    <w:rsid w:val="006C1185"/>
  </w:style>
  <w:style w:type="character" w:customStyle="1" w:styleId="ListLabel129">
    <w:name w:val="ListLabel 129"/>
    <w:rsid w:val="006C1185"/>
  </w:style>
  <w:style w:type="character" w:customStyle="1" w:styleId="ListLabel130">
    <w:name w:val="ListLabel 130"/>
    <w:rsid w:val="006C1185"/>
  </w:style>
  <w:style w:type="character" w:customStyle="1" w:styleId="ListLabel131">
    <w:name w:val="ListLabel 131"/>
    <w:rsid w:val="006C1185"/>
  </w:style>
  <w:style w:type="character" w:customStyle="1" w:styleId="ListLabel132">
    <w:name w:val="ListLabel 132"/>
    <w:rsid w:val="006C1185"/>
  </w:style>
  <w:style w:type="character" w:customStyle="1" w:styleId="ListLabel133">
    <w:name w:val="ListLabel 133"/>
    <w:rsid w:val="006C1185"/>
  </w:style>
  <w:style w:type="character" w:customStyle="1" w:styleId="ListLabel134">
    <w:name w:val="ListLabel 134"/>
    <w:rsid w:val="006C1185"/>
  </w:style>
  <w:style w:type="character" w:customStyle="1" w:styleId="ListLabel135">
    <w:name w:val="ListLabel 135"/>
    <w:rsid w:val="006C1185"/>
  </w:style>
  <w:style w:type="character" w:customStyle="1" w:styleId="ListLabel136">
    <w:name w:val="ListLabel 136"/>
    <w:rsid w:val="006C1185"/>
  </w:style>
  <w:style w:type="character" w:customStyle="1" w:styleId="ListLabel137">
    <w:name w:val="ListLabel 137"/>
    <w:rsid w:val="006C1185"/>
  </w:style>
  <w:style w:type="character" w:customStyle="1" w:styleId="ListLabel138">
    <w:name w:val="ListLabel 138"/>
    <w:rsid w:val="006C1185"/>
  </w:style>
  <w:style w:type="character" w:customStyle="1" w:styleId="ListLabel139">
    <w:name w:val="ListLabel 139"/>
    <w:rsid w:val="006C1185"/>
  </w:style>
  <w:style w:type="character" w:customStyle="1" w:styleId="ListLabel140">
    <w:name w:val="ListLabel 140"/>
    <w:rsid w:val="006C1185"/>
  </w:style>
  <w:style w:type="character" w:customStyle="1" w:styleId="ListLabel141">
    <w:name w:val="ListLabel 141"/>
    <w:rsid w:val="006C1185"/>
  </w:style>
  <w:style w:type="character" w:customStyle="1" w:styleId="ListLabel142">
    <w:name w:val="ListLabel 142"/>
    <w:rsid w:val="006C1185"/>
  </w:style>
  <w:style w:type="character" w:customStyle="1" w:styleId="ListLabel143">
    <w:name w:val="ListLabel 143"/>
    <w:rsid w:val="006C1185"/>
  </w:style>
  <w:style w:type="character" w:customStyle="1" w:styleId="ListLabel144">
    <w:name w:val="ListLabel 144"/>
    <w:rsid w:val="006C1185"/>
  </w:style>
  <w:style w:type="character" w:customStyle="1" w:styleId="ListLabel145">
    <w:name w:val="ListLabel 145"/>
    <w:rsid w:val="006C1185"/>
  </w:style>
  <w:style w:type="character" w:customStyle="1" w:styleId="ListLabel146">
    <w:name w:val="ListLabel 146"/>
    <w:rsid w:val="006C1185"/>
  </w:style>
  <w:style w:type="character" w:customStyle="1" w:styleId="ListLabel147">
    <w:name w:val="ListLabel 147"/>
    <w:rsid w:val="006C1185"/>
  </w:style>
  <w:style w:type="character" w:customStyle="1" w:styleId="ListLabel148">
    <w:name w:val="ListLabel 148"/>
    <w:rsid w:val="006C1185"/>
  </w:style>
  <w:style w:type="character" w:customStyle="1" w:styleId="ListLabel149">
    <w:name w:val="ListLabel 149"/>
    <w:rsid w:val="006C1185"/>
  </w:style>
  <w:style w:type="character" w:customStyle="1" w:styleId="ListLabel150">
    <w:name w:val="ListLabel 150"/>
    <w:rsid w:val="006C1185"/>
    <w:rPr>
      <w:sz w:val="24"/>
    </w:rPr>
  </w:style>
  <w:style w:type="character" w:customStyle="1" w:styleId="ListLabel151">
    <w:name w:val="ListLabel 151"/>
    <w:rsid w:val="006C1185"/>
  </w:style>
  <w:style w:type="character" w:customStyle="1" w:styleId="ListLabel152">
    <w:name w:val="ListLabel 152"/>
    <w:rsid w:val="006C1185"/>
  </w:style>
  <w:style w:type="character" w:customStyle="1" w:styleId="ListLabel153">
    <w:name w:val="ListLabel 153"/>
    <w:rsid w:val="006C1185"/>
  </w:style>
  <w:style w:type="character" w:customStyle="1" w:styleId="ListLabel154">
    <w:name w:val="ListLabel 154"/>
    <w:rsid w:val="006C1185"/>
  </w:style>
  <w:style w:type="character" w:customStyle="1" w:styleId="ListLabel155">
    <w:name w:val="ListLabel 155"/>
    <w:rsid w:val="006C1185"/>
  </w:style>
  <w:style w:type="character" w:customStyle="1" w:styleId="ListLabel156">
    <w:name w:val="ListLabel 156"/>
    <w:rsid w:val="006C1185"/>
  </w:style>
  <w:style w:type="character" w:customStyle="1" w:styleId="ListLabel157">
    <w:name w:val="ListLabel 157"/>
    <w:rsid w:val="006C1185"/>
  </w:style>
  <w:style w:type="character" w:customStyle="1" w:styleId="ListLabel158">
    <w:name w:val="ListLabel 158"/>
    <w:rsid w:val="006C1185"/>
  </w:style>
  <w:style w:type="character" w:customStyle="1" w:styleId="ListLabel159">
    <w:name w:val="ListLabel 159"/>
    <w:rsid w:val="006C1185"/>
    <w:rPr>
      <w:sz w:val="24"/>
    </w:rPr>
  </w:style>
  <w:style w:type="character" w:customStyle="1" w:styleId="ListLabel160">
    <w:name w:val="ListLabel 160"/>
    <w:rsid w:val="006C1185"/>
  </w:style>
  <w:style w:type="character" w:customStyle="1" w:styleId="ListLabel161">
    <w:name w:val="ListLabel 161"/>
    <w:rsid w:val="006C1185"/>
  </w:style>
  <w:style w:type="character" w:customStyle="1" w:styleId="ListLabel162">
    <w:name w:val="ListLabel 162"/>
    <w:rsid w:val="006C1185"/>
  </w:style>
  <w:style w:type="character" w:customStyle="1" w:styleId="ListLabel163">
    <w:name w:val="ListLabel 163"/>
    <w:rsid w:val="006C1185"/>
  </w:style>
  <w:style w:type="character" w:customStyle="1" w:styleId="ListLabel164">
    <w:name w:val="ListLabel 164"/>
    <w:rsid w:val="006C1185"/>
  </w:style>
  <w:style w:type="character" w:customStyle="1" w:styleId="ListLabel165">
    <w:name w:val="ListLabel 165"/>
    <w:rsid w:val="006C1185"/>
  </w:style>
  <w:style w:type="character" w:customStyle="1" w:styleId="ListLabel166">
    <w:name w:val="ListLabel 166"/>
    <w:rsid w:val="006C1185"/>
  </w:style>
  <w:style w:type="character" w:customStyle="1" w:styleId="ListLabel167">
    <w:name w:val="ListLabel 167"/>
    <w:rsid w:val="006C1185"/>
  </w:style>
  <w:style w:type="character" w:customStyle="1" w:styleId="ListLabel168">
    <w:name w:val="ListLabel 168"/>
    <w:rsid w:val="006C1185"/>
    <w:rPr>
      <w:sz w:val="24"/>
    </w:rPr>
  </w:style>
  <w:style w:type="character" w:customStyle="1" w:styleId="ListLabel169">
    <w:name w:val="ListLabel 169"/>
    <w:rsid w:val="006C1185"/>
  </w:style>
  <w:style w:type="character" w:customStyle="1" w:styleId="ListLabel170">
    <w:name w:val="ListLabel 170"/>
    <w:rsid w:val="006C1185"/>
  </w:style>
  <w:style w:type="character" w:customStyle="1" w:styleId="ListLabel171">
    <w:name w:val="ListLabel 171"/>
    <w:rsid w:val="006C1185"/>
  </w:style>
  <w:style w:type="character" w:customStyle="1" w:styleId="ListLabel172">
    <w:name w:val="ListLabel 172"/>
    <w:rsid w:val="006C1185"/>
  </w:style>
  <w:style w:type="character" w:customStyle="1" w:styleId="ListLabel173">
    <w:name w:val="ListLabel 173"/>
    <w:rsid w:val="006C1185"/>
  </w:style>
  <w:style w:type="character" w:customStyle="1" w:styleId="ListLabel174">
    <w:name w:val="ListLabel 174"/>
    <w:rsid w:val="006C1185"/>
  </w:style>
  <w:style w:type="character" w:customStyle="1" w:styleId="ListLabel175">
    <w:name w:val="ListLabel 175"/>
    <w:rsid w:val="006C1185"/>
  </w:style>
  <w:style w:type="character" w:customStyle="1" w:styleId="ListLabel176">
    <w:name w:val="ListLabel 176"/>
    <w:rsid w:val="006C1185"/>
  </w:style>
  <w:style w:type="character" w:customStyle="1" w:styleId="ListLabel177">
    <w:name w:val="ListLabel 177"/>
    <w:rsid w:val="006C1185"/>
  </w:style>
  <w:style w:type="character" w:customStyle="1" w:styleId="ListLabel178">
    <w:name w:val="ListLabel 178"/>
    <w:rsid w:val="006C1185"/>
  </w:style>
  <w:style w:type="character" w:customStyle="1" w:styleId="ListLabel179">
    <w:name w:val="ListLabel 179"/>
    <w:rsid w:val="006C1185"/>
  </w:style>
  <w:style w:type="character" w:customStyle="1" w:styleId="ListLabel180">
    <w:name w:val="ListLabel 180"/>
    <w:rsid w:val="006C1185"/>
  </w:style>
  <w:style w:type="character" w:customStyle="1" w:styleId="ListLabel181">
    <w:name w:val="ListLabel 181"/>
    <w:rsid w:val="006C1185"/>
  </w:style>
  <w:style w:type="character" w:customStyle="1" w:styleId="ListLabel182">
    <w:name w:val="ListLabel 182"/>
    <w:rsid w:val="006C1185"/>
  </w:style>
  <w:style w:type="character" w:customStyle="1" w:styleId="ListLabel183">
    <w:name w:val="ListLabel 183"/>
    <w:rsid w:val="006C1185"/>
  </w:style>
  <w:style w:type="character" w:customStyle="1" w:styleId="ListLabel184">
    <w:name w:val="ListLabel 184"/>
    <w:rsid w:val="006C1185"/>
  </w:style>
  <w:style w:type="character" w:customStyle="1" w:styleId="ListLabel185">
    <w:name w:val="ListLabel 185"/>
    <w:rsid w:val="006C1185"/>
  </w:style>
  <w:style w:type="character" w:customStyle="1" w:styleId="ListLabel186">
    <w:name w:val="ListLabel 186"/>
    <w:rsid w:val="006C1185"/>
    <w:rPr>
      <w:sz w:val="20"/>
    </w:rPr>
  </w:style>
  <w:style w:type="character" w:customStyle="1" w:styleId="ListLabel187">
    <w:name w:val="ListLabel 187"/>
    <w:rsid w:val="006C1185"/>
  </w:style>
  <w:style w:type="character" w:customStyle="1" w:styleId="ListLabel188">
    <w:name w:val="ListLabel 188"/>
    <w:rsid w:val="006C1185"/>
  </w:style>
  <w:style w:type="character" w:customStyle="1" w:styleId="ListLabel189">
    <w:name w:val="ListLabel 189"/>
    <w:rsid w:val="006C1185"/>
  </w:style>
  <w:style w:type="character" w:customStyle="1" w:styleId="ListLabel190">
    <w:name w:val="ListLabel 190"/>
    <w:rsid w:val="006C1185"/>
  </w:style>
  <w:style w:type="character" w:customStyle="1" w:styleId="ListLabel191">
    <w:name w:val="ListLabel 191"/>
    <w:rsid w:val="006C1185"/>
  </w:style>
  <w:style w:type="character" w:customStyle="1" w:styleId="ListLabel192">
    <w:name w:val="ListLabel 192"/>
    <w:rsid w:val="006C1185"/>
  </w:style>
  <w:style w:type="character" w:customStyle="1" w:styleId="ListLabel193">
    <w:name w:val="ListLabel 193"/>
    <w:rsid w:val="006C1185"/>
  </w:style>
  <w:style w:type="character" w:customStyle="1" w:styleId="ListLabel194">
    <w:name w:val="ListLabel 194"/>
    <w:rsid w:val="006C1185"/>
  </w:style>
  <w:style w:type="character" w:customStyle="1" w:styleId="ListLabel195">
    <w:name w:val="ListLabel 195"/>
    <w:rsid w:val="006C1185"/>
    <w:rPr>
      <w:sz w:val="20"/>
    </w:rPr>
  </w:style>
  <w:style w:type="character" w:customStyle="1" w:styleId="ListLabel196">
    <w:name w:val="ListLabel 196"/>
    <w:rsid w:val="006C1185"/>
  </w:style>
  <w:style w:type="character" w:customStyle="1" w:styleId="ListLabel197">
    <w:name w:val="ListLabel 197"/>
    <w:rsid w:val="006C1185"/>
  </w:style>
  <w:style w:type="character" w:customStyle="1" w:styleId="ListLabel198">
    <w:name w:val="ListLabel 198"/>
    <w:rsid w:val="006C1185"/>
  </w:style>
  <w:style w:type="character" w:customStyle="1" w:styleId="ListLabel199">
    <w:name w:val="ListLabel 199"/>
    <w:rsid w:val="006C1185"/>
  </w:style>
  <w:style w:type="character" w:customStyle="1" w:styleId="ListLabel200">
    <w:name w:val="ListLabel 200"/>
    <w:rsid w:val="006C1185"/>
  </w:style>
  <w:style w:type="character" w:customStyle="1" w:styleId="ListLabel201">
    <w:name w:val="ListLabel 201"/>
    <w:rsid w:val="006C1185"/>
  </w:style>
  <w:style w:type="character" w:customStyle="1" w:styleId="ListLabel202">
    <w:name w:val="ListLabel 202"/>
    <w:rsid w:val="006C1185"/>
  </w:style>
  <w:style w:type="character" w:customStyle="1" w:styleId="ListLabel203">
    <w:name w:val="ListLabel 203"/>
    <w:rsid w:val="006C1185"/>
  </w:style>
  <w:style w:type="character" w:customStyle="1" w:styleId="ListLabel204">
    <w:name w:val="ListLabel 204"/>
    <w:rsid w:val="006C1185"/>
  </w:style>
  <w:style w:type="character" w:customStyle="1" w:styleId="ListLabel205">
    <w:name w:val="ListLabel 205"/>
    <w:rsid w:val="006C1185"/>
  </w:style>
  <w:style w:type="character" w:customStyle="1" w:styleId="ListLabel206">
    <w:name w:val="ListLabel 206"/>
    <w:rsid w:val="006C1185"/>
  </w:style>
  <w:style w:type="character" w:customStyle="1" w:styleId="ListLabel207">
    <w:name w:val="ListLabel 207"/>
    <w:rsid w:val="006C1185"/>
  </w:style>
  <w:style w:type="character" w:customStyle="1" w:styleId="ListLabel208">
    <w:name w:val="ListLabel 208"/>
    <w:rsid w:val="006C1185"/>
  </w:style>
  <w:style w:type="character" w:customStyle="1" w:styleId="ListLabel209">
    <w:name w:val="ListLabel 209"/>
    <w:rsid w:val="006C1185"/>
  </w:style>
  <w:style w:type="character" w:customStyle="1" w:styleId="ListLabel210">
    <w:name w:val="ListLabel 210"/>
    <w:rsid w:val="006C1185"/>
  </w:style>
  <w:style w:type="character" w:customStyle="1" w:styleId="ListLabel211">
    <w:name w:val="ListLabel 211"/>
    <w:rsid w:val="006C1185"/>
  </w:style>
  <w:style w:type="character" w:customStyle="1" w:styleId="ListLabel212">
    <w:name w:val="ListLabel 212"/>
    <w:rsid w:val="006C1185"/>
  </w:style>
  <w:style w:type="character" w:customStyle="1" w:styleId="ListLabel213">
    <w:name w:val="ListLabel 213"/>
    <w:rsid w:val="006C1185"/>
  </w:style>
  <w:style w:type="character" w:customStyle="1" w:styleId="ListLabel214">
    <w:name w:val="ListLabel 214"/>
    <w:rsid w:val="006C1185"/>
  </w:style>
  <w:style w:type="character" w:customStyle="1" w:styleId="ListLabel215">
    <w:name w:val="ListLabel 215"/>
    <w:rsid w:val="006C1185"/>
  </w:style>
  <w:style w:type="character" w:customStyle="1" w:styleId="ListLabel216">
    <w:name w:val="ListLabel 216"/>
    <w:rsid w:val="006C1185"/>
  </w:style>
  <w:style w:type="character" w:customStyle="1" w:styleId="ListLabel217">
    <w:name w:val="ListLabel 217"/>
    <w:rsid w:val="006C1185"/>
  </w:style>
  <w:style w:type="character" w:customStyle="1" w:styleId="ListLabel218">
    <w:name w:val="ListLabel 218"/>
    <w:rsid w:val="006C1185"/>
  </w:style>
  <w:style w:type="character" w:customStyle="1" w:styleId="ListLabel219">
    <w:name w:val="ListLabel 219"/>
    <w:rsid w:val="006C1185"/>
  </w:style>
  <w:style w:type="character" w:customStyle="1" w:styleId="ListLabel220">
    <w:name w:val="ListLabel 220"/>
    <w:rsid w:val="006C1185"/>
  </w:style>
  <w:style w:type="character" w:customStyle="1" w:styleId="ListLabel221">
    <w:name w:val="ListLabel 221"/>
    <w:rsid w:val="006C1185"/>
  </w:style>
  <w:style w:type="character" w:customStyle="1" w:styleId="ListLabel222">
    <w:name w:val="ListLabel 222"/>
    <w:rsid w:val="006C1185"/>
  </w:style>
  <w:style w:type="character" w:customStyle="1" w:styleId="ListLabel223">
    <w:name w:val="ListLabel 223"/>
    <w:rsid w:val="006C1185"/>
  </w:style>
  <w:style w:type="character" w:customStyle="1" w:styleId="ListLabel224">
    <w:name w:val="ListLabel 224"/>
    <w:rsid w:val="006C1185"/>
  </w:style>
  <w:style w:type="character" w:customStyle="1" w:styleId="ListLabel225">
    <w:name w:val="ListLabel 225"/>
    <w:rsid w:val="006C1185"/>
  </w:style>
  <w:style w:type="character" w:customStyle="1" w:styleId="ListLabel226">
    <w:name w:val="ListLabel 226"/>
    <w:rsid w:val="006C1185"/>
    <w:rPr>
      <w:b/>
      <w:sz w:val="20"/>
    </w:rPr>
  </w:style>
  <w:style w:type="character" w:customStyle="1" w:styleId="ListLabel227">
    <w:name w:val="ListLabel 227"/>
    <w:rsid w:val="006C1185"/>
  </w:style>
  <w:style w:type="character" w:customStyle="1" w:styleId="ListLabel228">
    <w:name w:val="ListLabel 228"/>
    <w:rsid w:val="006C1185"/>
  </w:style>
  <w:style w:type="character" w:customStyle="1" w:styleId="ListLabel229">
    <w:name w:val="ListLabel 229"/>
    <w:rsid w:val="006C1185"/>
  </w:style>
  <w:style w:type="character" w:customStyle="1" w:styleId="ListLabel230">
    <w:name w:val="ListLabel 230"/>
    <w:rsid w:val="006C1185"/>
  </w:style>
  <w:style w:type="character" w:customStyle="1" w:styleId="ListLabel231">
    <w:name w:val="ListLabel 231"/>
    <w:rsid w:val="006C1185"/>
  </w:style>
  <w:style w:type="character" w:customStyle="1" w:styleId="ListLabel232">
    <w:name w:val="ListLabel 232"/>
    <w:rsid w:val="006C1185"/>
  </w:style>
  <w:style w:type="character" w:customStyle="1" w:styleId="ListLabel233">
    <w:name w:val="ListLabel 233"/>
    <w:rsid w:val="006C1185"/>
  </w:style>
  <w:style w:type="character" w:customStyle="1" w:styleId="ListLabel234">
    <w:name w:val="ListLabel 234"/>
    <w:rsid w:val="006C1185"/>
  </w:style>
  <w:style w:type="character" w:customStyle="1" w:styleId="ListLabel235">
    <w:name w:val="ListLabel 235"/>
    <w:rsid w:val="006C1185"/>
    <w:rPr>
      <w:sz w:val="20"/>
    </w:rPr>
  </w:style>
  <w:style w:type="character" w:customStyle="1" w:styleId="ListLabel236">
    <w:name w:val="ListLabel 236"/>
    <w:rsid w:val="006C1185"/>
  </w:style>
  <w:style w:type="character" w:customStyle="1" w:styleId="ListLabel237">
    <w:name w:val="ListLabel 237"/>
    <w:rsid w:val="006C1185"/>
  </w:style>
  <w:style w:type="character" w:customStyle="1" w:styleId="ListLabel238">
    <w:name w:val="ListLabel 238"/>
    <w:rsid w:val="006C1185"/>
  </w:style>
  <w:style w:type="character" w:customStyle="1" w:styleId="ListLabel239">
    <w:name w:val="ListLabel 239"/>
    <w:rsid w:val="006C1185"/>
  </w:style>
  <w:style w:type="character" w:customStyle="1" w:styleId="ListLabel240">
    <w:name w:val="ListLabel 240"/>
    <w:rsid w:val="006C1185"/>
  </w:style>
  <w:style w:type="character" w:customStyle="1" w:styleId="ListLabel241">
    <w:name w:val="ListLabel 241"/>
    <w:rsid w:val="006C1185"/>
  </w:style>
  <w:style w:type="character" w:customStyle="1" w:styleId="ListLabel242">
    <w:name w:val="ListLabel 242"/>
    <w:rsid w:val="006C1185"/>
  </w:style>
  <w:style w:type="character" w:customStyle="1" w:styleId="ListLabel243">
    <w:name w:val="ListLabel 243"/>
    <w:rsid w:val="006C1185"/>
  </w:style>
  <w:style w:type="character" w:customStyle="1" w:styleId="ListLabel244">
    <w:name w:val="ListLabel 244"/>
    <w:rsid w:val="006C1185"/>
    <w:rPr>
      <w:sz w:val="20"/>
    </w:rPr>
  </w:style>
  <w:style w:type="character" w:customStyle="1" w:styleId="ListLabel245">
    <w:name w:val="ListLabel 245"/>
    <w:rsid w:val="006C1185"/>
  </w:style>
  <w:style w:type="character" w:customStyle="1" w:styleId="ListLabel246">
    <w:name w:val="ListLabel 246"/>
    <w:rsid w:val="006C1185"/>
  </w:style>
  <w:style w:type="character" w:customStyle="1" w:styleId="ListLabel247">
    <w:name w:val="ListLabel 247"/>
    <w:rsid w:val="006C1185"/>
  </w:style>
  <w:style w:type="character" w:customStyle="1" w:styleId="ListLabel248">
    <w:name w:val="ListLabel 248"/>
    <w:rsid w:val="006C1185"/>
  </w:style>
  <w:style w:type="character" w:customStyle="1" w:styleId="ListLabel249">
    <w:name w:val="ListLabel 249"/>
    <w:rsid w:val="006C1185"/>
  </w:style>
  <w:style w:type="character" w:customStyle="1" w:styleId="ListLabel250">
    <w:name w:val="ListLabel 250"/>
    <w:rsid w:val="006C1185"/>
  </w:style>
  <w:style w:type="character" w:customStyle="1" w:styleId="ListLabel251">
    <w:name w:val="ListLabel 251"/>
    <w:rsid w:val="006C1185"/>
  </w:style>
  <w:style w:type="character" w:customStyle="1" w:styleId="ListLabel252">
    <w:name w:val="ListLabel 252"/>
    <w:rsid w:val="006C1185"/>
  </w:style>
  <w:style w:type="character" w:customStyle="1" w:styleId="ListLabel253">
    <w:name w:val="ListLabel 253"/>
    <w:rsid w:val="006C1185"/>
    <w:rPr>
      <w:sz w:val="20"/>
    </w:rPr>
  </w:style>
  <w:style w:type="character" w:customStyle="1" w:styleId="ListLabel254">
    <w:name w:val="ListLabel 254"/>
    <w:rsid w:val="006C1185"/>
  </w:style>
  <w:style w:type="character" w:customStyle="1" w:styleId="ListLabel255">
    <w:name w:val="ListLabel 255"/>
    <w:rsid w:val="006C1185"/>
  </w:style>
  <w:style w:type="character" w:customStyle="1" w:styleId="ListLabel256">
    <w:name w:val="ListLabel 256"/>
    <w:rsid w:val="006C1185"/>
  </w:style>
  <w:style w:type="character" w:customStyle="1" w:styleId="ListLabel257">
    <w:name w:val="ListLabel 257"/>
    <w:rsid w:val="006C1185"/>
  </w:style>
  <w:style w:type="character" w:customStyle="1" w:styleId="ListLabel258">
    <w:name w:val="ListLabel 258"/>
    <w:rsid w:val="006C1185"/>
  </w:style>
  <w:style w:type="character" w:customStyle="1" w:styleId="ListLabel259">
    <w:name w:val="ListLabel 259"/>
    <w:rsid w:val="006C1185"/>
  </w:style>
  <w:style w:type="character" w:customStyle="1" w:styleId="ListLabel260">
    <w:name w:val="ListLabel 260"/>
    <w:rsid w:val="006C1185"/>
  </w:style>
  <w:style w:type="character" w:customStyle="1" w:styleId="ListLabel261">
    <w:name w:val="ListLabel 261"/>
    <w:rsid w:val="006C1185"/>
  </w:style>
  <w:style w:type="character" w:customStyle="1" w:styleId="ListLabel262">
    <w:name w:val="ListLabel 262"/>
    <w:rsid w:val="006C1185"/>
    <w:rPr>
      <w:sz w:val="20"/>
    </w:rPr>
  </w:style>
  <w:style w:type="character" w:customStyle="1" w:styleId="ListLabel263">
    <w:name w:val="ListLabel 263"/>
    <w:rsid w:val="006C1185"/>
  </w:style>
  <w:style w:type="character" w:customStyle="1" w:styleId="ListLabel264">
    <w:name w:val="ListLabel 264"/>
    <w:rsid w:val="006C1185"/>
  </w:style>
  <w:style w:type="character" w:customStyle="1" w:styleId="ListLabel265">
    <w:name w:val="ListLabel 265"/>
    <w:rsid w:val="006C1185"/>
  </w:style>
  <w:style w:type="character" w:customStyle="1" w:styleId="ListLabel266">
    <w:name w:val="ListLabel 266"/>
    <w:rsid w:val="006C1185"/>
  </w:style>
  <w:style w:type="character" w:customStyle="1" w:styleId="ListLabel267">
    <w:name w:val="ListLabel 267"/>
    <w:rsid w:val="006C1185"/>
  </w:style>
  <w:style w:type="character" w:customStyle="1" w:styleId="ListLabel268">
    <w:name w:val="ListLabel 268"/>
    <w:rsid w:val="006C1185"/>
  </w:style>
  <w:style w:type="character" w:customStyle="1" w:styleId="ListLabel269">
    <w:name w:val="ListLabel 269"/>
    <w:rsid w:val="006C1185"/>
  </w:style>
  <w:style w:type="character" w:customStyle="1" w:styleId="ListLabel270">
    <w:name w:val="ListLabel 270"/>
    <w:rsid w:val="006C1185"/>
  </w:style>
  <w:style w:type="character" w:customStyle="1" w:styleId="ListLabel271">
    <w:name w:val="ListLabel 271"/>
    <w:rsid w:val="006C1185"/>
    <w:rPr>
      <w:sz w:val="20"/>
    </w:rPr>
  </w:style>
  <w:style w:type="character" w:customStyle="1" w:styleId="ListLabel272">
    <w:name w:val="ListLabel 272"/>
    <w:rsid w:val="006C1185"/>
  </w:style>
  <w:style w:type="character" w:customStyle="1" w:styleId="ListLabel273">
    <w:name w:val="ListLabel 273"/>
    <w:rsid w:val="006C1185"/>
  </w:style>
  <w:style w:type="character" w:customStyle="1" w:styleId="ListLabel274">
    <w:name w:val="ListLabel 274"/>
    <w:rsid w:val="006C1185"/>
  </w:style>
  <w:style w:type="character" w:customStyle="1" w:styleId="ListLabel275">
    <w:name w:val="ListLabel 275"/>
    <w:rsid w:val="006C1185"/>
  </w:style>
  <w:style w:type="character" w:customStyle="1" w:styleId="ListLabel276">
    <w:name w:val="ListLabel 276"/>
    <w:rsid w:val="006C1185"/>
  </w:style>
  <w:style w:type="character" w:customStyle="1" w:styleId="ListLabel277">
    <w:name w:val="ListLabel 277"/>
    <w:rsid w:val="006C1185"/>
  </w:style>
  <w:style w:type="character" w:customStyle="1" w:styleId="ListLabel278">
    <w:name w:val="ListLabel 278"/>
    <w:rsid w:val="006C1185"/>
  </w:style>
  <w:style w:type="character" w:customStyle="1" w:styleId="ListLabel279">
    <w:name w:val="ListLabel 279"/>
    <w:rsid w:val="006C1185"/>
  </w:style>
  <w:style w:type="character" w:customStyle="1" w:styleId="ListLabel280">
    <w:name w:val="ListLabel 280"/>
    <w:rsid w:val="006C1185"/>
    <w:rPr>
      <w:sz w:val="20"/>
    </w:rPr>
  </w:style>
  <w:style w:type="character" w:customStyle="1" w:styleId="ListLabel281">
    <w:name w:val="ListLabel 281"/>
    <w:rsid w:val="006C1185"/>
  </w:style>
  <w:style w:type="character" w:customStyle="1" w:styleId="ListLabel282">
    <w:name w:val="ListLabel 282"/>
    <w:rsid w:val="006C1185"/>
  </w:style>
  <w:style w:type="character" w:customStyle="1" w:styleId="ListLabel283">
    <w:name w:val="ListLabel 283"/>
    <w:rsid w:val="006C1185"/>
  </w:style>
  <w:style w:type="character" w:customStyle="1" w:styleId="ListLabel284">
    <w:name w:val="ListLabel 284"/>
    <w:rsid w:val="006C1185"/>
  </w:style>
  <w:style w:type="character" w:customStyle="1" w:styleId="ListLabel285">
    <w:name w:val="ListLabel 285"/>
    <w:rsid w:val="006C1185"/>
  </w:style>
  <w:style w:type="character" w:customStyle="1" w:styleId="ListLabel286">
    <w:name w:val="ListLabel 286"/>
    <w:rsid w:val="006C1185"/>
  </w:style>
  <w:style w:type="character" w:customStyle="1" w:styleId="ListLabel287">
    <w:name w:val="ListLabel 287"/>
    <w:rsid w:val="006C1185"/>
  </w:style>
  <w:style w:type="character" w:customStyle="1" w:styleId="ListLabel288">
    <w:name w:val="ListLabel 288"/>
    <w:rsid w:val="006C1185"/>
  </w:style>
  <w:style w:type="character" w:customStyle="1" w:styleId="ListLabel289">
    <w:name w:val="ListLabel 289"/>
    <w:rsid w:val="006C1185"/>
    <w:rPr>
      <w:b/>
      <w:color w:val="00000A"/>
      <w:sz w:val="20"/>
    </w:rPr>
  </w:style>
  <w:style w:type="character" w:customStyle="1" w:styleId="ListLabel290">
    <w:name w:val="ListLabel 290"/>
    <w:rsid w:val="006C1185"/>
  </w:style>
  <w:style w:type="character" w:customStyle="1" w:styleId="ListLabel291">
    <w:name w:val="ListLabel 291"/>
    <w:rsid w:val="006C1185"/>
  </w:style>
  <w:style w:type="character" w:customStyle="1" w:styleId="ListLabel292">
    <w:name w:val="ListLabel 292"/>
    <w:rsid w:val="006C1185"/>
  </w:style>
  <w:style w:type="character" w:customStyle="1" w:styleId="ListLabel293">
    <w:name w:val="ListLabel 293"/>
    <w:rsid w:val="006C1185"/>
  </w:style>
  <w:style w:type="character" w:customStyle="1" w:styleId="ListLabel294">
    <w:name w:val="ListLabel 294"/>
    <w:rsid w:val="006C1185"/>
  </w:style>
  <w:style w:type="character" w:customStyle="1" w:styleId="ListLabel295">
    <w:name w:val="ListLabel 295"/>
    <w:rsid w:val="006C1185"/>
  </w:style>
  <w:style w:type="character" w:customStyle="1" w:styleId="ListLabel296">
    <w:name w:val="ListLabel 296"/>
    <w:rsid w:val="006C1185"/>
  </w:style>
  <w:style w:type="character" w:customStyle="1" w:styleId="ListLabel297">
    <w:name w:val="ListLabel 297"/>
    <w:rsid w:val="006C1185"/>
  </w:style>
  <w:style w:type="character" w:customStyle="1" w:styleId="ListLabel298">
    <w:name w:val="ListLabel 298"/>
    <w:rsid w:val="006C1185"/>
    <w:rPr>
      <w:b/>
      <w:color w:val="00000A"/>
      <w:sz w:val="20"/>
    </w:rPr>
  </w:style>
  <w:style w:type="character" w:customStyle="1" w:styleId="Bullets">
    <w:name w:val="Bullets"/>
    <w:rsid w:val="006C1185"/>
    <w:rPr>
      <w:rFonts w:ascii="OpenSymbol" w:hAnsi="OpenSymbol"/>
    </w:rPr>
  </w:style>
  <w:style w:type="character" w:customStyle="1" w:styleId="StrongEmphasis">
    <w:name w:val="Strong Emphasis"/>
    <w:rsid w:val="006C1185"/>
    <w:rPr>
      <w:b/>
    </w:rPr>
  </w:style>
  <w:style w:type="character" w:customStyle="1" w:styleId="ListLabel299">
    <w:name w:val="ListLabel 299"/>
    <w:rsid w:val="006C1185"/>
    <w:rPr>
      <w:sz w:val="20"/>
    </w:rPr>
  </w:style>
  <w:style w:type="character" w:customStyle="1" w:styleId="ListLabel300">
    <w:name w:val="ListLabel 300"/>
    <w:rsid w:val="006C1185"/>
  </w:style>
  <w:style w:type="character" w:customStyle="1" w:styleId="ListLabel301">
    <w:name w:val="ListLabel 301"/>
    <w:rsid w:val="006C1185"/>
  </w:style>
  <w:style w:type="character" w:customStyle="1" w:styleId="ListLabel302">
    <w:name w:val="ListLabel 302"/>
    <w:rsid w:val="006C1185"/>
  </w:style>
  <w:style w:type="character" w:customStyle="1" w:styleId="ListLabel303">
    <w:name w:val="ListLabel 303"/>
    <w:rsid w:val="006C1185"/>
  </w:style>
  <w:style w:type="character" w:customStyle="1" w:styleId="ListLabel304">
    <w:name w:val="ListLabel 304"/>
    <w:rsid w:val="006C1185"/>
  </w:style>
  <w:style w:type="character" w:customStyle="1" w:styleId="ListLabel305">
    <w:name w:val="ListLabel 305"/>
    <w:rsid w:val="006C1185"/>
  </w:style>
  <w:style w:type="character" w:customStyle="1" w:styleId="ListLabel306">
    <w:name w:val="ListLabel 306"/>
    <w:rsid w:val="006C1185"/>
  </w:style>
  <w:style w:type="character" w:customStyle="1" w:styleId="ListLabel307">
    <w:name w:val="ListLabel 307"/>
    <w:rsid w:val="006C1185"/>
  </w:style>
  <w:style w:type="character" w:customStyle="1" w:styleId="ListLabel308">
    <w:name w:val="ListLabel 308"/>
    <w:rsid w:val="006C1185"/>
    <w:rPr>
      <w:sz w:val="20"/>
    </w:rPr>
  </w:style>
  <w:style w:type="character" w:customStyle="1" w:styleId="ListLabel309">
    <w:name w:val="ListLabel 309"/>
    <w:rsid w:val="006C1185"/>
    <w:rPr>
      <w:sz w:val="20"/>
    </w:rPr>
  </w:style>
  <w:style w:type="character" w:customStyle="1" w:styleId="ListLabel310">
    <w:name w:val="ListLabel 310"/>
    <w:rsid w:val="006C1185"/>
  </w:style>
  <w:style w:type="character" w:customStyle="1" w:styleId="ListLabel311">
    <w:name w:val="ListLabel 311"/>
    <w:rsid w:val="006C1185"/>
  </w:style>
  <w:style w:type="character" w:customStyle="1" w:styleId="ListLabel312">
    <w:name w:val="ListLabel 312"/>
    <w:rsid w:val="006C1185"/>
  </w:style>
  <w:style w:type="character" w:customStyle="1" w:styleId="ListLabel313">
    <w:name w:val="ListLabel 313"/>
    <w:rsid w:val="006C1185"/>
  </w:style>
  <w:style w:type="character" w:customStyle="1" w:styleId="ListLabel314">
    <w:name w:val="ListLabel 314"/>
    <w:rsid w:val="006C1185"/>
  </w:style>
  <w:style w:type="character" w:customStyle="1" w:styleId="ListLabel315">
    <w:name w:val="ListLabel 315"/>
    <w:rsid w:val="006C1185"/>
  </w:style>
  <w:style w:type="character" w:customStyle="1" w:styleId="ListLabel316">
    <w:name w:val="ListLabel 316"/>
    <w:rsid w:val="006C1185"/>
  </w:style>
  <w:style w:type="character" w:customStyle="1" w:styleId="ListLabel317">
    <w:name w:val="ListLabel 317"/>
    <w:rsid w:val="006C1185"/>
  </w:style>
  <w:style w:type="character" w:customStyle="1" w:styleId="ListLabel318">
    <w:name w:val="ListLabel 318"/>
    <w:rsid w:val="006C1185"/>
    <w:rPr>
      <w:sz w:val="20"/>
    </w:rPr>
  </w:style>
  <w:style w:type="character" w:customStyle="1" w:styleId="ListLabel319">
    <w:name w:val="ListLabel 319"/>
    <w:rsid w:val="006C1185"/>
  </w:style>
  <w:style w:type="character" w:customStyle="1" w:styleId="ListLabel320">
    <w:name w:val="ListLabel 320"/>
    <w:rsid w:val="006C1185"/>
  </w:style>
  <w:style w:type="character" w:customStyle="1" w:styleId="ListLabel321">
    <w:name w:val="ListLabel 321"/>
    <w:rsid w:val="006C1185"/>
  </w:style>
  <w:style w:type="character" w:customStyle="1" w:styleId="ListLabel322">
    <w:name w:val="ListLabel 322"/>
    <w:rsid w:val="006C1185"/>
  </w:style>
  <w:style w:type="character" w:customStyle="1" w:styleId="ListLabel323">
    <w:name w:val="ListLabel 323"/>
    <w:rsid w:val="006C1185"/>
  </w:style>
  <w:style w:type="character" w:customStyle="1" w:styleId="ListLabel324">
    <w:name w:val="ListLabel 324"/>
    <w:rsid w:val="006C1185"/>
  </w:style>
  <w:style w:type="character" w:customStyle="1" w:styleId="ListLabel325">
    <w:name w:val="ListLabel 325"/>
    <w:rsid w:val="006C1185"/>
  </w:style>
  <w:style w:type="character" w:customStyle="1" w:styleId="ListLabel326">
    <w:name w:val="ListLabel 326"/>
    <w:rsid w:val="006C1185"/>
  </w:style>
  <w:style w:type="character" w:customStyle="1" w:styleId="ListLabel327">
    <w:name w:val="ListLabel 327"/>
    <w:rsid w:val="006C1185"/>
    <w:rPr>
      <w:b/>
      <w:sz w:val="20"/>
    </w:rPr>
  </w:style>
  <w:style w:type="character" w:customStyle="1" w:styleId="ListLabel328">
    <w:name w:val="ListLabel 328"/>
    <w:rsid w:val="006C1185"/>
  </w:style>
  <w:style w:type="character" w:customStyle="1" w:styleId="ListLabel329">
    <w:name w:val="ListLabel 329"/>
    <w:rsid w:val="006C1185"/>
  </w:style>
  <w:style w:type="character" w:customStyle="1" w:styleId="ListLabel330">
    <w:name w:val="ListLabel 330"/>
    <w:rsid w:val="006C1185"/>
  </w:style>
  <w:style w:type="character" w:customStyle="1" w:styleId="ListLabel331">
    <w:name w:val="ListLabel 331"/>
    <w:rsid w:val="006C1185"/>
  </w:style>
  <w:style w:type="character" w:customStyle="1" w:styleId="ListLabel332">
    <w:name w:val="ListLabel 332"/>
    <w:rsid w:val="006C1185"/>
  </w:style>
  <w:style w:type="character" w:customStyle="1" w:styleId="ListLabel333">
    <w:name w:val="ListLabel 333"/>
    <w:rsid w:val="006C1185"/>
  </w:style>
  <w:style w:type="character" w:customStyle="1" w:styleId="ListLabel334">
    <w:name w:val="ListLabel 334"/>
    <w:rsid w:val="006C1185"/>
  </w:style>
  <w:style w:type="character" w:customStyle="1" w:styleId="ListLabel335">
    <w:name w:val="ListLabel 335"/>
    <w:rsid w:val="006C1185"/>
  </w:style>
  <w:style w:type="character" w:customStyle="1" w:styleId="ListLabel336">
    <w:name w:val="ListLabel 336"/>
    <w:rsid w:val="006C1185"/>
    <w:rPr>
      <w:sz w:val="20"/>
    </w:rPr>
  </w:style>
  <w:style w:type="character" w:customStyle="1" w:styleId="ListLabel337">
    <w:name w:val="ListLabel 337"/>
    <w:rsid w:val="006C1185"/>
  </w:style>
  <w:style w:type="character" w:customStyle="1" w:styleId="ListLabel338">
    <w:name w:val="ListLabel 338"/>
    <w:rsid w:val="006C1185"/>
  </w:style>
  <w:style w:type="character" w:customStyle="1" w:styleId="ListLabel339">
    <w:name w:val="ListLabel 339"/>
    <w:rsid w:val="006C1185"/>
  </w:style>
  <w:style w:type="character" w:customStyle="1" w:styleId="ListLabel340">
    <w:name w:val="ListLabel 340"/>
    <w:rsid w:val="006C1185"/>
  </w:style>
  <w:style w:type="character" w:customStyle="1" w:styleId="ListLabel341">
    <w:name w:val="ListLabel 341"/>
    <w:rsid w:val="006C1185"/>
  </w:style>
  <w:style w:type="character" w:customStyle="1" w:styleId="ListLabel342">
    <w:name w:val="ListLabel 342"/>
    <w:rsid w:val="006C1185"/>
  </w:style>
  <w:style w:type="character" w:customStyle="1" w:styleId="ListLabel343">
    <w:name w:val="ListLabel 343"/>
    <w:rsid w:val="006C1185"/>
  </w:style>
  <w:style w:type="character" w:customStyle="1" w:styleId="ListLabel344">
    <w:name w:val="ListLabel 344"/>
    <w:rsid w:val="006C1185"/>
  </w:style>
  <w:style w:type="character" w:customStyle="1" w:styleId="ListLabel345">
    <w:name w:val="ListLabel 345"/>
    <w:rsid w:val="006C1185"/>
    <w:rPr>
      <w:sz w:val="20"/>
    </w:rPr>
  </w:style>
  <w:style w:type="character" w:customStyle="1" w:styleId="ListLabel346">
    <w:name w:val="ListLabel 346"/>
    <w:rsid w:val="006C1185"/>
  </w:style>
  <w:style w:type="character" w:customStyle="1" w:styleId="ListLabel347">
    <w:name w:val="ListLabel 347"/>
    <w:rsid w:val="006C1185"/>
  </w:style>
  <w:style w:type="character" w:customStyle="1" w:styleId="ListLabel348">
    <w:name w:val="ListLabel 348"/>
    <w:rsid w:val="006C1185"/>
  </w:style>
  <w:style w:type="character" w:customStyle="1" w:styleId="ListLabel349">
    <w:name w:val="ListLabel 349"/>
    <w:rsid w:val="006C1185"/>
  </w:style>
  <w:style w:type="character" w:customStyle="1" w:styleId="ListLabel350">
    <w:name w:val="ListLabel 350"/>
    <w:rsid w:val="006C1185"/>
  </w:style>
  <w:style w:type="character" w:customStyle="1" w:styleId="ListLabel351">
    <w:name w:val="ListLabel 351"/>
    <w:rsid w:val="006C1185"/>
  </w:style>
  <w:style w:type="character" w:customStyle="1" w:styleId="ListLabel352">
    <w:name w:val="ListLabel 352"/>
    <w:rsid w:val="006C1185"/>
  </w:style>
  <w:style w:type="character" w:customStyle="1" w:styleId="ListLabel353">
    <w:name w:val="ListLabel 353"/>
    <w:rsid w:val="006C1185"/>
  </w:style>
  <w:style w:type="character" w:customStyle="1" w:styleId="ListLabel354">
    <w:name w:val="ListLabel 354"/>
    <w:rsid w:val="006C1185"/>
    <w:rPr>
      <w:sz w:val="20"/>
    </w:rPr>
  </w:style>
  <w:style w:type="character" w:customStyle="1" w:styleId="ListLabel355">
    <w:name w:val="ListLabel 355"/>
    <w:rsid w:val="006C1185"/>
  </w:style>
  <w:style w:type="character" w:customStyle="1" w:styleId="ListLabel356">
    <w:name w:val="ListLabel 356"/>
    <w:rsid w:val="006C1185"/>
  </w:style>
  <w:style w:type="character" w:customStyle="1" w:styleId="ListLabel357">
    <w:name w:val="ListLabel 357"/>
    <w:rsid w:val="006C1185"/>
  </w:style>
  <w:style w:type="character" w:customStyle="1" w:styleId="ListLabel358">
    <w:name w:val="ListLabel 358"/>
    <w:rsid w:val="006C1185"/>
  </w:style>
  <w:style w:type="character" w:customStyle="1" w:styleId="ListLabel359">
    <w:name w:val="ListLabel 359"/>
    <w:rsid w:val="006C1185"/>
  </w:style>
  <w:style w:type="character" w:customStyle="1" w:styleId="ListLabel360">
    <w:name w:val="ListLabel 360"/>
    <w:rsid w:val="006C1185"/>
  </w:style>
  <w:style w:type="character" w:customStyle="1" w:styleId="ListLabel361">
    <w:name w:val="ListLabel 361"/>
    <w:rsid w:val="006C1185"/>
  </w:style>
  <w:style w:type="character" w:customStyle="1" w:styleId="ListLabel362">
    <w:name w:val="ListLabel 362"/>
    <w:rsid w:val="006C1185"/>
  </w:style>
  <w:style w:type="character" w:customStyle="1" w:styleId="ListLabel363">
    <w:name w:val="ListLabel 363"/>
    <w:rsid w:val="006C1185"/>
    <w:rPr>
      <w:sz w:val="20"/>
    </w:rPr>
  </w:style>
  <w:style w:type="character" w:customStyle="1" w:styleId="ListLabel364">
    <w:name w:val="ListLabel 364"/>
    <w:rsid w:val="006C1185"/>
  </w:style>
  <w:style w:type="character" w:customStyle="1" w:styleId="ListLabel365">
    <w:name w:val="ListLabel 365"/>
    <w:rsid w:val="006C1185"/>
  </w:style>
  <w:style w:type="character" w:customStyle="1" w:styleId="ListLabel366">
    <w:name w:val="ListLabel 366"/>
    <w:rsid w:val="006C1185"/>
  </w:style>
  <w:style w:type="character" w:customStyle="1" w:styleId="ListLabel367">
    <w:name w:val="ListLabel 367"/>
    <w:rsid w:val="006C1185"/>
  </w:style>
  <w:style w:type="character" w:customStyle="1" w:styleId="ListLabel368">
    <w:name w:val="ListLabel 368"/>
    <w:rsid w:val="006C1185"/>
  </w:style>
  <w:style w:type="character" w:customStyle="1" w:styleId="ListLabel369">
    <w:name w:val="ListLabel 369"/>
    <w:rsid w:val="006C1185"/>
  </w:style>
  <w:style w:type="character" w:customStyle="1" w:styleId="ListLabel370">
    <w:name w:val="ListLabel 370"/>
    <w:rsid w:val="006C1185"/>
  </w:style>
  <w:style w:type="character" w:customStyle="1" w:styleId="ListLabel371">
    <w:name w:val="ListLabel 371"/>
    <w:rsid w:val="006C1185"/>
  </w:style>
  <w:style w:type="character" w:customStyle="1" w:styleId="ListLabel372">
    <w:name w:val="ListLabel 372"/>
    <w:rsid w:val="006C1185"/>
    <w:rPr>
      <w:sz w:val="20"/>
    </w:rPr>
  </w:style>
  <w:style w:type="character" w:customStyle="1" w:styleId="ListLabel373">
    <w:name w:val="ListLabel 373"/>
    <w:rsid w:val="006C1185"/>
  </w:style>
  <w:style w:type="character" w:customStyle="1" w:styleId="ListLabel374">
    <w:name w:val="ListLabel 374"/>
    <w:rsid w:val="006C1185"/>
  </w:style>
  <w:style w:type="character" w:customStyle="1" w:styleId="ListLabel375">
    <w:name w:val="ListLabel 375"/>
    <w:rsid w:val="006C1185"/>
  </w:style>
  <w:style w:type="character" w:customStyle="1" w:styleId="ListLabel376">
    <w:name w:val="ListLabel 376"/>
    <w:rsid w:val="006C1185"/>
  </w:style>
  <w:style w:type="character" w:customStyle="1" w:styleId="ListLabel377">
    <w:name w:val="ListLabel 377"/>
    <w:rsid w:val="006C1185"/>
  </w:style>
  <w:style w:type="character" w:customStyle="1" w:styleId="ListLabel378">
    <w:name w:val="ListLabel 378"/>
    <w:rsid w:val="006C1185"/>
  </w:style>
  <w:style w:type="character" w:customStyle="1" w:styleId="ListLabel379">
    <w:name w:val="ListLabel 379"/>
    <w:rsid w:val="006C1185"/>
  </w:style>
  <w:style w:type="character" w:customStyle="1" w:styleId="ListLabel380">
    <w:name w:val="ListLabel 380"/>
    <w:rsid w:val="006C1185"/>
  </w:style>
  <w:style w:type="character" w:customStyle="1" w:styleId="ListLabel381">
    <w:name w:val="ListLabel 381"/>
    <w:rsid w:val="006C1185"/>
    <w:rPr>
      <w:b/>
      <w:color w:val="00000A"/>
      <w:sz w:val="20"/>
    </w:rPr>
  </w:style>
  <w:style w:type="character" w:customStyle="1" w:styleId="ListLabel382">
    <w:name w:val="ListLabel 382"/>
    <w:rsid w:val="006C1185"/>
  </w:style>
  <w:style w:type="character" w:customStyle="1" w:styleId="ListLabel383">
    <w:name w:val="ListLabel 383"/>
    <w:rsid w:val="006C1185"/>
  </w:style>
  <w:style w:type="character" w:customStyle="1" w:styleId="ListLabel384">
    <w:name w:val="ListLabel 384"/>
    <w:rsid w:val="006C1185"/>
  </w:style>
  <w:style w:type="character" w:customStyle="1" w:styleId="ListLabel385">
    <w:name w:val="ListLabel 385"/>
    <w:rsid w:val="006C1185"/>
  </w:style>
  <w:style w:type="character" w:customStyle="1" w:styleId="ListLabel386">
    <w:name w:val="ListLabel 386"/>
    <w:rsid w:val="006C1185"/>
  </w:style>
  <w:style w:type="character" w:customStyle="1" w:styleId="ListLabel387">
    <w:name w:val="ListLabel 387"/>
    <w:rsid w:val="006C1185"/>
  </w:style>
  <w:style w:type="character" w:customStyle="1" w:styleId="ListLabel388">
    <w:name w:val="ListLabel 388"/>
    <w:rsid w:val="006C1185"/>
  </w:style>
  <w:style w:type="character" w:customStyle="1" w:styleId="ListLabel389">
    <w:name w:val="ListLabel 389"/>
    <w:rsid w:val="006C1185"/>
  </w:style>
  <w:style w:type="character" w:customStyle="1" w:styleId="ListLabel390">
    <w:name w:val="ListLabel 390"/>
    <w:rsid w:val="006C1185"/>
    <w:rPr>
      <w:b/>
      <w:color w:val="00000A"/>
      <w:sz w:val="20"/>
    </w:rPr>
  </w:style>
  <w:style w:type="character" w:customStyle="1" w:styleId="ListLabel391">
    <w:name w:val="ListLabel 391"/>
    <w:rsid w:val="006C1185"/>
  </w:style>
  <w:style w:type="character" w:customStyle="1" w:styleId="ListLabel392">
    <w:name w:val="ListLabel 392"/>
    <w:rsid w:val="006C1185"/>
  </w:style>
  <w:style w:type="character" w:customStyle="1" w:styleId="ListLabel393">
    <w:name w:val="ListLabel 393"/>
    <w:rsid w:val="006C1185"/>
  </w:style>
  <w:style w:type="character" w:customStyle="1" w:styleId="ListLabel394">
    <w:name w:val="ListLabel 394"/>
    <w:rsid w:val="006C1185"/>
  </w:style>
  <w:style w:type="character" w:customStyle="1" w:styleId="ListLabel395">
    <w:name w:val="ListLabel 395"/>
    <w:rsid w:val="006C1185"/>
  </w:style>
  <w:style w:type="character" w:customStyle="1" w:styleId="ListLabel396">
    <w:name w:val="ListLabel 396"/>
    <w:rsid w:val="006C1185"/>
  </w:style>
  <w:style w:type="character" w:customStyle="1" w:styleId="ListLabel397">
    <w:name w:val="ListLabel 397"/>
    <w:rsid w:val="006C1185"/>
  </w:style>
  <w:style w:type="character" w:customStyle="1" w:styleId="ListLabel398">
    <w:name w:val="ListLabel 398"/>
    <w:rsid w:val="006C1185"/>
  </w:style>
  <w:style w:type="paragraph" w:customStyle="1" w:styleId="Caption1">
    <w:name w:val="Caption1"/>
    <w:basedOn w:val="a3"/>
    <w:rsid w:val="006C1185"/>
    <w:pPr>
      <w:suppressLineNumbers/>
      <w:spacing w:before="120" w:after="120"/>
    </w:pPr>
    <w:rPr>
      <w:rFonts w:cs="FreeSans"/>
      <w:i/>
      <w:iCs/>
      <w:color w:val="00000A"/>
    </w:rPr>
  </w:style>
  <w:style w:type="paragraph" w:customStyle="1" w:styleId="Footer1">
    <w:name w:val="Footer1"/>
    <w:basedOn w:val="a3"/>
    <w:rsid w:val="006C1185"/>
    <w:pPr>
      <w:tabs>
        <w:tab w:val="center" w:pos="4677"/>
        <w:tab w:val="right" w:pos="9355"/>
      </w:tabs>
    </w:pPr>
    <w:rPr>
      <w:color w:val="00000A"/>
    </w:rPr>
  </w:style>
  <w:style w:type="paragraph" w:customStyle="1" w:styleId="Header2">
    <w:name w:val="Header2"/>
    <w:basedOn w:val="a3"/>
    <w:rsid w:val="006C1185"/>
    <w:pPr>
      <w:tabs>
        <w:tab w:val="center" w:pos="4677"/>
        <w:tab w:val="right" w:pos="9355"/>
      </w:tabs>
    </w:pPr>
    <w:rPr>
      <w:color w:val="00000A"/>
    </w:rPr>
  </w:style>
  <w:style w:type="paragraph" w:customStyle="1" w:styleId="TOC11">
    <w:name w:val="TOC 11"/>
    <w:basedOn w:val="a3"/>
    <w:rsid w:val="006C118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6C118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6C1185"/>
    <w:pPr>
      <w:ind w:left="238"/>
    </w:pPr>
    <w:rPr>
      <w:color w:val="00000A"/>
    </w:rPr>
  </w:style>
  <w:style w:type="paragraph" w:customStyle="1" w:styleId="1fffffffc">
    <w:name w:val="ͮ𬠫1"/>
    <w:rsid w:val="006C118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6C1185"/>
    <w:pPr>
      <w:ind w:left="480"/>
    </w:pPr>
    <w:rPr>
      <w:color w:val="00000A"/>
    </w:rPr>
  </w:style>
  <w:style w:type="paragraph" w:customStyle="1" w:styleId="TOC41">
    <w:name w:val="TOC 41"/>
    <w:basedOn w:val="a3"/>
    <w:rsid w:val="006C1185"/>
    <w:pPr>
      <w:widowControl w:val="0"/>
      <w:tabs>
        <w:tab w:val="left" w:pos="502"/>
        <w:tab w:val="left" w:pos="3330"/>
      </w:tabs>
      <w:ind w:left="502" w:hanging="720"/>
    </w:pPr>
    <w:rPr>
      <w:color w:val="00000A"/>
    </w:rPr>
  </w:style>
  <w:style w:type="paragraph" w:customStyle="1" w:styleId="TOC51">
    <w:name w:val="TOC 51"/>
    <w:basedOn w:val="a3"/>
    <w:rsid w:val="006C1185"/>
    <w:pPr>
      <w:spacing w:after="100" w:line="276" w:lineRule="auto"/>
      <w:ind w:left="880"/>
    </w:pPr>
    <w:rPr>
      <w:rFonts w:ascii="Calibri" w:hAnsi="Calibri"/>
      <w:color w:val="00000A"/>
      <w:sz w:val="22"/>
      <w:szCs w:val="22"/>
    </w:rPr>
  </w:style>
  <w:style w:type="paragraph" w:customStyle="1" w:styleId="TOC61">
    <w:name w:val="TOC 61"/>
    <w:basedOn w:val="a3"/>
    <w:rsid w:val="006C1185"/>
    <w:pPr>
      <w:spacing w:after="100" w:line="276" w:lineRule="auto"/>
      <w:ind w:left="1100"/>
    </w:pPr>
    <w:rPr>
      <w:rFonts w:ascii="Calibri" w:hAnsi="Calibri"/>
      <w:color w:val="00000A"/>
      <w:sz w:val="22"/>
      <w:szCs w:val="22"/>
    </w:rPr>
  </w:style>
  <w:style w:type="paragraph" w:customStyle="1" w:styleId="TOC71">
    <w:name w:val="TOC 71"/>
    <w:basedOn w:val="a3"/>
    <w:rsid w:val="006C1185"/>
    <w:pPr>
      <w:spacing w:after="100" w:line="276" w:lineRule="auto"/>
      <w:ind w:left="1320"/>
    </w:pPr>
    <w:rPr>
      <w:rFonts w:ascii="Calibri" w:hAnsi="Calibri"/>
      <w:color w:val="00000A"/>
      <w:sz w:val="22"/>
      <w:szCs w:val="22"/>
    </w:rPr>
  </w:style>
  <w:style w:type="paragraph" w:customStyle="1" w:styleId="TOC81">
    <w:name w:val="TOC 81"/>
    <w:basedOn w:val="a3"/>
    <w:rsid w:val="006C1185"/>
    <w:pPr>
      <w:spacing w:after="100" w:line="276" w:lineRule="auto"/>
      <w:ind w:left="1540"/>
    </w:pPr>
    <w:rPr>
      <w:rFonts w:ascii="Calibri" w:hAnsi="Calibri"/>
      <w:color w:val="00000A"/>
      <w:sz w:val="22"/>
      <w:szCs w:val="22"/>
    </w:rPr>
  </w:style>
  <w:style w:type="paragraph" w:customStyle="1" w:styleId="TOC91">
    <w:name w:val="TOC 91"/>
    <w:basedOn w:val="a3"/>
    <w:rsid w:val="006C118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6C1185"/>
    <w:rPr>
      <w:color w:val="00000A"/>
    </w:rPr>
  </w:style>
  <w:style w:type="paragraph" w:customStyle="1" w:styleId="9b">
    <w:name w:val="Стиль9"/>
    <w:rsid w:val="006C11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C1185"/>
    <w:rPr>
      <w:sz w:val="16"/>
    </w:rPr>
  </w:style>
  <w:style w:type="paragraph" w:customStyle="1" w:styleId="7f0">
    <w:name w:val="Знак7"/>
    <w:basedOn w:val="a3"/>
    <w:rsid w:val="006C1185"/>
    <w:pPr>
      <w:spacing w:after="160" w:line="240" w:lineRule="exact"/>
    </w:pPr>
    <w:rPr>
      <w:rFonts w:ascii="Verdana" w:hAnsi="Verdana"/>
      <w:sz w:val="20"/>
      <w:szCs w:val="20"/>
      <w:lang w:val="en-US" w:eastAsia="en-US"/>
    </w:rPr>
  </w:style>
  <w:style w:type="character" w:customStyle="1" w:styleId="6230">
    <w:name w:val="Знак Знак623"/>
    <w:rsid w:val="006C1185"/>
    <w:rPr>
      <w:rFonts w:ascii="Cambria" w:hAnsi="Cambria"/>
      <w:b/>
      <w:kern w:val="1"/>
      <w:sz w:val="32"/>
      <w:lang w:val="ru-RU" w:eastAsia="ar-SA" w:bidi="ar-SA"/>
    </w:rPr>
  </w:style>
  <w:style w:type="paragraph" w:customStyle="1" w:styleId="TOCHeading1">
    <w:name w:val="TOC Heading1"/>
    <w:basedOn w:val="11"/>
    <w:next w:val="a3"/>
    <w:rsid w:val="006C118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C1185"/>
    <w:rPr>
      <w:i/>
      <w:color w:val="000000"/>
      <w:sz w:val="24"/>
    </w:rPr>
  </w:style>
  <w:style w:type="character" w:customStyle="1" w:styleId="IntenseQuoteChar5">
    <w:name w:val="Intense Quote Char5"/>
    <w:locked/>
    <w:rsid w:val="006C1185"/>
    <w:rPr>
      <w:b/>
      <w:i/>
      <w:color w:val="4F81BD"/>
      <w:sz w:val="24"/>
    </w:rPr>
  </w:style>
  <w:style w:type="paragraph" w:customStyle="1" w:styleId="11ff0">
    <w:name w:val="Знак Знак Знак Знак Знак Знак Знак Знак Знак Знак Знак Знак Знак11"/>
    <w:basedOn w:val="a3"/>
    <w:rsid w:val="006C1185"/>
    <w:pPr>
      <w:spacing w:after="160" w:line="240" w:lineRule="exact"/>
    </w:pPr>
    <w:rPr>
      <w:rFonts w:ascii="Verdana" w:hAnsi="Verdana"/>
      <w:lang w:val="en-US" w:eastAsia="en-US"/>
    </w:rPr>
  </w:style>
  <w:style w:type="paragraph" w:customStyle="1" w:styleId="BodyText221">
    <w:name w:val="Body Text 221"/>
    <w:basedOn w:val="a3"/>
    <w:rsid w:val="006C118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6C1185"/>
    <w:pPr>
      <w:suppressAutoHyphens/>
      <w:ind w:firstLine="454"/>
    </w:pPr>
    <w:rPr>
      <w:b/>
      <w:caps/>
      <w:lang w:eastAsia="zh-CN"/>
    </w:rPr>
  </w:style>
  <w:style w:type="paragraph" w:customStyle="1" w:styleId="Heading212">
    <w:name w:val="Heading 212"/>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6C118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6C118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6C118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6C1185"/>
    <w:rPr>
      <w:rFonts w:ascii="Cambria" w:hAnsi="Cambria"/>
      <w:b/>
      <w:i/>
      <w:sz w:val="28"/>
    </w:rPr>
  </w:style>
  <w:style w:type="character" w:customStyle="1" w:styleId="7110">
    <w:name w:val="Знак Знак711"/>
    <w:rsid w:val="006C1185"/>
    <w:rPr>
      <w:sz w:val="16"/>
      <w:lang w:val="ru-RU" w:eastAsia="ru-RU"/>
    </w:rPr>
  </w:style>
  <w:style w:type="character" w:customStyle="1" w:styleId="1890">
    <w:name w:val="Знак Знак189"/>
    <w:rsid w:val="006C1185"/>
    <w:rPr>
      <w:rFonts w:ascii="Courier New" w:hAnsi="Courier New"/>
    </w:rPr>
  </w:style>
  <w:style w:type="character" w:customStyle="1" w:styleId="931">
    <w:name w:val="Знак Знак93"/>
    <w:locked/>
    <w:rsid w:val="006C1185"/>
    <w:rPr>
      <w:rFonts w:ascii="Tahoma" w:hAnsi="Tahoma"/>
      <w:lang w:val="ru-RU" w:eastAsia="ru-RU"/>
    </w:rPr>
  </w:style>
  <w:style w:type="character" w:customStyle="1" w:styleId="1330">
    <w:name w:val="Знак Знак133"/>
    <w:locked/>
    <w:rsid w:val="006C1185"/>
    <w:rPr>
      <w:lang w:val="ru-RU" w:eastAsia="ar-SA" w:bidi="ar-SA"/>
    </w:rPr>
  </w:style>
  <w:style w:type="character" w:customStyle="1" w:styleId="1133">
    <w:name w:val="Знак Знак113"/>
    <w:locked/>
    <w:rsid w:val="006C1185"/>
    <w:rPr>
      <w:sz w:val="28"/>
      <w:lang w:val="ru-RU" w:eastAsia="ru-RU"/>
    </w:rPr>
  </w:style>
  <w:style w:type="character" w:customStyle="1" w:styleId="1192">
    <w:name w:val="Знак1 Знак Знак19"/>
    <w:locked/>
    <w:rsid w:val="006C1185"/>
    <w:rPr>
      <w:rFonts w:ascii="Times New Roman" w:hAnsi="Times New Roman"/>
      <w:sz w:val="24"/>
      <w:lang w:eastAsia="ru-RU"/>
    </w:rPr>
  </w:style>
  <w:style w:type="character" w:customStyle="1" w:styleId="694">
    <w:name w:val="Знак6 Знак Знак9"/>
    <w:rsid w:val="006C1185"/>
    <w:rPr>
      <w:sz w:val="24"/>
      <w:lang w:val="ru-RU" w:eastAsia="ru-RU"/>
    </w:rPr>
  </w:style>
  <w:style w:type="character" w:customStyle="1" w:styleId="QuoteChar6">
    <w:name w:val="Quote Char6"/>
    <w:locked/>
    <w:rsid w:val="006C1185"/>
    <w:rPr>
      <w:rFonts w:ascii="Times New Roman" w:hAnsi="Times New Roman"/>
      <w:i/>
      <w:color w:val="000000"/>
      <w:sz w:val="24"/>
    </w:rPr>
  </w:style>
  <w:style w:type="character" w:customStyle="1" w:styleId="IntenseQuoteChar6">
    <w:name w:val="Intense Quote Char6"/>
    <w:locked/>
    <w:rsid w:val="006C1185"/>
    <w:rPr>
      <w:rFonts w:ascii="Times New Roman" w:hAnsi="Times New Roman"/>
      <w:b/>
      <w:i/>
      <w:color w:val="4F81BD"/>
      <w:sz w:val="24"/>
    </w:rPr>
  </w:style>
  <w:style w:type="character" w:customStyle="1" w:styleId="821">
    <w:name w:val="Знак Знак82"/>
    <w:locked/>
    <w:rsid w:val="006C1185"/>
    <w:rPr>
      <w:rFonts w:ascii="Arial" w:hAnsi="Arial"/>
      <w:sz w:val="24"/>
      <w:lang w:val="ru-RU" w:eastAsia="ru-RU"/>
    </w:rPr>
  </w:style>
  <w:style w:type="character" w:customStyle="1" w:styleId="2012">
    <w:name w:val="Знак Знак2012"/>
    <w:rsid w:val="006C1185"/>
    <w:rPr>
      <w:rFonts w:ascii="Arial" w:hAnsi="Arial"/>
      <w:sz w:val="22"/>
    </w:rPr>
  </w:style>
  <w:style w:type="character" w:customStyle="1" w:styleId="2014">
    <w:name w:val="Знак Знак2014"/>
    <w:rsid w:val="006C1185"/>
    <w:rPr>
      <w:rFonts w:ascii="Arial" w:hAnsi="Arial"/>
      <w:sz w:val="22"/>
    </w:rPr>
  </w:style>
  <w:style w:type="paragraph" w:customStyle="1" w:styleId="89">
    <w:name w:val="Абзац списка8"/>
    <w:basedOn w:val="a3"/>
    <w:rsid w:val="006C1185"/>
    <w:pPr>
      <w:spacing w:after="200" w:line="276" w:lineRule="auto"/>
      <w:ind w:left="720"/>
    </w:pPr>
    <w:rPr>
      <w:rFonts w:ascii="Calibri" w:hAnsi="Calibri"/>
      <w:sz w:val="22"/>
      <w:szCs w:val="22"/>
      <w:lang w:eastAsia="en-US"/>
    </w:rPr>
  </w:style>
  <w:style w:type="paragraph" w:customStyle="1" w:styleId="14a">
    <w:name w:val="Обычный14"/>
    <w:rsid w:val="006C118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6C118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6C1185"/>
    <w:pPr>
      <w:keepNext/>
      <w:widowControl/>
      <w:snapToGrid/>
      <w:ind w:left="0" w:firstLine="0"/>
      <w:outlineLvl w:val="2"/>
    </w:pPr>
    <w:rPr>
      <w:sz w:val="24"/>
    </w:rPr>
  </w:style>
  <w:style w:type="paragraph" w:customStyle="1" w:styleId="8a">
    <w:name w:val="Основной текст8"/>
    <w:basedOn w:val="14a"/>
    <w:rsid w:val="006C1185"/>
    <w:pPr>
      <w:widowControl/>
      <w:snapToGrid/>
      <w:spacing w:line="360" w:lineRule="auto"/>
      <w:ind w:left="0" w:firstLine="0"/>
    </w:pPr>
    <w:rPr>
      <w:sz w:val="24"/>
    </w:rPr>
  </w:style>
  <w:style w:type="numbering" w:customStyle="1" w:styleId="224">
    <w:name w:val="Стиль Стиль нумерованный + многоуровневый224"/>
    <w:rsid w:val="006C1185"/>
    <w:pPr>
      <w:numPr>
        <w:numId w:val="30"/>
      </w:numPr>
    </w:pPr>
  </w:style>
  <w:style w:type="paragraph" w:styleId="affe">
    <w:name w:val="Title"/>
    <w:basedOn w:val="a3"/>
    <w:next w:val="a3"/>
    <w:link w:val="54"/>
    <w:qFormat/>
    <w:rsid w:val="006C118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6C1185"/>
    <w:rPr>
      <w:rFonts w:asciiTheme="majorHAnsi" w:eastAsiaTheme="majorEastAsia" w:hAnsiTheme="majorHAnsi" w:cstheme="majorBidi"/>
      <w:spacing w:val="-10"/>
      <w:kern w:val="28"/>
      <w:sz w:val="56"/>
      <w:szCs w:val="56"/>
      <w:lang w:eastAsia="ru-RU"/>
    </w:rPr>
  </w:style>
  <w:style w:type="paragraph" w:customStyle="1" w:styleId="1fffffffd">
    <w:name w:val="1т"/>
    <w:basedOn w:val="a3"/>
    <w:link w:val="1fffffffe"/>
    <w:rsid w:val="007463B2"/>
    <w:pPr>
      <w:widowControl w:val="0"/>
      <w:autoSpaceDE w:val="0"/>
      <w:ind w:firstLine="567"/>
      <w:jc w:val="both"/>
    </w:pPr>
    <w:rPr>
      <w:sz w:val="26"/>
      <w:szCs w:val="26"/>
    </w:rPr>
  </w:style>
  <w:style w:type="character" w:customStyle="1" w:styleId="1fffffffe">
    <w:name w:val="1т Знак"/>
    <w:link w:val="1fffffffd"/>
    <w:locked/>
    <w:rsid w:val="007463B2"/>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725939">
      <w:bodyDiv w:val="1"/>
      <w:marLeft w:val="0"/>
      <w:marRight w:val="0"/>
      <w:marTop w:val="0"/>
      <w:marBottom w:val="0"/>
      <w:divBdr>
        <w:top w:val="none" w:sz="0" w:space="0" w:color="auto"/>
        <w:left w:val="none" w:sz="0" w:space="0" w:color="auto"/>
        <w:bottom w:val="none" w:sz="0" w:space="0" w:color="auto"/>
        <w:right w:val="none" w:sz="0" w:space="0" w:color="auto"/>
      </w:divBdr>
    </w:div>
    <w:div w:id="774595108">
      <w:bodyDiv w:val="1"/>
      <w:marLeft w:val="0"/>
      <w:marRight w:val="0"/>
      <w:marTop w:val="0"/>
      <w:marBottom w:val="0"/>
      <w:divBdr>
        <w:top w:val="none" w:sz="0" w:space="0" w:color="auto"/>
        <w:left w:val="none" w:sz="0" w:space="0" w:color="auto"/>
        <w:bottom w:val="none" w:sz="0" w:space="0" w:color="auto"/>
        <w:right w:val="none" w:sz="0" w:space="0" w:color="auto"/>
      </w:divBdr>
    </w:div>
    <w:div w:id="1535653294">
      <w:bodyDiv w:val="1"/>
      <w:marLeft w:val="0"/>
      <w:marRight w:val="0"/>
      <w:marTop w:val="0"/>
      <w:marBottom w:val="0"/>
      <w:divBdr>
        <w:top w:val="none" w:sz="0" w:space="0" w:color="auto"/>
        <w:left w:val="none" w:sz="0" w:space="0" w:color="auto"/>
        <w:bottom w:val="none" w:sz="0" w:space="0" w:color="auto"/>
        <w:right w:val="none" w:sz="0" w:space="0" w:color="auto"/>
      </w:divBdr>
    </w:div>
    <w:div w:id="202670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osof.historic.ru/" TargetMode="External"/><Relationship Id="rId3" Type="http://schemas.openxmlformats.org/officeDocument/2006/relationships/settings" Target="settings.xml"/><Relationship Id="rId7" Type="http://schemas.openxmlformats.org/officeDocument/2006/relationships/hyperlink" Target="http://www.nostress.ru/stress_ph.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stress.ru/stress_ph.htm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ri.chat.ru/phi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4472</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cp:lastPrinted>2023-01-25T12:38:00Z</cp:lastPrinted>
  <dcterms:created xsi:type="dcterms:W3CDTF">2023-04-23T17:50:00Z</dcterms:created>
  <dcterms:modified xsi:type="dcterms:W3CDTF">2023-04-24T15:51:00Z</dcterms:modified>
</cp:coreProperties>
</file>